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1C3136" w:rsidRDefault="00C438C8" w:rsidP="00394668">
      <w:pPr>
        <w:pStyle w:val="12"/>
        <w:ind w:left="7088"/>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1C3136">
        <w:t>Приложение №4</w:t>
      </w:r>
    </w:p>
    <w:p w:rsidR="00C438C8" w:rsidRPr="001C3136" w:rsidRDefault="00C438C8" w:rsidP="00C438C8">
      <w:pPr>
        <w:ind w:left="7088" w:right="34" w:firstLine="0"/>
        <w:rPr>
          <w:b/>
          <w:szCs w:val="24"/>
        </w:rPr>
      </w:pPr>
      <w:r w:rsidRPr="001C3136">
        <w:rPr>
          <w:b/>
          <w:szCs w:val="24"/>
        </w:rPr>
        <w:t>к закупочной документации</w:t>
      </w:r>
    </w:p>
    <w:p w:rsidR="00C438C8" w:rsidRPr="001C3136" w:rsidRDefault="00C438C8" w:rsidP="00394668">
      <w:pPr>
        <w:pStyle w:val="12"/>
      </w:pPr>
    </w:p>
    <w:p w:rsidR="0026768C" w:rsidRPr="001C3136" w:rsidRDefault="0026768C" w:rsidP="00394668">
      <w:pPr>
        <w:pStyle w:val="12"/>
      </w:pPr>
      <w:r w:rsidRPr="001C3136">
        <w:t>СОДЕРЖАНИЕ</w:t>
      </w:r>
    </w:p>
    <w:p w:rsidR="0026768C" w:rsidRPr="001C3136" w:rsidRDefault="0026768C" w:rsidP="00C438C8">
      <w:pPr>
        <w:widowControl/>
        <w:tabs>
          <w:tab w:val="left" w:pos="567"/>
          <w:tab w:val="left" w:pos="1985"/>
          <w:tab w:val="right" w:pos="9498"/>
        </w:tabs>
        <w:spacing w:after="120"/>
        <w:ind w:right="34" w:firstLine="0"/>
        <w:rPr>
          <w:bCs/>
          <w:szCs w:val="24"/>
        </w:rPr>
      </w:pPr>
    </w:p>
    <w:p w:rsidR="00DE084F" w:rsidRPr="001C3136" w:rsidRDefault="004D7536">
      <w:pPr>
        <w:pStyle w:val="12"/>
        <w:rPr>
          <w:rFonts w:asciiTheme="minorHAnsi" w:eastAsiaTheme="minorEastAsia" w:hAnsiTheme="minorHAnsi" w:cstheme="minorBidi"/>
          <w:b w:val="0"/>
          <w:caps w:val="0"/>
          <w:szCs w:val="22"/>
        </w:rPr>
      </w:pPr>
      <w:r w:rsidRPr="001C3136">
        <w:rPr>
          <w:bCs/>
          <w:sz w:val="24"/>
          <w:szCs w:val="24"/>
        </w:rPr>
        <w:fldChar w:fldCharType="begin"/>
      </w:r>
      <w:r w:rsidRPr="001C3136">
        <w:rPr>
          <w:bCs/>
          <w:sz w:val="24"/>
          <w:szCs w:val="24"/>
        </w:rPr>
        <w:instrText xml:space="preserve"> TOC \o "1-3" \h \z \u </w:instrText>
      </w:r>
      <w:r w:rsidRPr="001C3136">
        <w:rPr>
          <w:bCs/>
          <w:sz w:val="24"/>
          <w:szCs w:val="24"/>
        </w:rPr>
        <w:fldChar w:fldCharType="separate"/>
      </w:r>
      <w:hyperlink w:anchor="_Toc229061494" w:history="1">
        <w:r w:rsidR="00DE084F" w:rsidRPr="001C3136">
          <w:rPr>
            <w:rStyle w:val="ae"/>
            <w:bCs/>
            <w:lang w:val="en-US"/>
          </w:rPr>
          <w:t>III</w:t>
        </w:r>
        <w:r w:rsidR="00DE084F" w:rsidRPr="001C3136">
          <w:rPr>
            <w:rStyle w:val="ae"/>
            <w:bCs/>
          </w:rPr>
          <w:t xml:space="preserve">. </w:t>
        </w:r>
        <w:r w:rsidR="00DE084F" w:rsidRPr="001C3136">
          <w:rPr>
            <w:rStyle w:val="ae"/>
          </w:rPr>
          <w:t>Образцы основных форм документов, включаемых в Заявку</w:t>
        </w:r>
        <w:r w:rsidR="00DE084F" w:rsidRPr="001C3136">
          <w:rPr>
            <w:webHidden/>
          </w:rPr>
          <w:tab/>
        </w:r>
        <w:r w:rsidR="00DE084F" w:rsidRPr="001C3136">
          <w:rPr>
            <w:webHidden/>
          </w:rPr>
          <w:fldChar w:fldCharType="begin"/>
        </w:r>
        <w:r w:rsidR="00DE084F" w:rsidRPr="001C3136">
          <w:rPr>
            <w:webHidden/>
          </w:rPr>
          <w:instrText xml:space="preserve"> PAGEREF _Toc229061494 \h </w:instrText>
        </w:r>
        <w:r w:rsidR="00DE084F" w:rsidRPr="001C3136">
          <w:rPr>
            <w:webHidden/>
          </w:rPr>
        </w:r>
        <w:r w:rsidR="00DE084F" w:rsidRPr="001C3136">
          <w:rPr>
            <w:webHidden/>
          </w:rPr>
          <w:fldChar w:fldCharType="separate"/>
        </w:r>
        <w:r w:rsidR="00DE084F" w:rsidRPr="001C3136">
          <w:rPr>
            <w:webHidden/>
          </w:rPr>
          <w:t>2</w:t>
        </w:r>
        <w:r w:rsidR="00DE084F"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495" w:history="1">
        <w:r w:rsidRPr="001C3136">
          <w:rPr>
            <w:rStyle w:val="ae"/>
            <w:i/>
            <w:shd w:val="clear" w:color="auto" w:fill="FFFF99"/>
          </w:rPr>
          <w:t>ДОКУМЕНТЫ ОСНОВНОЙ ЧАСТИ ЗАЯВКИ</w:t>
        </w:r>
        <w:r w:rsidRPr="001C3136">
          <w:rPr>
            <w:webHidden/>
          </w:rPr>
          <w:tab/>
        </w:r>
        <w:r w:rsidRPr="001C3136">
          <w:rPr>
            <w:webHidden/>
          </w:rPr>
          <w:fldChar w:fldCharType="begin"/>
        </w:r>
        <w:r w:rsidRPr="001C3136">
          <w:rPr>
            <w:webHidden/>
          </w:rPr>
          <w:instrText xml:space="preserve"> PAGEREF _Toc229061495 \h </w:instrText>
        </w:r>
        <w:r w:rsidRPr="001C3136">
          <w:rPr>
            <w:webHidden/>
          </w:rPr>
        </w:r>
        <w:r w:rsidRPr="001C3136">
          <w:rPr>
            <w:webHidden/>
          </w:rPr>
          <w:fldChar w:fldCharType="separate"/>
        </w:r>
        <w:r w:rsidRPr="001C3136">
          <w:rPr>
            <w:webHidden/>
          </w:rPr>
          <w:t>2</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496" w:history="1">
        <w:r w:rsidRPr="001C3136">
          <w:rPr>
            <w:rStyle w:val="ae"/>
          </w:rPr>
          <w:t>1.1.</w:t>
        </w:r>
        <w:r w:rsidRPr="001C3136">
          <w:rPr>
            <w:rFonts w:asciiTheme="minorHAnsi" w:eastAsiaTheme="minorEastAsia" w:hAnsiTheme="minorHAnsi" w:cstheme="minorBidi"/>
            <w:b w:val="0"/>
            <w:bCs w:val="0"/>
            <w:sz w:val="22"/>
            <w:szCs w:val="22"/>
          </w:rPr>
          <w:tab/>
        </w:r>
        <w:r w:rsidRPr="001C3136">
          <w:rPr>
            <w:rStyle w:val="ae"/>
          </w:rPr>
          <w:t>Опись документов (форма 1)</w:t>
        </w:r>
        <w:r w:rsidRPr="001C3136">
          <w:rPr>
            <w:webHidden/>
          </w:rPr>
          <w:tab/>
        </w:r>
        <w:r w:rsidRPr="001C3136">
          <w:rPr>
            <w:webHidden/>
          </w:rPr>
          <w:fldChar w:fldCharType="begin"/>
        </w:r>
        <w:r w:rsidRPr="001C3136">
          <w:rPr>
            <w:webHidden/>
          </w:rPr>
          <w:instrText xml:space="preserve"> PAGEREF _Toc229061496 \h </w:instrText>
        </w:r>
        <w:r w:rsidRPr="001C3136">
          <w:rPr>
            <w:webHidden/>
          </w:rPr>
        </w:r>
        <w:r w:rsidRPr="001C3136">
          <w:rPr>
            <w:webHidden/>
          </w:rPr>
          <w:fldChar w:fldCharType="separate"/>
        </w:r>
        <w:r w:rsidRPr="001C3136">
          <w:rPr>
            <w:webHidden/>
          </w:rPr>
          <w:t>2</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497" w:history="1">
        <w:r w:rsidRPr="001C3136">
          <w:rPr>
            <w:rStyle w:val="ae"/>
          </w:rPr>
          <w:t>1.1.1.</w:t>
        </w:r>
        <w:r w:rsidRPr="001C3136">
          <w:rPr>
            <w:rFonts w:asciiTheme="minorHAnsi" w:eastAsiaTheme="minorEastAsia" w:hAnsiTheme="minorHAnsi" w:cstheme="minorBidi"/>
            <w:bCs w:val="0"/>
            <w:iCs w:val="0"/>
            <w:sz w:val="22"/>
            <w:szCs w:val="22"/>
          </w:rPr>
          <w:tab/>
        </w:r>
        <w:r w:rsidRPr="001C3136">
          <w:rPr>
            <w:rStyle w:val="ae"/>
          </w:rPr>
          <w:t>Форма описи документов</w:t>
        </w:r>
        <w:r w:rsidRPr="001C3136">
          <w:rPr>
            <w:webHidden/>
          </w:rPr>
          <w:tab/>
        </w:r>
        <w:r w:rsidRPr="001C3136">
          <w:rPr>
            <w:webHidden/>
          </w:rPr>
          <w:fldChar w:fldCharType="begin"/>
        </w:r>
        <w:r w:rsidRPr="001C3136">
          <w:rPr>
            <w:webHidden/>
          </w:rPr>
          <w:instrText xml:space="preserve"> PAGEREF _Toc229061497 \h </w:instrText>
        </w:r>
        <w:r w:rsidRPr="001C3136">
          <w:rPr>
            <w:webHidden/>
          </w:rPr>
        </w:r>
        <w:r w:rsidRPr="001C3136">
          <w:rPr>
            <w:webHidden/>
          </w:rPr>
          <w:fldChar w:fldCharType="separate"/>
        </w:r>
        <w:r w:rsidRPr="001C3136">
          <w:rPr>
            <w:webHidden/>
          </w:rPr>
          <w:t>2</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498" w:history="1">
        <w:r w:rsidRPr="001C3136">
          <w:rPr>
            <w:rStyle w:val="ae"/>
          </w:rPr>
          <w:t>1.1.2.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_Toc229061498 \h </w:instrText>
        </w:r>
        <w:r w:rsidRPr="001C3136">
          <w:rPr>
            <w:webHidden/>
          </w:rPr>
        </w:r>
        <w:r w:rsidRPr="001C3136">
          <w:rPr>
            <w:webHidden/>
          </w:rPr>
          <w:fldChar w:fldCharType="separate"/>
        </w:r>
        <w:r w:rsidRPr="001C3136">
          <w:rPr>
            <w:webHidden/>
          </w:rPr>
          <w:t>3</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499" w:history="1">
        <w:r w:rsidRPr="001C3136">
          <w:rPr>
            <w:rStyle w:val="ae"/>
          </w:rPr>
          <w:t>1.2.</w:t>
        </w:r>
        <w:r w:rsidRPr="001C3136">
          <w:rPr>
            <w:rFonts w:asciiTheme="minorHAnsi" w:eastAsiaTheme="minorEastAsia" w:hAnsiTheme="minorHAnsi" w:cstheme="minorBidi"/>
            <w:b w:val="0"/>
            <w:bCs w:val="0"/>
            <w:sz w:val="22"/>
            <w:szCs w:val="22"/>
          </w:rPr>
          <w:tab/>
        </w:r>
        <w:r w:rsidRPr="001C3136">
          <w:rPr>
            <w:rStyle w:val="ae"/>
          </w:rPr>
          <w:t>Техническое предложение (форма 2)</w:t>
        </w:r>
        <w:r w:rsidRPr="001C3136">
          <w:rPr>
            <w:webHidden/>
          </w:rPr>
          <w:tab/>
        </w:r>
        <w:r w:rsidRPr="001C3136">
          <w:rPr>
            <w:webHidden/>
          </w:rPr>
          <w:fldChar w:fldCharType="begin"/>
        </w:r>
        <w:r w:rsidRPr="001C3136">
          <w:rPr>
            <w:webHidden/>
          </w:rPr>
          <w:instrText xml:space="preserve"> PAGEREF _Toc229061499 \h </w:instrText>
        </w:r>
        <w:r w:rsidRPr="001C3136">
          <w:rPr>
            <w:webHidden/>
          </w:rPr>
        </w:r>
        <w:r w:rsidRPr="001C3136">
          <w:rPr>
            <w:webHidden/>
          </w:rPr>
          <w:fldChar w:fldCharType="separate"/>
        </w:r>
        <w:r w:rsidRPr="001C3136">
          <w:rPr>
            <w:webHidden/>
          </w:rPr>
          <w:t>4</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00" w:history="1">
        <w:r w:rsidRPr="001C3136">
          <w:rPr>
            <w:rStyle w:val="ae"/>
          </w:rPr>
          <w:t>1.2.1.</w:t>
        </w:r>
        <w:r w:rsidRPr="001C3136">
          <w:rPr>
            <w:rFonts w:asciiTheme="minorHAnsi" w:eastAsiaTheme="minorEastAsia" w:hAnsiTheme="minorHAnsi" w:cstheme="minorBidi"/>
            <w:bCs w:val="0"/>
            <w:iCs w:val="0"/>
            <w:sz w:val="22"/>
            <w:szCs w:val="22"/>
          </w:rPr>
          <w:tab/>
        </w:r>
        <w:r w:rsidRPr="001C3136">
          <w:rPr>
            <w:rStyle w:val="ae"/>
          </w:rPr>
          <w:t>Форма технического предложения</w:t>
        </w:r>
        <w:r w:rsidRPr="001C3136">
          <w:rPr>
            <w:webHidden/>
          </w:rPr>
          <w:tab/>
        </w:r>
        <w:r w:rsidRPr="001C3136">
          <w:rPr>
            <w:webHidden/>
          </w:rPr>
          <w:fldChar w:fldCharType="begin"/>
        </w:r>
        <w:r w:rsidRPr="001C3136">
          <w:rPr>
            <w:webHidden/>
          </w:rPr>
          <w:instrText xml:space="preserve"> PAGEREF _Toc229061500 \h </w:instrText>
        </w:r>
        <w:r w:rsidRPr="001C3136">
          <w:rPr>
            <w:webHidden/>
          </w:rPr>
        </w:r>
        <w:r w:rsidRPr="001C3136">
          <w:rPr>
            <w:webHidden/>
          </w:rPr>
          <w:fldChar w:fldCharType="separate"/>
        </w:r>
        <w:r w:rsidRPr="001C3136">
          <w:rPr>
            <w:webHidden/>
          </w:rPr>
          <w:t>4</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01" w:history="1">
        <w:r w:rsidRPr="001C3136">
          <w:rPr>
            <w:rStyle w:val="ae"/>
          </w:rPr>
          <w:t>1.2.2.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_Toc229061501 \h </w:instrText>
        </w:r>
        <w:r w:rsidRPr="001C3136">
          <w:rPr>
            <w:webHidden/>
          </w:rPr>
        </w:r>
        <w:r w:rsidRPr="001C3136">
          <w:rPr>
            <w:webHidden/>
          </w:rPr>
          <w:fldChar w:fldCharType="separate"/>
        </w:r>
        <w:r w:rsidRPr="001C3136">
          <w:rPr>
            <w:webHidden/>
          </w:rPr>
          <w:t>5</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02" w:history="1">
        <w:r w:rsidRPr="001C3136">
          <w:rPr>
            <w:rStyle w:val="ae"/>
          </w:rPr>
          <w:t>1.3.</w:t>
        </w:r>
        <w:r w:rsidRPr="001C3136">
          <w:rPr>
            <w:rFonts w:asciiTheme="minorHAnsi" w:eastAsiaTheme="minorEastAsia" w:hAnsiTheme="minorHAnsi" w:cstheme="minorBidi"/>
            <w:b w:val="0"/>
            <w:bCs w:val="0"/>
            <w:sz w:val="22"/>
            <w:szCs w:val="22"/>
          </w:rPr>
          <w:tab/>
        </w:r>
        <w:r w:rsidRPr="001C3136">
          <w:rPr>
            <w:rStyle w:val="ae"/>
          </w:rPr>
          <w:t>Согласие с проектом(ами) Договора(ов) (форма 3)</w:t>
        </w:r>
        <w:r w:rsidRPr="001C3136">
          <w:rPr>
            <w:webHidden/>
          </w:rPr>
          <w:tab/>
        </w:r>
        <w:r w:rsidRPr="001C3136">
          <w:rPr>
            <w:webHidden/>
          </w:rPr>
          <w:fldChar w:fldCharType="begin"/>
        </w:r>
        <w:r w:rsidRPr="001C3136">
          <w:rPr>
            <w:webHidden/>
          </w:rPr>
          <w:instrText xml:space="preserve"> PAGEREF _Toc229061502 \h </w:instrText>
        </w:r>
        <w:r w:rsidRPr="001C3136">
          <w:rPr>
            <w:webHidden/>
          </w:rPr>
        </w:r>
        <w:r w:rsidRPr="001C3136">
          <w:rPr>
            <w:webHidden/>
          </w:rPr>
          <w:fldChar w:fldCharType="separate"/>
        </w:r>
        <w:r w:rsidRPr="001C3136">
          <w:rPr>
            <w:webHidden/>
          </w:rPr>
          <w:t>6</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03" w:history="1">
        <w:r w:rsidRPr="001C3136">
          <w:rPr>
            <w:rStyle w:val="ae"/>
          </w:rPr>
          <w:t>1.3.1.</w:t>
        </w:r>
        <w:r w:rsidRPr="001C3136">
          <w:rPr>
            <w:rFonts w:asciiTheme="minorHAnsi" w:eastAsiaTheme="minorEastAsia" w:hAnsiTheme="minorHAnsi" w:cstheme="minorBidi"/>
            <w:bCs w:val="0"/>
            <w:iCs w:val="0"/>
            <w:sz w:val="22"/>
            <w:szCs w:val="22"/>
          </w:rPr>
          <w:tab/>
        </w:r>
        <w:r w:rsidRPr="001C3136">
          <w:rPr>
            <w:rStyle w:val="ae"/>
          </w:rPr>
          <w:t>Форма согласия с проектом(ами) Договора(ов)</w:t>
        </w:r>
        <w:r w:rsidRPr="001C3136">
          <w:rPr>
            <w:webHidden/>
          </w:rPr>
          <w:tab/>
        </w:r>
        <w:r w:rsidRPr="001C3136">
          <w:rPr>
            <w:webHidden/>
          </w:rPr>
          <w:fldChar w:fldCharType="begin"/>
        </w:r>
        <w:r w:rsidRPr="001C3136">
          <w:rPr>
            <w:webHidden/>
          </w:rPr>
          <w:instrText xml:space="preserve"> PAGEREF _Toc229061503 \h </w:instrText>
        </w:r>
        <w:r w:rsidRPr="001C3136">
          <w:rPr>
            <w:webHidden/>
          </w:rPr>
        </w:r>
        <w:r w:rsidRPr="001C3136">
          <w:rPr>
            <w:webHidden/>
          </w:rPr>
          <w:fldChar w:fldCharType="separate"/>
        </w:r>
        <w:r w:rsidRPr="001C3136">
          <w:rPr>
            <w:webHidden/>
          </w:rPr>
          <w:t>6</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04" w:history="1">
        <w:r w:rsidRPr="001C3136">
          <w:rPr>
            <w:rStyle w:val="ae"/>
          </w:rPr>
          <w:t>1.3.2.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_Toc229061504 \h </w:instrText>
        </w:r>
        <w:r w:rsidRPr="001C3136">
          <w:rPr>
            <w:webHidden/>
          </w:rPr>
        </w:r>
        <w:r w:rsidRPr="001C3136">
          <w:rPr>
            <w:webHidden/>
          </w:rPr>
          <w:fldChar w:fldCharType="separate"/>
        </w:r>
        <w:r w:rsidRPr="001C3136">
          <w:rPr>
            <w:webHidden/>
          </w:rPr>
          <w:t>7</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05" w:history="1">
        <w:r w:rsidRPr="001C3136">
          <w:rPr>
            <w:rStyle w:val="ae"/>
          </w:rPr>
          <w:t>1.4.</w:t>
        </w:r>
        <w:r w:rsidRPr="001C3136">
          <w:rPr>
            <w:rFonts w:asciiTheme="minorHAnsi" w:eastAsiaTheme="minorEastAsia" w:hAnsiTheme="minorHAnsi" w:cstheme="minorBidi"/>
            <w:b w:val="0"/>
            <w:bCs w:val="0"/>
            <w:sz w:val="22"/>
            <w:szCs w:val="22"/>
          </w:rPr>
          <w:tab/>
        </w:r>
        <w:r w:rsidRPr="001C3136">
          <w:rPr>
            <w:rStyle w:val="ae"/>
          </w:rPr>
          <w:t>Анкета (форма 4)</w:t>
        </w:r>
        <w:r w:rsidRPr="001C3136">
          <w:rPr>
            <w:webHidden/>
          </w:rPr>
          <w:tab/>
        </w:r>
        <w:r w:rsidRPr="001C3136">
          <w:rPr>
            <w:webHidden/>
          </w:rPr>
          <w:fldChar w:fldCharType="begin"/>
        </w:r>
        <w:r w:rsidRPr="001C3136">
          <w:rPr>
            <w:webHidden/>
          </w:rPr>
          <w:instrText xml:space="preserve"> PAGEREF _Toc229061505 \h </w:instrText>
        </w:r>
        <w:r w:rsidRPr="001C3136">
          <w:rPr>
            <w:webHidden/>
          </w:rPr>
        </w:r>
        <w:r w:rsidRPr="001C3136">
          <w:rPr>
            <w:webHidden/>
          </w:rPr>
          <w:fldChar w:fldCharType="separate"/>
        </w:r>
        <w:r w:rsidRPr="001C3136">
          <w:rPr>
            <w:webHidden/>
          </w:rPr>
          <w:t>8</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06" w:history="1">
        <w:r w:rsidRPr="001C3136">
          <w:rPr>
            <w:rStyle w:val="ae"/>
          </w:rPr>
          <w:t>1.4.1.</w:t>
        </w:r>
        <w:r w:rsidRPr="001C3136">
          <w:rPr>
            <w:rFonts w:asciiTheme="minorHAnsi" w:eastAsiaTheme="minorEastAsia" w:hAnsiTheme="minorHAnsi" w:cstheme="minorBidi"/>
            <w:bCs w:val="0"/>
            <w:iCs w:val="0"/>
            <w:sz w:val="22"/>
            <w:szCs w:val="22"/>
          </w:rPr>
          <w:tab/>
        </w:r>
        <w:r w:rsidRPr="001C3136">
          <w:rPr>
            <w:rStyle w:val="ae"/>
          </w:rPr>
          <w:t>Форма Анкеты Участника</w:t>
        </w:r>
        <w:r w:rsidRPr="001C3136">
          <w:rPr>
            <w:webHidden/>
          </w:rPr>
          <w:tab/>
        </w:r>
        <w:r w:rsidRPr="001C3136">
          <w:rPr>
            <w:webHidden/>
          </w:rPr>
          <w:fldChar w:fldCharType="begin"/>
        </w:r>
        <w:r w:rsidRPr="001C3136">
          <w:rPr>
            <w:webHidden/>
          </w:rPr>
          <w:instrText xml:space="preserve"> PAGEREF _Toc229061506 \h </w:instrText>
        </w:r>
        <w:r w:rsidRPr="001C3136">
          <w:rPr>
            <w:webHidden/>
          </w:rPr>
        </w:r>
        <w:r w:rsidRPr="001C3136">
          <w:rPr>
            <w:webHidden/>
          </w:rPr>
          <w:fldChar w:fldCharType="separate"/>
        </w:r>
        <w:r w:rsidRPr="001C3136">
          <w:rPr>
            <w:webHidden/>
          </w:rPr>
          <w:t>8</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07" w:history="1">
        <w:r w:rsidRPr="001C3136">
          <w:rPr>
            <w:rStyle w:val="ae"/>
          </w:rPr>
          <w:t>1.4.2.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_Toc229061507 \h </w:instrText>
        </w:r>
        <w:r w:rsidRPr="001C3136">
          <w:rPr>
            <w:webHidden/>
          </w:rPr>
        </w:r>
        <w:r w:rsidRPr="001C3136">
          <w:rPr>
            <w:webHidden/>
          </w:rPr>
          <w:fldChar w:fldCharType="separate"/>
        </w:r>
        <w:r w:rsidRPr="001C3136">
          <w:rPr>
            <w:webHidden/>
          </w:rPr>
          <w:t>10</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08" w:history="1">
        <w:r w:rsidRPr="001C3136">
          <w:rPr>
            <w:rStyle w:val="ae"/>
          </w:rPr>
          <w:t>1.5.</w:t>
        </w:r>
        <w:r w:rsidRPr="001C3136">
          <w:rPr>
            <w:rFonts w:asciiTheme="minorHAnsi" w:eastAsiaTheme="minorEastAsia" w:hAnsiTheme="minorHAnsi" w:cstheme="minorBidi"/>
            <w:b w:val="0"/>
            <w:bCs w:val="0"/>
            <w:sz w:val="22"/>
            <w:szCs w:val="22"/>
          </w:rPr>
          <w:tab/>
        </w:r>
        <w:r w:rsidRPr="001C3136">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Заказчика(ов) или Организатора (форма 5)</w:t>
        </w:r>
        <w:r w:rsidRPr="001C3136">
          <w:rPr>
            <w:webHidden/>
          </w:rPr>
          <w:tab/>
        </w:r>
        <w:r w:rsidRPr="001C3136">
          <w:rPr>
            <w:webHidden/>
          </w:rPr>
          <w:fldChar w:fldCharType="begin"/>
        </w:r>
        <w:r w:rsidRPr="001C3136">
          <w:rPr>
            <w:webHidden/>
          </w:rPr>
          <w:instrText xml:space="preserve"> PAGEREF _Toc229061508 \h </w:instrText>
        </w:r>
        <w:r w:rsidRPr="001C3136">
          <w:rPr>
            <w:webHidden/>
          </w:rPr>
        </w:r>
        <w:r w:rsidRPr="001C3136">
          <w:rPr>
            <w:webHidden/>
          </w:rPr>
          <w:fldChar w:fldCharType="separate"/>
        </w:r>
        <w:r w:rsidRPr="001C3136">
          <w:rPr>
            <w:webHidden/>
          </w:rPr>
          <w:t>13</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09" w:history="1">
        <w:r w:rsidRPr="001C3136">
          <w:rPr>
            <w:rStyle w:val="ae"/>
          </w:rPr>
          <w:t>1.5.1.</w:t>
        </w:r>
        <w:r w:rsidRPr="001C3136">
          <w:rPr>
            <w:rFonts w:asciiTheme="minorHAnsi" w:eastAsiaTheme="minorEastAsia" w:hAnsiTheme="minorHAnsi" w:cstheme="minorBidi"/>
            <w:bCs w:val="0"/>
            <w:iCs w:val="0"/>
            <w:sz w:val="22"/>
            <w:szCs w:val="22"/>
          </w:rPr>
          <w:tab/>
        </w:r>
        <w:r w:rsidRPr="001C3136">
          <w:rPr>
            <w:rStyle w:val="ae"/>
          </w:rPr>
          <w:t>Форма письма о наличии у Участника конфликта интересов и/или связей, носящих характер аффилированности с сотрудниками Заказчика(ов) или Организатора</w:t>
        </w:r>
        <w:r w:rsidRPr="001C3136">
          <w:rPr>
            <w:webHidden/>
          </w:rPr>
          <w:tab/>
        </w:r>
        <w:r w:rsidRPr="001C3136">
          <w:rPr>
            <w:webHidden/>
          </w:rPr>
          <w:fldChar w:fldCharType="begin"/>
        </w:r>
        <w:r w:rsidRPr="001C3136">
          <w:rPr>
            <w:webHidden/>
          </w:rPr>
          <w:instrText xml:space="preserve"> PAGEREF _Toc229061509 \h </w:instrText>
        </w:r>
        <w:r w:rsidRPr="001C3136">
          <w:rPr>
            <w:webHidden/>
          </w:rPr>
        </w:r>
        <w:r w:rsidRPr="001C3136">
          <w:rPr>
            <w:webHidden/>
          </w:rPr>
          <w:fldChar w:fldCharType="separate"/>
        </w:r>
        <w:r w:rsidRPr="001C3136">
          <w:rPr>
            <w:webHidden/>
          </w:rPr>
          <w:t>13</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10" w:history="1">
        <w:r w:rsidRPr="001C3136">
          <w:rPr>
            <w:rStyle w:val="ae"/>
          </w:rPr>
          <w:t>1.5.2.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_Toc229061510 \h </w:instrText>
        </w:r>
        <w:r w:rsidRPr="001C3136">
          <w:rPr>
            <w:webHidden/>
          </w:rPr>
        </w:r>
        <w:r w:rsidRPr="001C3136">
          <w:rPr>
            <w:webHidden/>
          </w:rPr>
          <w:fldChar w:fldCharType="separate"/>
        </w:r>
        <w:r w:rsidRPr="001C3136">
          <w:rPr>
            <w:webHidden/>
          </w:rPr>
          <w:t>14</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11" w:history="1">
        <w:r w:rsidRPr="001C3136">
          <w:rPr>
            <w:rStyle w:val="ae"/>
          </w:rPr>
          <w:t>1.6.</w:t>
        </w:r>
        <w:r w:rsidRPr="001C3136">
          <w:rPr>
            <w:rFonts w:asciiTheme="minorHAnsi" w:eastAsiaTheme="minorEastAsia" w:hAnsiTheme="minorHAnsi" w:cstheme="minorBidi"/>
            <w:b w:val="0"/>
            <w:bCs w:val="0"/>
            <w:sz w:val="22"/>
            <w:szCs w:val="22"/>
          </w:rPr>
          <w:tab/>
        </w:r>
        <w:r w:rsidRPr="001C3136">
          <w:rPr>
            <w:rStyle w:val="ae"/>
          </w:rPr>
          <w:t>Справка о цепочке собственников участника закупочной процедуры, включая бенефициаров (в том числе конечных) (форма 6)</w:t>
        </w:r>
        <w:r w:rsidRPr="001C3136">
          <w:rPr>
            <w:webHidden/>
          </w:rPr>
          <w:tab/>
        </w:r>
        <w:r w:rsidRPr="001C3136">
          <w:rPr>
            <w:webHidden/>
          </w:rPr>
          <w:fldChar w:fldCharType="begin"/>
        </w:r>
        <w:r w:rsidRPr="001C3136">
          <w:rPr>
            <w:webHidden/>
          </w:rPr>
          <w:instrText xml:space="preserve"> PAGEREF _Toc229061511 \h </w:instrText>
        </w:r>
        <w:r w:rsidRPr="001C3136">
          <w:rPr>
            <w:webHidden/>
          </w:rPr>
        </w:r>
        <w:r w:rsidRPr="001C3136">
          <w:rPr>
            <w:webHidden/>
          </w:rPr>
          <w:fldChar w:fldCharType="separate"/>
        </w:r>
        <w:r w:rsidRPr="001C3136">
          <w:rPr>
            <w:webHidden/>
          </w:rPr>
          <w:t>15</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12" w:history="1">
        <w:r w:rsidRPr="001C3136">
          <w:rPr>
            <w:rStyle w:val="ae"/>
          </w:rPr>
          <w:t>1.6.1.</w:t>
        </w:r>
        <w:r w:rsidRPr="001C3136">
          <w:rPr>
            <w:rFonts w:asciiTheme="minorHAnsi" w:eastAsiaTheme="minorEastAsia" w:hAnsiTheme="minorHAnsi" w:cstheme="minorBidi"/>
            <w:bCs w:val="0"/>
            <w:iCs w:val="0"/>
            <w:sz w:val="22"/>
            <w:szCs w:val="22"/>
          </w:rPr>
          <w:tab/>
        </w:r>
        <w:r w:rsidRPr="001C3136">
          <w:rPr>
            <w:rStyle w:val="ae"/>
          </w:rPr>
          <w:t>Форма справки о цепочке собственников участника закупочной процедуры, включая бенефициаров (в том числе конечных)</w:t>
        </w:r>
        <w:r w:rsidRPr="001C3136">
          <w:rPr>
            <w:webHidden/>
          </w:rPr>
          <w:tab/>
        </w:r>
        <w:r w:rsidRPr="001C3136">
          <w:rPr>
            <w:webHidden/>
          </w:rPr>
          <w:fldChar w:fldCharType="begin"/>
        </w:r>
        <w:r w:rsidRPr="001C3136">
          <w:rPr>
            <w:webHidden/>
          </w:rPr>
          <w:instrText xml:space="preserve"> PAGEREF _Toc229061512 \h </w:instrText>
        </w:r>
        <w:r w:rsidRPr="001C3136">
          <w:rPr>
            <w:webHidden/>
          </w:rPr>
        </w:r>
        <w:r w:rsidRPr="001C3136">
          <w:rPr>
            <w:webHidden/>
          </w:rPr>
          <w:fldChar w:fldCharType="separate"/>
        </w:r>
        <w:r w:rsidRPr="001C3136">
          <w:rPr>
            <w:webHidden/>
          </w:rPr>
          <w:t>15</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13" w:history="1">
        <w:r w:rsidRPr="001C3136">
          <w:rPr>
            <w:rStyle w:val="ae"/>
          </w:rPr>
          <w:t>1.6.2.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_Toc229061513 \h </w:instrText>
        </w:r>
        <w:r w:rsidRPr="001C3136">
          <w:rPr>
            <w:webHidden/>
          </w:rPr>
        </w:r>
        <w:r w:rsidRPr="001C3136">
          <w:rPr>
            <w:webHidden/>
          </w:rPr>
          <w:fldChar w:fldCharType="separate"/>
        </w:r>
        <w:r w:rsidRPr="001C3136">
          <w:rPr>
            <w:webHidden/>
          </w:rPr>
          <w:t>16</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14" w:history="1">
        <w:r w:rsidRPr="001C3136">
          <w:rPr>
            <w:rStyle w:val="ae"/>
          </w:rPr>
          <w:t>1.7.</w:t>
        </w:r>
        <w:r w:rsidRPr="001C3136">
          <w:rPr>
            <w:rFonts w:asciiTheme="minorHAnsi" w:eastAsiaTheme="minorEastAsia" w:hAnsiTheme="minorHAnsi" w:cstheme="minorBidi"/>
            <w:b w:val="0"/>
            <w:bCs w:val="0"/>
            <w:sz w:val="22"/>
            <w:szCs w:val="22"/>
          </w:rPr>
          <w:tab/>
        </w:r>
        <w:r w:rsidRPr="001C3136">
          <w:rPr>
            <w:rStyle w:val="ae"/>
          </w:rPr>
          <w:t>Согласие на обработку персональных данных (форма 7)</w:t>
        </w:r>
        <w:r w:rsidRPr="001C3136">
          <w:rPr>
            <w:webHidden/>
          </w:rPr>
          <w:tab/>
        </w:r>
        <w:r w:rsidRPr="001C3136">
          <w:rPr>
            <w:webHidden/>
          </w:rPr>
          <w:fldChar w:fldCharType="begin"/>
        </w:r>
        <w:r w:rsidRPr="001C3136">
          <w:rPr>
            <w:webHidden/>
          </w:rPr>
          <w:instrText xml:space="preserve"> PAGEREF _Toc229061514 \h </w:instrText>
        </w:r>
        <w:r w:rsidRPr="001C3136">
          <w:rPr>
            <w:webHidden/>
          </w:rPr>
        </w:r>
        <w:r w:rsidRPr="001C3136">
          <w:rPr>
            <w:webHidden/>
          </w:rPr>
          <w:fldChar w:fldCharType="separate"/>
        </w:r>
        <w:r w:rsidRPr="001C3136">
          <w:rPr>
            <w:webHidden/>
          </w:rPr>
          <w:t>19</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15" w:history="1">
        <w:r w:rsidRPr="001C3136">
          <w:rPr>
            <w:rStyle w:val="ae"/>
          </w:rPr>
          <w:t>1.7.1.</w:t>
        </w:r>
        <w:r w:rsidRPr="001C3136">
          <w:rPr>
            <w:rFonts w:asciiTheme="minorHAnsi" w:eastAsiaTheme="minorEastAsia" w:hAnsiTheme="minorHAnsi" w:cstheme="minorBidi"/>
            <w:bCs w:val="0"/>
            <w:iCs w:val="0"/>
            <w:sz w:val="22"/>
            <w:szCs w:val="22"/>
          </w:rPr>
          <w:tab/>
        </w:r>
        <w:r w:rsidRPr="001C3136">
          <w:rPr>
            <w:rStyle w:val="ae"/>
          </w:rPr>
          <w:t>Форма Согласия на обработку персональных данных</w:t>
        </w:r>
        <w:r w:rsidRPr="001C3136">
          <w:rPr>
            <w:webHidden/>
          </w:rPr>
          <w:tab/>
        </w:r>
        <w:r w:rsidRPr="001C3136">
          <w:rPr>
            <w:webHidden/>
          </w:rPr>
          <w:fldChar w:fldCharType="begin"/>
        </w:r>
        <w:r w:rsidRPr="001C3136">
          <w:rPr>
            <w:webHidden/>
          </w:rPr>
          <w:instrText xml:space="preserve"> PAGEREF _Toc229061515 \h </w:instrText>
        </w:r>
        <w:r w:rsidRPr="001C3136">
          <w:rPr>
            <w:webHidden/>
          </w:rPr>
        </w:r>
        <w:r w:rsidRPr="001C3136">
          <w:rPr>
            <w:webHidden/>
          </w:rPr>
          <w:fldChar w:fldCharType="separate"/>
        </w:r>
        <w:r w:rsidRPr="001C3136">
          <w:rPr>
            <w:webHidden/>
          </w:rPr>
          <w:t>19</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16" w:history="1">
        <w:r w:rsidRPr="001C3136">
          <w:rPr>
            <w:rStyle w:val="ae"/>
          </w:rPr>
          <w:t>1.7.2.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_Toc229061516 \h </w:instrText>
        </w:r>
        <w:r w:rsidRPr="001C3136">
          <w:rPr>
            <w:webHidden/>
          </w:rPr>
        </w:r>
        <w:r w:rsidRPr="001C3136">
          <w:rPr>
            <w:webHidden/>
          </w:rPr>
          <w:fldChar w:fldCharType="separate"/>
        </w:r>
        <w:r w:rsidRPr="001C3136">
          <w:rPr>
            <w:webHidden/>
          </w:rPr>
          <w:t>21</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17" w:history="1">
        <w:r w:rsidRPr="001C3136">
          <w:rPr>
            <w:rStyle w:val="ae"/>
          </w:rPr>
          <w:t>1.8.</w:t>
        </w:r>
        <w:r w:rsidRPr="001C3136">
          <w:rPr>
            <w:rFonts w:asciiTheme="minorHAnsi" w:eastAsiaTheme="minorEastAsia" w:hAnsiTheme="minorHAnsi" w:cstheme="minorBidi"/>
            <w:b w:val="0"/>
            <w:bCs w:val="0"/>
            <w:sz w:val="22"/>
            <w:szCs w:val="22"/>
          </w:rPr>
          <w:tab/>
        </w:r>
        <w:r w:rsidRPr="001C3136">
          <w:rPr>
            <w:rStyle w:val="ae"/>
          </w:rPr>
          <w:t>План распределения объемов по Договору(ам) между членами коллективного Участника (форма 8)</w:t>
        </w:r>
        <w:r w:rsidRPr="001C3136">
          <w:rPr>
            <w:webHidden/>
          </w:rPr>
          <w:tab/>
        </w:r>
        <w:r w:rsidRPr="001C3136">
          <w:rPr>
            <w:webHidden/>
          </w:rPr>
          <w:fldChar w:fldCharType="begin"/>
        </w:r>
        <w:r w:rsidRPr="001C3136">
          <w:rPr>
            <w:webHidden/>
          </w:rPr>
          <w:instrText xml:space="preserve"> PAGEREF _Toc229061517 \h </w:instrText>
        </w:r>
        <w:r w:rsidRPr="001C3136">
          <w:rPr>
            <w:webHidden/>
          </w:rPr>
        </w:r>
        <w:r w:rsidRPr="001C3136">
          <w:rPr>
            <w:webHidden/>
          </w:rPr>
          <w:fldChar w:fldCharType="separate"/>
        </w:r>
        <w:r w:rsidRPr="001C3136">
          <w:rPr>
            <w:webHidden/>
          </w:rPr>
          <w:t>22</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18" w:history="1">
        <w:r w:rsidRPr="001C3136">
          <w:rPr>
            <w:rStyle w:val="ae"/>
          </w:rPr>
          <w:t>1.8.1.</w:t>
        </w:r>
        <w:r w:rsidRPr="001C3136">
          <w:rPr>
            <w:rFonts w:asciiTheme="minorHAnsi" w:eastAsiaTheme="minorEastAsia" w:hAnsiTheme="minorHAnsi" w:cstheme="minorBidi"/>
            <w:bCs w:val="0"/>
            <w:iCs w:val="0"/>
            <w:sz w:val="22"/>
            <w:szCs w:val="22"/>
          </w:rPr>
          <w:tab/>
        </w:r>
        <w:r w:rsidRPr="001C3136">
          <w:rPr>
            <w:rStyle w:val="ae"/>
          </w:rPr>
          <w:t>Форма плана распределения объемов по Договору(ам) между членами коллективного Участника</w:t>
        </w:r>
        <w:r w:rsidRPr="001C3136">
          <w:rPr>
            <w:webHidden/>
          </w:rPr>
          <w:tab/>
        </w:r>
        <w:r w:rsidRPr="001C3136">
          <w:rPr>
            <w:webHidden/>
          </w:rPr>
          <w:fldChar w:fldCharType="begin"/>
        </w:r>
        <w:r w:rsidRPr="001C3136">
          <w:rPr>
            <w:webHidden/>
          </w:rPr>
          <w:instrText xml:space="preserve"> PAGEREF _Toc229061518 \h </w:instrText>
        </w:r>
        <w:r w:rsidRPr="001C3136">
          <w:rPr>
            <w:webHidden/>
          </w:rPr>
        </w:r>
        <w:r w:rsidRPr="001C3136">
          <w:rPr>
            <w:webHidden/>
          </w:rPr>
          <w:fldChar w:fldCharType="separate"/>
        </w:r>
        <w:r w:rsidRPr="001C3136">
          <w:rPr>
            <w:webHidden/>
          </w:rPr>
          <w:t>22</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19" w:history="1">
        <w:r w:rsidRPr="001C3136">
          <w:rPr>
            <w:rStyle w:val="ae"/>
          </w:rPr>
          <w:t>1.8.2.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_Toc229061519 \h </w:instrText>
        </w:r>
        <w:r w:rsidRPr="001C3136">
          <w:rPr>
            <w:webHidden/>
          </w:rPr>
        </w:r>
        <w:r w:rsidRPr="001C3136">
          <w:rPr>
            <w:webHidden/>
          </w:rPr>
          <w:fldChar w:fldCharType="separate"/>
        </w:r>
        <w:r w:rsidRPr="001C3136">
          <w:rPr>
            <w:webHidden/>
          </w:rPr>
          <w:t>23</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20" w:history="1">
        <w:r w:rsidRPr="001C3136">
          <w:rPr>
            <w:rStyle w:val="ae"/>
          </w:rPr>
          <w:t>1.9.</w:t>
        </w:r>
        <w:r w:rsidRPr="001C3136">
          <w:rPr>
            <w:rFonts w:asciiTheme="minorHAnsi" w:eastAsiaTheme="minorEastAsia" w:hAnsiTheme="minorHAnsi" w:cstheme="minorBidi"/>
            <w:b w:val="0"/>
            <w:bCs w:val="0"/>
            <w:sz w:val="22"/>
            <w:szCs w:val="22"/>
          </w:rPr>
          <w:tab/>
        </w:r>
        <w:r w:rsidRPr="001C3136">
          <w:rPr>
            <w:rStyle w:val="ae"/>
          </w:rPr>
          <w:t>Декларация (Информационное письмо, справка…) (форма 9)</w:t>
        </w:r>
        <w:r w:rsidRPr="001C3136">
          <w:rPr>
            <w:webHidden/>
          </w:rPr>
          <w:tab/>
        </w:r>
        <w:r w:rsidRPr="001C3136">
          <w:rPr>
            <w:webHidden/>
          </w:rPr>
          <w:fldChar w:fldCharType="begin"/>
        </w:r>
        <w:r w:rsidRPr="001C3136">
          <w:rPr>
            <w:webHidden/>
          </w:rPr>
          <w:instrText xml:space="preserve"> PAGEREF _Toc229061520 \h </w:instrText>
        </w:r>
        <w:r w:rsidRPr="001C3136">
          <w:rPr>
            <w:webHidden/>
          </w:rPr>
        </w:r>
        <w:r w:rsidRPr="001C3136">
          <w:rPr>
            <w:webHidden/>
          </w:rPr>
          <w:fldChar w:fldCharType="separate"/>
        </w:r>
        <w:r w:rsidRPr="001C3136">
          <w:rPr>
            <w:webHidden/>
          </w:rPr>
          <w:t>24</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21" w:history="1">
        <w:r w:rsidRPr="001C3136">
          <w:rPr>
            <w:rStyle w:val="ae"/>
          </w:rPr>
          <w:t>1.9.1.</w:t>
        </w:r>
        <w:r w:rsidRPr="001C3136">
          <w:rPr>
            <w:rFonts w:asciiTheme="minorHAnsi" w:eastAsiaTheme="minorEastAsia" w:hAnsiTheme="minorHAnsi" w:cstheme="minorBidi"/>
            <w:bCs w:val="0"/>
            <w:iCs w:val="0"/>
            <w:sz w:val="22"/>
            <w:szCs w:val="22"/>
          </w:rPr>
          <w:tab/>
        </w:r>
        <w:r w:rsidRPr="001C3136">
          <w:rPr>
            <w:rStyle w:val="ae"/>
          </w:rPr>
          <w:t>Форма Декларации (Информационного письма, справки….)</w:t>
        </w:r>
        <w:r w:rsidRPr="001C3136">
          <w:rPr>
            <w:webHidden/>
          </w:rPr>
          <w:tab/>
        </w:r>
        <w:r w:rsidRPr="001C3136">
          <w:rPr>
            <w:webHidden/>
          </w:rPr>
          <w:fldChar w:fldCharType="begin"/>
        </w:r>
        <w:r w:rsidRPr="001C3136">
          <w:rPr>
            <w:webHidden/>
          </w:rPr>
          <w:instrText xml:space="preserve"> PAGEREF _Toc229061521 \h </w:instrText>
        </w:r>
        <w:r w:rsidRPr="001C3136">
          <w:rPr>
            <w:webHidden/>
          </w:rPr>
        </w:r>
        <w:r w:rsidRPr="001C3136">
          <w:rPr>
            <w:webHidden/>
          </w:rPr>
          <w:fldChar w:fldCharType="separate"/>
        </w:r>
        <w:r w:rsidRPr="001C3136">
          <w:rPr>
            <w:webHidden/>
          </w:rPr>
          <w:t>24</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22" w:history="1">
        <w:r w:rsidRPr="001C3136">
          <w:rPr>
            <w:rStyle w:val="ae"/>
          </w:rPr>
          <w:t>1.9.2.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_Toc229061522 \h </w:instrText>
        </w:r>
        <w:r w:rsidRPr="001C3136">
          <w:rPr>
            <w:webHidden/>
          </w:rPr>
        </w:r>
        <w:r w:rsidRPr="001C3136">
          <w:rPr>
            <w:webHidden/>
          </w:rPr>
          <w:fldChar w:fldCharType="separate"/>
        </w:r>
        <w:r w:rsidRPr="001C3136">
          <w:rPr>
            <w:webHidden/>
          </w:rPr>
          <w:t>25</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23" w:history="1">
        <w:r w:rsidRPr="001C3136">
          <w:rPr>
            <w:rStyle w:val="ae"/>
          </w:rPr>
          <w:t>1.10.</w:t>
        </w:r>
        <w:r w:rsidRPr="001C3136">
          <w:rPr>
            <w:rFonts w:asciiTheme="minorHAnsi" w:eastAsiaTheme="minorEastAsia" w:hAnsiTheme="minorHAnsi" w:cstheme="minorBidi"/>
            <w:b w:val="0"/>
            <w:bCs w:val="0"/>
            <w:sz w:val="22"/>
            <w:szCs w:val="22"/>
          </w:rPr>
          <w:tab/>
        </w:r>
        <w:r w:rsidRPr="001C3136">
          <w:rPr>
            <w:rStyle w:val="ae"/>
          </w:rPr>
          <w:t>Справка о перечне и годовых объемах выполнения аналогичных договоров (форма 10</w:t>
        </w:r>
        <w:r w:rsidRPr="001C3136">
          <w:rPr>
            <w:webHidden/>
          </w:rPr>
          <w:tab/>
        </w:r>
        <w:r w:rsidRPr="001C3136">
          <w:rPr>
            <w:webHidden/>
          </w:rPr>
          <w:fldChar w:fldCharType="begin"/>
        </w:r>
        <w:r w:rsidRPr="001C3136">
          <w:rPr>
            <w:webHidden/>
          </w:rPr>
          <w:instrText xml:space="preserve"> PAGEREF _Toc229061523 \h </w:instrText>
        </w:r>
        <w:r w:rsidRPr="001C3136">
          <w:rPr>
            <w:webHidden/>
          </w:rPr>
        </w:r>
        <w:r w:rsidRPr="001C3136">
          <w:rPr>
            <w:webHidden/>
          </w:rPr>
          <w:fldChar w:fldCharType="separate"/>
        </w:r>
        <w:r w:rsidRPr="001C3136">
          <w:rPr>
            <w:webHidden/>
          </w:rPr>
          <w:t>26</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24" w:history="1">
        <w:r w:rsidRPr="001C3136">
          <w:rPr>
            <w:rStyle w:val="ae"/>
          </w:rPr>
          <w:t>1.10.1.</w:t>
        </w:r>
        <w:r w:rsidRPr="001C3136">
          <w:rPr>
            <w:rFonts w:asciiTheme="minorHAnsi" w:eastAsiaTheme="minorEastAsia" w:hAnsiTheme="minorHAnsi" w:cstheme="minorBidi"/>
            <w:bCs w:val="0"/>
            <w:iCs w:val="0"/>
            <w:sz w:val="22"/>
            <w:szCs w:val="22"/>
          </w:rPr>
          <w:tab/>
        </w:r>
        <w:r w:rsidRPr="001C3136">
          <w:rPr>
            <w:rStyle w:val="ae"/>
          </w:rPr>
          <w:t>Форма Справки о перечне и годовых объемах выполнения аналогичных договоров</w:t>
        </w:r>
        <w:r w:rsidRPr="001C3136">
          <w:rPr>
            <w:webHidden/>
          </w:rPr>
          <w:tab/>
        </w:r>
        <w:r w:rsidRPr="001C3136">
          <w:rPr>
            <w:webHidden/>
          </w:rPr>
          <w:fldChar w:fldCharType="begin"/>
        </w:r>
        <w:r w:rsidRPr="001C3136">
          <w:rPr>
            <w:webHidden/>
          </w:rPr>
          <w:instrText xml:space="preserve"> PAGEREF _Toc229061524 \h </w:instrText>
        </w:r>
        <w:r w:rsidRPr="001C3136">
          <w:rPr>
            <w:webHidden/>
          </w:rPr>
        </w:r>
        <w:r w:rsidRPr="001C3136">
          <w:rPr>
            <w:webHidden/>
          </w:rPr>
          <w:fldChar w:fldCharType="separate"/>
        </w:r>
        <w:r w:rsidRPr="001C3136">
          <w:rPr>
            <w:webHidden/>
          </w:rPr>
          <w:t>26</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25" w:history="1">
        <w:r w:rsidRPr="001C3136">
          <w:rPr>
            <w:rStyle w:val="ae"/>
          </w:rPr>
          <w:t>1.10.2.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_Toc229061525 \h </w:instrText>
        </w:r>
        <w:r w:rsidRPr="001C3136">
          <w:rPr>
            <w:webHidden/>
          </w:rPr>
        </w:r>
        <w:r w:rsidRPr="001C3136">
          <w:rPr>
            <w:webHidden/>
          </w:rPr>
          <w:fldChar w:fldCharType="separate"/>
        </w:r>
        <w:r w:rsidRPr="001C3136">
          <w:rPr>
            <w:webHidden/>
          </w:rPr>
          <w:t>27</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26" w:history="1">
        <w:r w:rsidRPr="001C3136">
          <w:rPr>
            <w:rStyle w:val="ae"/>
            <w:i/>
            <w:shd w:val="clear" w:color="auto" w:fill="FFFF99"/>
          </w:rPr>
          <w:t>ДОКУМЕНТЫ ЦЕНОВОЙ ЧАСТИ ЗАЯВКИ</w:t>
        </w:r>
        <w:r w:rsidRPr="001C3136">
          <w:rPr>
            <w:webHidden/>
          </w:rPr>
          <w:tab/>
        </w:r>
        <w:r w:rsidRPr="001C3136">
          <w:rPr>
            <w:webHidden/>
          </w:rPr>
          <w:fldChar w:fldCharType="begin"/>
        </w:r>
        <w:r w:rsidRPr="001C3136">
          <w:rPr>
            <w:webHidden/>
          </w:rPr>
          <w:instrText xml:space="preserve"> PAGEREF _Toc229061526 \h </w:instrText>
        </w:r>
        <w:r w:rsidRPr="001C3136">
          <w:rPr>
            <w:webHidden/>
          </w:rPr>
        </w:r>
        <w:r w:rsidRPr="001C3136">
          <w:rPr>
            <w:webHidden/>
          </w:rPr>
          <w:fldChar w:fldCharType="separate"/>
        </w:r>
        <w:r w:rsidRPr="001C3136">
          <w:rPr>
            <w:webHidden/>
          </w:rPr>
          <w:t>28</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27" w:history="1">
        <w:r w:rsidRPr="001C3136">
          <w:rPr>
            <w:rStyle w:val="ae"/>
          </w:rPr>
          <w:t>1.11.</w:t>
        </w:r>
        <w:r w:rsidRPr="001C3136">
          <w:rPr>
            <w:rFonts w:asciiTheme="minorHAnsi" w:eastAsiaTheme="minorEastAsia" w:hAnsiTheme="minorHAnsi" w:cstheme="minorBidi"/>
            <w:b w:val="0"/>
            <w:bCs w:val="0"/>
            <w:sz w:val="22"/>
            <w:szCs w:val="22"/>
          </w:rPr>
          <w:tab/>
        </w:r>
        <w:r w:rsidRPr="001C3136">
          <w:rPr>
            <w:rStyle w:val="ae"/>
          </w:rPr>
          <w:t>Письмо о подаче оферты (форма 11)</w:t>
        </w:r>
        <w:r w:rsidRPr="001C3136">
          <w:rPr>
            <w:webHidden/>
          </w:rPr>
          <w:tab/>
        </w:r>
        <w:r w:rsidRPr="001C3136">
          <w:rPr>
            <w:webHidden/>
          </w:rPr>
          <w:fldChar w:fldCharType="begin"/>
        </w:r>
        <w:r w:rsidRPr="001C3136">
          <w:rPr>
            <w:webHidden/>
          </w:rPr>
          <w:instrText xml:space="preserve"> PAGEREF _Toc229061527 \h </w:instrText>
        </w:r>
        <w:r w:rsidRPr="001C3136">
          <w:rPr>
            <w:webHidden/>
          </w:rPr>
        </w:r>
        <w:r w:rsidRPr="001C3136">
          <w:rPr>
            <w:webHidden/>
          </w:rPr>
          <w:fldChar w:fldCharType="separate"/>
        </w:r>
        <w:r w:rsidRPr="001C3136">
          <w:rPr>
            <w:webHidden/>
          </w:rPr>
          <w:t>28</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28" w:history="1">
        <w:r w:rsidRPr="001C3136">
          <w:rPr>
            <w:rStyle w:val="ae"/>
          </w:rPr>
          <w:t>1.11.1.</w:t>
        </w:r>
        <w:r w:rsidRPr="001C3136">
          <w:rPr>
            <w:rFonts w:asciiTheme="minorHAnsi" w:eastAsiaTheme="minorEastAsia" w:hAnsiTheme="minorHAnsi" w:cstheme="minorBidi"/>
            <w:bCs w:val="0"/>
            <w:iCs w:val="0"/>
            <w:sz w:val="22"/>
            <w:szCs w:val="22"/>
          </w:rPr>
          <w:tab/>
        </w:r>
        <w:r w:rsidRPr="001C3136">
          <w:rPr>
            <w:rStyle w:val="ae"/>
          </w:rPr>
          <w:t>Форма письма о подаче оферты</w:t>
        </w:r>
        <w:r w:rsidRPr="001C3136">
          <w:rPr>
            <w:webHidden/>
          </w:rPr>
          <w:tab/>
        </w:r>
        <w:r w:rsidRPr="001C3136">
          <w:rPr>
            <w:webHidden/>
          </w:rPr>
          <w:fldChar w:fldCharType="begin"/>
        </w:r>
        <w:r w:rsidRPr="001C3136">
          <w:rPr>
            <w:webHidden/>
          </w:rPr>
          <w:instrText xml:space="preserve"> PAGEREF _Toc229061528 \h </w:instrText>
        </w:r>
        <w:r w:rsidRPr="001C3136">
          <w:rPr>
            <w:webHidden/>
          </w:rPr>
        </w:r>
        <w:r w:rsidRPr="001C3136">
          <w:rPr>
            <w:webHidden/>
          </w:rPr>
          <w:fldChar w:fldCharType="separate"/>
        </w:r>
        <w:r w:rsidRPr="001C3136">
          <w:rPr>
            <w:webHidden/>
          </w:rPr>
          <w:t>28</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29" w:history="1">
        <w:r w:rsidRPr="001C3136">
          <w:rPr>
            <w:rStyle w:val="ae"/>
          </w:rPr>
          <w:t>1.11.2.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_Toc229061529 \h </w:instrText>
        </w:r>
        <w:r w:rsidRPr="001C3136">
          <w:rPr>
            <w:webHidden/>
          </w:rPr>
        </w:r>
        <w:r w:rsidRPr="001C3136">
          <w:rPr>
            <w:webHidden/>
          </w:rPr>
          <w:fldChar w:fldCharType="separate"/>
        </w:r>
        <w:r w:rsidRPr="001C3136">
          <w:rPr>
            <w:webHidden/>
          </w:rPr>
          <w:t>30</w:t>
        </w:r>
        <w:r w:rsidRPr="001C3136">
          <w:rPr>
            <w:webHidden/>
          </w:rPr>
          <w:fldChar w:fldCharType="end"/>
        </w:r>
      </w:hyperlink>
    </w:p>
    <w:p w:rsidR="00DE084F" w:rsidRPr="001C3136" w:rsidRDefault="00DE084F">
      <w:pPr>
        <w:pStyle w:val="20"/>
        <w:rPr>
          <w:rFonts w:asciiTheme="minorHAnsi" w:eastAsiaTheme="minorEastAsia" w:hAnsiTheme="minorHAnsi" w:cstheme="minorBidi"/>
          <w:b w:val="0"/>
          <w:bCs w:val="0"/>
          <w:sz w:val="22"/>
          <w:szCs w:val="22"/>
        </w:rPr>
      </w:pPr>
      <w:hyperlink w:anchor="_Toc229061530" w:history="1">
        <w:r w:rsidRPr="001C3136">
          <w:rPr>
            <w:rStyle w:val="ae"/>
          </w:rPr>
          <w:t>1.12.</w:t>
        </w:r>
        <w:r w:rsidRPr="001C3136">
          <w:rPr>
            <w:rFonts w:asciiTheme="minorHAnsi" w:eastAsiaTheme="minorEastAsia" w:hAnsiTheme="minorHAnsi" w:cstheme="minorBidi"/>
            <w:b w:val="0"/>
            <w:bCs w:val="0"/>
            <w:sz w:val="22"/>
            <w:szCs w:val="22"/>
          </w:rPr>
          <w:tab/>
        </w:r>
        <w:r w:rsidRPr="001C3136">
          <w:rPr>
            <w:rStyle w:val="ae"/>
          </w:rPr>
          <w:t>Сводная таблица стоимости услуг (форма 12)</w:t>
        </w:r>
        <w:r w:rsidRPr="001C3136">
          <w:rPr>
            <w:webHidden/>
          </w:rPr>
          <w:tab/>
        </w:r>
        <w:r w:rsidRPr="001C3136">
          <w:rPr>
            <w:webHidden/>
          </w:rPr>
          <w:fldChar w:fldCharType="begin"/>
        </w:r>
        <w:r w:rsidRPr="001C3136">
          <w:rPr>
            <w:webHidden/>
          </w:rPr>
          <w:instrText xml:space="preserve"> PAGEREF _Toc229061530 \h </w:instrText>
        </w:r>
        <w:r w:rsidRPr="001C3136">
          <w:rPr>
            <w:webHidden/>
          </w:rPr>
        </w:r>
        <w:r w:rsidRPr="001C3136">
          <w:rPr>
            <w:webHidden/>
          </w:rPr>
          <w:fldChar w:fldCharType="separate"/>
        </w:r>
        <w:r w:rsidRPr="001C3136">
          <w:rPr>
            <w:webHidden/>
          </w:rPr>
          <w:t>31</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31" w:history="1">
        <w:r w:rsidRPr="001C3136">
          <w:rPr>
            <w:rStyle w:val="ae"/>
          </w:rPr>
          <w:t>1.12.1.</w:t>
        </w:r>
        <w:r w:rsidRPr="001C3136">
          <w:rPr>
            <w:rFonts w:asciiTheme="minorHAnsi" w:eastAsiaTheme="minorEastAsia" w:hAnsiTheme="minorHAnsi" w:cstheme="minorBidi"/>
            <w:bCs w:val="0"/>
            <w:iCs w:val="0"/>
            <w:sz w:val="22"/>
            <w:szCs w:val="22"/>
          </w:rPr>
          <w:tab/>
        </w:r>
        <w:r w:rsidRPr="001C3136">
          <w:rPr>
            <w:rStyle w:val="ae"/>
          </w:rPr>
          <w:t>Форма Сводной таблицы стоимости услуг</w:t>
        </w:r>
        <w:r w:rsidRPr="001C3136">
          <w:rPr>
            <w:webHidden/>
          </w:rPr>
          <w:tab/>
        </w:r>
        <w:r w:rsidRPr="001C3136">
          <w:rPr>
            <w:webHidden/>
          </w:rPr>
          <w:fldChar w:fldCharType="begin"/>
        </w:r>
        <w:r w:rsidRPr="001C3136">
          <w:rPr>
            <w:webHidden/>
          </w:rPr>
          <w:instrText xml:space="preserve"> PAGEREF _Toc229061531 \h </w:instrText>
        </w:r>
        <w:r w:rsidRPr="001C3136">
          <w:rPr>
            <w:webHidden/>
          </w:rPr>
        </w:r>
        <w:r w:rsidRPr="001C3136">
          <w:rPr>
            <w:webHidden/>
          </w:rPr>
          <w:fldChar w:fldCharType="separate"/>
        </w:r>
        <w:r w:rsidRPr="001C3136">
          <w:rPr>
            <w:webHidden/>
          </w:rPr>
          <w:t>31</w:t>
        </w:r>
        <w:r w:rsidRPr="001C3136">
          <w:rPr>
            <w:webHidden/>
          </w:rPr>
          <w:fldChar w:fldCharType="end"/>
        </w:r>
      </w:hyperlink>
    </w:p>
    <w:p w:rsidR="00DE084F" w:rsidRPr="001C3136" w:rsidRDefault="00DE084F">
      <w:pPr>
        <w:pStyle w:val="33"/>
        <w:rPr>
          <w:rFonts w:asciiTheme="minorHAnsi" w:eastAsiaTheme="minorEastAsia" w:hAnsiTheme="minorHAnsi" w:cstheme="minorBidi"/>
          <w:bCs w:val="0"/>
          <w:iCs w:val="0"/>
          <w:sz w:val="22"/>
          <w:szCs w:val="22"/>
        </w:rPr>
      </w:pPr>
      <w:hyperlink w:anchor="_Toc229061532" w:history="1">
        <w:r w:rsidRPr="001C3136">
          <w:rPr>
            <w:rStyle w:val="ae"/>
          </w:rPr>
          <w:t>1.12.2.</w:t>
        </w:r>
        <w:r w:rsidRPr="001C3136">
          <w:rPr>
            <w:rFonts w:asciiTheme="minorHAnsi" w:eastAsiaTheme="minorEastAsia" w:hAnsiTheme="minorHAnsi" w:cstheme="minorBidi"/>
            <w:bCs w:val="0"/>
            <w:iCs w:val="0"/>
            <w:sz w:val="22"/>
            <w:szCs w:val="22"/>
          </w:rPr>
          <w:tab/>
        </w:r>
        <w:r w:rsidRPr="001C3136">
          <w:rPr>
            <w:rStyle w:val="ae"/>
          </w:rPr>
          <w:t>Инструкции по заполнению</w:t>
        </w:r>
        <w:r w:rsidRPr="001C3136">
          <w:rPr>
            <w:webHidden/>
          </w:rPr>
          <w:tab/>
        </w:r>
        <w:r w:rsidRPr="001C3136">
          <w:rPr>
            <w:webHidden/>
          </w:rPr>
          <w:fldChar w:fldCharType="begin"/>
        </w:r>
        <w:r w:rsidRPr="001C3136">
          <w:rPr>
            <w:webHidden/>
          </w:rPr>
          <w:instrText xml:space="preserve"> PAGEREF _Toc229061532 \h </w:instrText>
        </w:r>
        <w:r w:rsidRPr="001C3136">
          <w:rPr>
            <w:webHidden/>
          </w:rPr>
        </w:r>
        <w:r w:rsidRPr="001C3136">
          <w:rPr>
            <w:webHidden/>
          </w:rPr>
          <w:fldChar w:fldCharType="separate"/>
        </w:r>
        <w:r w:rsidRPr="001C3136">
          <w:rPr>
            <w:webHidden/>
          </w:rPr>
          <w:t>32</w:t>
        </w:r>
        <w:r w:rsidRPr="001C3136">
          <w:rPr>
            <w:webHidden/>
          </w:rPr>
          <w:fldChar w:fldCharType="end"/>
        </w:r>
      </w:hyperlink>
    </w:p>
    <w:p w:rsidR="007F400D" w:rsidRPr="001C3136" w:rsidRDefault="004D7536" w:rsidP="000349F9">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hanging="6521"/>
        <w:rPr>
          <w:rFonts w:ascii="Times New Roman" w:hAnsi="Times New Roman"/>
          <w:caps/>
          <w:sz w:val="24"/>
          <w:szCs w:val="24"/>
        </w:rPr>
      </w:pPr>
      <w:r w:rsidRPr="001C3136">
        <w:rPr>
          <w:rFonts w:ascii="Times New Roman" w:hAnsi="Times New Roman"/>
          <w:bCs/>
          <w:sz w:val="24"/>
          <w:szCs w:val="24"/>
        </w:rPr>
        <w:lastRenderedPageBreak/>
        <w:fldChar w:fldCharType="end"/>
      </w:r>
      <w:bookmarkStart w:id="16" w:name="_Toc307934300"/>
      <w:bookmarkStart w:id="17" w:name="_Toc307934779"/>
      <w:bookmarkStart w:id="18" w:name="_Toc307935039"/>
      <w:bookmarkStart w:id="19" w:name="_Toc307935565"/>
      <w:bookmarkStart w:id="20" w:name="_Toc307936294"/>
      <w:bookmarkStart w:id="21" w:name="_Toc307934301"/>
      <w:bookmarkStart w:id="22" w:name="_Toc307934780"/>
      <w:bookmarkStart w:id="23" w:name="_Toc307935040"/>
      <w:bookmarkStart w:id="24" w:name="_Toc307935566"/>
      <w:bookmarkStart w:id="25" w:name="_Toc307936295"/>
      <w:bookmarkStart w:id="26" w:name="_Toc307934303"/>
      <w:bookmarkStart w:id="27" w:name="_Toc307934782"/>
      <w:bookmarkStart w:id="28" w:name="_Toc307935042"/>
      <w:bookmarkStart w:id="29" w:name="_Toc307935568"/>
      <w:bookmarkStart w:id="30" w:name="_Toc307936297"/>
      <w:bookmarkStart w:id="31" w:name="_Ref440270602"/>
      <w:bookmarkStart w:id="32" w:name="_Toc441131097"/>
      <w:bookmarkStart w:id="33" w:name="_Toc295386556"/>
      <w:bookmarkStart w:id="34" w:name="_Toc296341892"/>
      <w:bookmarkStart w:id="35" w:name="_Toc22906149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0349F9" w:rsidRPr="001C3136">
        <w:rPr>
          <w:rFonts w:ascii="Times New Roman" w:hAnsi="Times New Roman"/>
          <w:bCs/>
          <w:sz w:val="24"/>
          <w:szCs w:val="24"/>
          <w:lang w:val="en-US"/>
        </w:rPr>
        <w:t>III</w:t>
      </w:r>
      <w:r w:rsidR="000349F9" w:rsidRPr="001C3136">
        <w:rPr>
          <w:rFonts w:ascii="Times New Roman" w:hAnsi="Times New Roman"/>
          <w:bCs/>
          <w:sz w:val="24"/>
          <w:szCs w:val="24"/>
          <w:lang w:val="ru-RU"/>
        </w:rPr>
        <w:t xml:space="preserve">. </w:t>
      </w:r>
      <w:r w:rsidR="00211593" w:rsidRPr="001C3136">
        <w:rPr>
          <w:rFonts w:ascii="Times New Roman" w:hAnsi="Times New Roman"/>
          <w:caps/>
          <w:sz w:val="24"/>
          <w:szCs w:val="24"/>
        </w:rPr>
        <w:t>Образцы основных форм документов, включаемых в Заявку</w:t>
      </w:r>
      <w:bookmarkEnd w:id="31"/>
      <w:bookmarkEnd w:id="32"/>
      <w:bookmarkEnd w:id="35"/>
    </w:p>
    <w:p w:rsidR="00A20F20" w:rsidRPr="001C3136"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6" w:name="_Toc229061495"/>
      <w:r w:rsidRPr="001C3136">
        <w:rPr>
          <w:i/>
          <w:sz w:val="24"/>
          <w:szCs w:val="24"/>
          <w:shd w:val="clear" w:color="auto" w:fill="FFFF99"/>
          <w:lang w:eastAsia="ru-RU"/>
        </w:rPr>
        <w:t xml:space="preserve">ДОКУМЕНТЫ </w:t>
      </w:r>
      <w:r w:rsidR="005B2EF3" w:rsidRPr="001C3136">
        <w:rPr>
          <w:i/>
          <w:sz w:val="24"/>
          <w:szCs w:val="24"/>
          <w:shd w:val="clear" w:color="auto" w:fill="FFFF99"/>
          <w:lang w:val="ru-RU" w:eastAsia="ru-RU"/>
        </w:rPr>
        <w:t>ОСНОВНОЙ</w:t>
      </w:r>
      <w:r w:rsidRPr="001C3136">
        <w:rPr>
          <w:i/>
          <w:sz w:val="24"/>
          <w:szCs w:val="24"/>
          <w:shd w:val="clear" w:color="auto" w:fill="FFFF99"/>
          <w:lang w:eastAsia="ru-RU"/>
        </w:rPr>
        <w:t xml:space="preserve"> ЧАСТИ ЗАЯВКИ</w:t>
      </w:r>
      <w:bookmarkEnd w:id="36"/>
    </w:p>
    <w:p w:rsidR="00FB3096" w:rsidRPr="001C3136" w:rsidRDefault="00714DA6" w:rsidP="00714DA6">
      <w:pPr>
        <w:tabs>
          <w:tab w:val="left" w:pos="567"/>
          <w:tab w:val="left" w:pos="1985"/>
        </w:tabs>
        <w:ind w:right="34" w:firstLine="0"/>
        <w:rPr>
          <w:b/>
          <w:i/>
          <w:szCs w:val="24"/>
          <w:shd w:val="clear" w:color="auto" w:fill="FFFF99"/>
        </w:rPr>
      </w:pPr>
      <w:bookmarkStart w:id="37" w:name="_Ref34763774"/>
      <w:bookmarkStart w:id="38" w:name="_Ref89649494"/>
      <w:bookmarkStart w:id="39" w:name="_Toc90385115"/>
      <w:bookmarkStart w:id="40" w:name="_Ref93264992"/>
      <w:bookmarkStart w:id="41" w:name="_Ref93265116"/>
      <w:bookmarkStart w:id="42" w:name="_Toc98253933"/>
      <w:bookmarkStart w:id="43" w:name="_Toc165173859"/>
      <w:bookmarkStart w:id="44" w:name="_Toc423423671"/>
      <w:bookmarkStart w:id="45" w:name="_Ref440361531"/>
      <w:bookmarkStart w:id="46" w:name="_Ref440361610"/>
      <w:bookmarkStart w:id="47" w:name="_Toc441131115"/>
      <w:r w:rsidRPr="001C3136">
        <w:rPr>
          <w:i/>
          <w:szCs w:val="24"/>
          <w:shd w:val="clear" w:color="auto" w:fill="FFFF99"/>
        </w:rPr>
        <w:t>(</w:t>
      </w:r>
      <w:r w:rsidRPr="001C3136">
        <w:rPr>
          <w:b/>
          <w:i/>
          <w:szCs w:val="24"/>
          <w:shd w:val="clear" w:color="auto" w:fill="FFFF99"/>
        </w:rPr>
        <w:t>ДОКУМЕНТЫ ОСНОВНОЙ ЧАСТИ ЗАЯВКИ не должны содержать сведений о ценовом предложении</w:t>
      </w:r>
      <w:r w:rsidR="00DF39CB" w:rsidRPr="001C3136">
        <w:rPr>
          <w:b/>
          <w:i/>
          <w:szCs w:val="24"/>
          <w:shd w:val="clear" w:color="auto" w:fill="FFFF99"/>
        </w:rPr>
        <w:t xml:space="preserve"> (за исключением случаев, описанных в п. 3.1.3 части I «ОБЩИЕ УСЛОВИЯ ПРОВЕДЕНИЯ ЗАКУПКИ»)</w:t>
      </w:r>
      <w:r w:rsidRPr="001C3136">
        <w:rPr>
          <w:b/>
          <w:i/>
          <w:szCs w:val="24"/>
          <w:shd w:val="clear" w:color="auto" w:fill="FFFF99"/>
        </w:rPr>
        <w:t>).</w:t>
      </w:r>
    </w:p>
    <w:p w:rsidR="00FB3096" w:rsidRPr="001C3136" w:rsidRDefault="00FB3096"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8" w:name="_Toc229061496"/>
      <w:r w:rsidRPr="001C3136">
        <w:rPr>
          <w:sz w:val="24"/>
          <w:szCs w:val="24"/>
          <w:lang w:val="ru-RU"/>
        </w:rPr>
        <w:t>Опись документов (форма 1)</w:t>
      </w:r>
      <w:bookmarkEnd w:id="48"/>
    </w:p>
    <w:p w:rsidR="00FB3096" w:rsidRPr="001C3136" w:rsidRDefault="00FB3096" w:rsidP="00FB3096">
      <w:pPr>
        <w:ind w:firstLine="0"/>
        <w:rPr>
          <w:sz w:val="10"/>
          <w:szCs w:val="10"/>
        </w:rPr>
      </w:pPr>
    </w:p>
    <w:p w:rsidR="00FB3096" w:rsidRPr="001C3136" w:rsidRDefault="00FB3096" w:rsidP="00293660">
      <w:pPr>
        <w:pStyle w:val="3"/>
        <w:numPr>
          <w:ilvl w:val="2"/>
          <w:numId w:val="37"/>
        </w:numPr>
        <w:tabs>
          <w:tab w:val="left" w:pos="567"/>
          <w:tab w:val="left" w:pos="1985"/>
        </w:tabs>
        <w:ind w:left="0" w:right="34" w:firstLine="0"/>
        <w:rPr>
          <w:sz w:val="24"/>
          <w:szCs w:val="24"/>
        </w:rPr>
      </w:pPr>
      <w:bookmarkStart w:id="49" w:name="_Toc98253920"/>
      <w:bookmarkStart w:id="50" w:name="_Toc157248174"/>
      <w:bookmarkStart w:id="51" w:name="_Toc157496543"/>
      <w:bookmarkStart w:id="52" w:name="_Toc158206082"/>
      <w:bookmarkStart w:id="53" w:name="_Toc164057767"/>
      <w:bookmarkStart w:id="54" w:name="_Toc164137117"/>
      <w:bookmarkStart w:id="55" w:name="_Toc164161277"/>
      <w:bookmarkStart w:id="56" w:name="_Toc165173848"/>
      <w:bookmarkStart w:id="57" w:name="_Toc439170673"/>
      <w:bookmarkStart w:id="58" w:name="_Toc439172775"/>
      <w:bookmarkStart w:id="59" w:name="_Toc439173219"/>
      <w:bookmarkStart w:id="60" w:name="_Toc439238213"/>
      <w:bookmarkStart w:id="61" w:name="_Toc440361369"/>
      <w:bookmarkStart w:id="62" w:name="_Toc440376124"/>
      <w:bookmarkStart w:id="63" w:name="_Toc441131099"/>
      <w:bookmarkStart w:id="64" w:name="_Toc447292616"/>
      <w:bookmarkStart w:id="65" w:name="_Toc461809062"/>
      <w:bookmarkStart w:id="66" w:name="_Toc463514481"/>
      <w:bookmarkStart w:id="67" w:name="_Toc466908601"/>
      <w:bookmarkStart w:id="68" w:name="_Toc469479671"/>
      <w:bookmarkStart w:id="69" w:name="_Toc471986621"/>
      <w:bookmarkStart w:id="70" w:name="_Toc493252627"/>
      <w:bookmarkStart w:id="71" w:name="_Toc496861590"/>
      <w:bookmarkStart w:id="72" w:name="_Toc498510467"/>
      <w:bookmarkStart w:id="73" w:name="_Toc945576"/>
      <w:bookmarkStart w:id="74" w:name="_Toc949646"/>
      <w:bookmarkStart w:id="75" w:name="_Toc229061497"/>
      <w:r w:rsidRPr="001C3136">
        <w:rPr>
          <w:sz w:val="24"/>
          <w:szCs w:val="24"/>
        </w:rPr>
        <w:t xml:space="preserve">Форма </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1C3136">
        <w:rPr>
          <w:sz w:val="24"/>
          <w:szCs w:val="24"/>
        </w:rPr>
        <w:t>описи документов</w:t>
      </w:r>
      <w:bookmarkEnd w:id="73"/>
      <w:bookmarkEnd w:id="74"/>
      <w:bookmarkEnd w:id="75"/>
    </w:p>
    <w:p w:rsidR="00394668" w:rsidRPr="001C3136" w:rsidRDefault="00394668" w:rsidP="00394668">
      <w:pPr>
        <w:pBdr>
          <w:top w:val="single" w:sz="4" w:space="1" w:color="auto"/>
        </w:pBdr>
        <w:shd w:val="clear" w:color="auto" w:fill="E0E0E0"/>
        <w:tabs>
          <w:tab w:val="left" w:pos="567"/>
          <w:tab w:val="left" w:pos="1985"/>
        </w:tabs>
        <w:ind w:left="360" w:right="34" w:firstLine="0"/>
        <w:jc w:val="center"/>
        <w:rPr>
          <w:b/>
          <w:color w:val="000000"/>
          <w:spacing w:val="36"/>
        </w:rPr>
      </w:pPr>
      <w:r w:rsidRPr="001C3136">
        <w:rPr>
          <w:b/>
          <w:color w:val="000000"/>
          <w:spacing w:val="36"/>
        </w:rPr>
        <w:t>начало формы</w:t>
      </w:r>
    </w:p>
    <w:p w:rsidR="00FB3096" w:rsidRPr="001C3136" w:rsidRDefault="00FB3096" w:rsidP="00FB3096">
      <w:pPr>
        <w:ind w:firstLine="0"/>
        <w:rPr>
          <w:sz w:val="10"/>
          <w:szCs w:val="10"/>
        </w:rPr>
      </w:pPr>
    </w:p>
    <w:p w:rsidR="00FB3096" w:rsidRPr="001C3136" w:rsidRDefault="00FB3096" w:rsidP="00FB3096">
      <w:pPr>
        <w:ind w:firstLine="0"/>
        <w:rPr>
          <w:szCs w:val="24"/>
        </w:rPr>
      </w:pPr>
      <w:r w:rsidRPr="001C3136">
        <w:rPr>
          <w:szCs w:val="24"/>
        </w:rPr>
        <w:t>Приложение 1 к письму о подаче оферты</w:t>
      </w:r>
    </w:p>
    <w:p w:rsidR="00FB3096" w:rsidRPr="001C3136" w:rsidRDefault="00FB3096" w:rsidP="00FB3096">
      <w:pPr>
        <w:tabs>
          <w:tab w:val="left" w:pos="567"/>
          <w:tab w:val="left" w:pos="1985"/>
        </w:tabs>
        <w:spacing w:before="100" w:beforeAutospacing="1"/>
        <w:ind w:right="34" w:firstLine="0"/>
        <w:rPr>
          <w:szCs w:val="24"/>
        </w:rPr>
      </w:pPr>
      <w:r w:rsidRPr="001C3136">
        <w:rPr>
          <w:szCs w:val="24"/>
        </w:rPr>
        <w:t>от «____»_____________ г. №__________</w:t>
      </w:r>
    </w:p>
    <w:p w:rsidR="00FB3096" w:rsidRPr="001C3136" w:rsidRDefault="00FB3096" w:rsidP="00FB3096">
      <w:pPr>
        <w:spacing w:before="480" w:after="120"/>
        <w:jc w:val="center"/>
        <w:rPr>
          <w:szCs w:val="24"/>
        </w:rPr>
      </w:pPr>
      <w:r w:rsidRPr="001C3136">
        <w:rPr>
          <w:szCs w:val="24"/>
        </w:rPr>
        <w:t>Уважаемые господа!</w:t>
      </w:r>
    </w:p>
    <w:p w:rsidR="00FB3096" w:rsidRPr="001C3136" w:rsidRDefault="00FB3096" w:rsidP="00FB3096">
      <w:pPr>
        <w:rPr>
          <w:szCs w:val="24"/>
        </w:rPr>
      </w:pPr>
      <w:r w:rsidRPr="001C3136">
        <w:rPr>
          <w:szCs w:val="24"/>
        </w:rPr>
        <w:t xml:space="preserve">Изучив Извещение о проведении </w:t>
      </w:r>
      <w:r w:rsidR="00EF2D3B" w:rsidRPr="001C3136">
        <w:rPr>
          <w:szCs w:val="24"/>
        </w:rPr>
        <w:t>закупки</w:t>
      </w:r>
      <w:r w:rsidRPr="001C3136">
        <w:rPr>
          <w:szCs w:val="24"/>
        </w:rPr>
        <w:t>, опубликованное в [</w:t>
      </w:r>
      <w:r w:rsidRPr="001C3136">
        <w:rPr>
          <w:rStyle w:val="aff2"/>
          <w:szCs w:val="24"/>
        </w:rPr>
        <w:t xml:space="preserve">указывается дата публикации Извещения о проведении </w:t>
      </w:r>
      <w:r w:rsidR="00EF2D3B" w:rsidRPr="001C3136">
        <w:rPr>
          <w:rStyle w:val="aff2"/>
          <w:szCs w:val="24"/>
        </w:rPr>
        <w:t>закупки</w:t>
      </w:r>
      <w:r w:rsidRPr="001C3136">
        <w:rPr>
          <w:rStyle w:val="aff2"/>
          <w:szCs w:val="24"/>
        </w:rPr>
        <w:t xml:space="preserve"> </w:t>
      </w:r>
      <w:r w:rsidR="009552FF" w:rsidRPr="001C3136">
        <w:rPr>
          <w:rStyle w:val="aff2"/>
          <w:szCs w:val="24"/>
        </w:rPr>
        <w:t xml:space="preserve">и номер Извещения </w:t>
      </w:r>
      <w:r w:rsidR="00BE69B7" w:rsidRPr="001C3136">
        <w:rPr>
          <w:rStyle w:val="aff2"/>
          <w:szCs w:val="24"/>
        </w:rPr>
        <w:t>на официальном сайте Единой информационный системы</w:t>
      </w:r>
      <w:r w:rsidRPr="001C3136">
        <w:rPr>
          <w:szCs w:val="24"/>
        </w:rPr>
        <w:t xml:space="preserve">], и </w:t>
      </w:r>
      <w:r w:rsidR="00EF2D3B" w:rsidRPr="001C3136">
        <w:rPr>
          <w:szCs w:val="24"/>
        </w:rPr>
        <w:t>закупочную</w:t>
      </w:r>
      <w:r w:rsidRPr="001C3136">
        <w:rPr>
          <w:szCs w:val="24"/>
        </w:rPr>
        <w:t xml:space="preserve"> документацию, и принимая установленные в них требования и условия </w:t>
      </w:r>
      <w:r w:rsidR="00EF2D3B" w:rsidRPr="001C3136">
        <w:rPr>
          <w:szCs w:val="24"/>
        </w:rPr>
        <w:t>закупки</w:t>
      </w:r>
      <w:r w:rsidRPr="001C3136">
        <w:rPr>
          <w:szCs w:val="24"/>
        </w:rPr>
        <w:t>,</w:t>
      </w:r>
    </w:p>
    <w:p w:rsidR="00FB3096" w:rsidRPr="001C3136" w:rsidRDefault="00FB3096" w:rsidP="00FB3096">
      <w:pPr>
        <w:ind w:firstLine="0"/>
        <w:rPr>
          <w:szCs w:val="24"/>
        </w:rPr>
      </w:pPr>
      <w:r w:rsidRPr="001C3136">
        <w:rPr>
          <w:szCs w:val="24"/>
        </w:rPr>
        <w:t>_____________________________________________________________________________,</w:t>
      </w:r>
    </w:p>
    <w:p w:rsidR="00FB3096" w:rsidRPr="001C3136" w:rsidRDefault="00FB3096" w:rsidP="00FB3096">
      <w:pPr>
        <w:jc w:val="center"/>
        <w:rPr>
          <w:szCs w:val="24"/>
          <w:vertAlign w:val="superscript"/>
        </w:rPr>
      </w:pPr>
      <w:r w:rsidRPr="001C3136">
        <w:rPr>
          <w:szCs w:val="24"/>
          <w:vertAlign w:val="superscript"/>
        </w:rPr>
        <w:t>(полное наименование Участника с указанием организационно-правовой формы)</w:t>
      </w:r>
    </w:p>
    <w:p w:rsidR="00FB3096" w:rsidRPr="001C3136" w:rsidRDefault="00FB3096" w:rsidP="00FB3096">
      <w:pPr>
        <w:ind w:firstLine="0"/>
        <w:rPr>
          <w:szCs w:val="24"/>
        </w:rPr>
      </w:pPr>
      <w:r w:rsidRPr="001C3136">
        <w:rPr>
          <w:szCs w:val="24"/>
        </w:rPr>
        <w:t>зарегистрированное по адресу ___________________________________________________,</w:t>
      </w:r>
    </w:p>
    <w:p w:rsidR="00FB3096" w:rsidRPr="001C3136" w:rsidRDefault="00FB3096" w:rsidP="00FB3096">
      <w:pPr>
        <w:jc w:val="center"/>
        <w:rPr>
          <w:szCs w:val="24"/>
          <w:vertAlign w:val="superscript"/>
        </w:rPr>
      </w:pPr>
      <w:r w:rsidRPr="001C3136">
        <w:rPr>
          <w:szCs w:val="24"/>
          <w:vertAlign w:val="superscript"/>
        </w:rPr>
        <w:t>(юридический адрес Участника)</w:t>
      </w:r>
    </w:p>
    <w:p w:rsidR="00FB3096" w:rsidRPr="001C3136" w:rsidRDefault="00FB3096" w:rsidP="00FB3096">
      <w:pPr>
        <w:ind w:firstLine="0"/>
        <w:rPr>
          <w:szCs w:val="24"/>
        </w:rPr>
      </w:pPr>
      <w:r w:rsidRPr="001C3136">
        <w:rPr>
          <w:szCs w:val="24"/>
        </w:rPr>
        <w:t>предлагает заключить Договор</w:t>
      </w:r>
      <w:r w:rsidR="00AA6030" w:rsidRPr="001C3136">
        <w:rPr>
          <w:szCs w:val="24"/>
        </w:rPr>
        <w:t>(ы)</w:t>
      </w:r>
      <w:r w:rsidRPr="001C3136">
        <w:rPr>
          <w:szCs w:val="24"/>
        </w:rPr>
        <w:t xml:space="preserve"> на </w:t>
      </w:r>
      <w:r w:rsidRPr="001C3136">
        <w:rPr>
          <w:szCs w:val="24"/>
          <w:u w:val="single"/>
        </w:rPr>
        <w:t xml:space="preserve">                                                                                                  </w:t>
      </w:r>
      <w:r w:rsidRPr="001C3136">
        <w:rPr>
          <w:szCs w:val="24"/>
        </w:rPr>
        <w:t> </w:t>
      </w:r>
    </w:p>
    <w:p w:rsidR="00FB3096" w:rsidRPr="001C3136" w:rsidRDefault="00FB3096" w:rsidP="00FB3096">
      <w:pPr>
        <w:spacing w:before="240"/>
        <w:ind w:firstLine="0"/>
        <w:rPr>
          <w:szCs w:val="24"/>
        </w:rPr>
      </w:pPr>
      <w:r w:rsidRPr="001C3136">
        <w:rPr>
          <w:szCs w:val="24"/>
        </w:rPr>
        <w:t>_______________________________________________________________________________</w:t>
      </w:r>
    </w:p>
    <w:p w:rsidR="00FB3096" w:rsidRPr="001C3136" w:rsidRDefault="00FB3096" w:rsidP="00FB3096">
      <w:pPr>
        <w:ind w:firstLine="0"/>
        <w:jc w:val="center"/>
        <w:rPr>
          <w:szCs w:val="24"/>
        </w:rPr>
      </w:pPr>
      <w:r w:rsidRPr="001C3136">
        <w:rPr>
          <w:szCs w:val="24"/>
          <w:vertAlign w:val="superscript"/>
        </w:rPr>
        <w:t>(</w:t>
      </w:r>
      <w:r w:rsidR="009E1D38" w:rsidRPr="001C3136">
        <w:rPr>
          <w:szCs w:val="24"/>
          <w:vertAlign w:val="superscript"/>
        </w:rPr>
        <w:t>указывается предмет закупки</w:t>
      </w:r>
      <w:r w:rsidRPr="001C3136">
        <w:rPr>
          <w:szCs w:val="24"/>
          <w:vertAlign w:val="superscript"/>
        </w:rPr>
        <w:t>)</w:t>
      </w:r>
    </w:p>
    <w:p w:rsidR="00FB3096" w:rsidRPr="001C3136" w:rsidRDefault="00FB3096" w:rsidP="00FB3096">
      <w:pPr>
        <w:spacing w:after="120"/>
        <w:rPr>
          <w:szCs w:val="24"/>
        </w:rPr>
      </w:pPr>
      <w:r w:rsidRPr="001C3136">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38"/>
        <w:gridCol w:w="5812"/>
        <w:gridCol w:w="1215"/>
      </w:tblGrid>
      <w:tr w:rsidR="00BE69B7" w:rsidRPr="001C3136" w:rsidTr="00364642">
        <w:tc>
          <w:tcPr>
            <w:tcW w:w="1238" w:type="dxa"/>
            <w:tcBorders>
              <w:top w:val="single" w:sz="4" w:space="0" w:color="auto"/>
              <w:left w:val="single" w:sz="4" w:space="0" w:color="auto"/>
              <w:bottom w:val="single" w:sz="4" w:space="0" w:color="auto"/>
              <w:right w:val="single" w:sz="4" w:space="0" w:color="auto"/>
            </w:tcBorders>
            <w:vAlign w:val="center"/>
          </w:tcPr>
          <w:p w:rsidR="00BE69B7" w:rsidRPr="001C3136" w:rsidRDefault="00BE69B7" w:rsidP="00364642">
            <w:pPr>
              <w:pStyle w:val="aff8"/>
              <w:tabs>
                <w:tab w:val="left" w:pos="567"/>
                <w:tab w:val="left" w:pos="1985"/>
                <w:tab w:val="right" w:pos="9360"/>
              </w:tabs>
              <w:spacing w:line="240" w:lineRule="auto"/>
              <w:ind w:right="34"/>
              <w:jc w:val="center"/>
              <w:rPr>
                <w:szCs w:val="24"/>
                <w:lang w:eastAsia="ar-SA"/>
              </w:rPr>
            </w:pPr>
            <w:r w:rsidRPr="001C3136">
              <w:rPr>
                <w:szCs w:val="24"/>
                <w:lang w:eastAsia="ar-SA"/>
              </w:rPr>
              <w:t>№ прило-жения</w:t>
            </w:r>
          </w:p>
        </w:tc>
        <w:tc>
          <w:tcPr>
            <w:tcW w:w="5812" w:type="dxa"/>
            <w:tcBorders>
              <w:top w:val="single" w:sz="4" w:space="0" w:color="auto"/>
              <w:left w:val="single" w:sz="4" w:space="0" w:color="auto"/>
              <w:bottom w:val="single" w:sz="4" w:space="0" w:color="auto"/>
              <w:right w:val="single" w:sz="4" w:space="0" w:color="auto"/>
            </w:tcBorders>
            <w:vAlign w:val="center"/>
          </w:tcPr>
          <w:p w:rsidR="00BE69B7" w:rsidRPr="001C3136" w:rsidRDefault="00BE69B7" w:rsidP="00364642">
            <w:pPr>
              <w:pStyle w:val="aff8"/>
              <w:tabs>
                <w:tab w:val="left" w:pos="567"/>
                <w:tab w:val="left" w:pos="1985"/>
              </w:tabs>
              <w:ind w:right="34"/>
              <w:jc w:val="center"/>
              <w:rPr>
                <w:szCs w:val="24"/>
              </w:rPr>
            </w:pPr>
            <w:r w:rsidRPr="001C3136">
              <w:rPr>
                <w:szCs w:val="24"/>
              </w:rPr>
              <w:t>Наименование приложения</w:t>
            </w:r>
          </w:p>
        </w:tc>
        <w:tc>
          <w:tcPr>
            <w:tcW w:w="1215" w:type="dxa"/>
            <w:tcBorders>
              <w:top w:val="single" w:sz="4" w:space="0" w:color="auto"/>
              <w:left w:val="single" w:sz="4" w:space="0" w:color="auto"/>
              <w:bottom w:val="single" w:sz="4" w:space="0" w:color="auto"/>
              <w:right w:val="single" w:sz="4" w:space="0" w:color="auto"/>
            </w:tcBorders>
            <w:vAlign w:val="center"/>
          </w:tcPr>
          <w:p w:rsidR="00BE69B7" w:rsidRPr="001C3136" w:rsidRDefault="00BE69B7" w:rsidP="00364642">
            <w:pPr>
              <w:pStyle w:val="aff8"/>
              <w:tabs>
                <w:tab w:val="left" w:pos="567"/>
                <w:tab w:val="left" w:pos="1985"/>
              </w:tabs>
              <w:ind w:right="34"/>
              <w:jc w:val="center"/>
              <w:rPr>
                <w:szCs w:val="24"/>
              </w:rPr>
            </w:pPr>
            <w:r w:rsidRPr="001C3136">
              <w:rPr>
                <w:szCs w:val="24"/>
              </w:rPr>
              <w:t>Число</w:t>
            </w:r>
          </w:p>
          <w:p w:rsidR="00BE69B7" w:rsidRPr="001C3136" w:rsidRDefault="00BE69B7" w:rsidP="00364642">
            <w:pPr>
              <w:pStyle w:val="aff8"/>
              <w:tabs>
                <w:tab w:val="left" w:pos="567"/>
                <w:tab w:val="left" w:pos="1985"/>
              </w:tabs>
              <w:ind w:right="34"/>
              <w:jc w:val="center"/>
              <w:rPr>
                <w:szCs w:val="24"/>
              </w:rPr>
            </w:pPr>
            <w:r w:rsidRPr="001C3136">
              <w:rPr>
                <w:szCs w:val="24"/>
              </w:rPr>
              <w:t>страниц</w:t>
            </w: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b/>
                <w:szCs w:val="24"/>
              </w:rPr>
            </w:pPr>
            <w:r w:rsidRPr="001C3136">
              <w:rPr>
                <w:b/>
                <w:szCs w:val="24"/>
              </w:rPr>
              <w:t>I.</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b/>
                <w:szCs w:val="24"/>
              </w:rPr>
            </w:pPr>
            <w:r w:rsidRPr="001C3136">
              <w:rPr>
                <w:b/>
                <w:szCs w:val="24"/>
              </w:rPr>
              <w:t>Общая часть Заявки</w:t>
            </w: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szCs w:val="24"/>
              </w:rPr>
            </w:pPr>
            <w:r w:rsidRPr="001C3136">
              <w:rPr>
                <w:szCs w:val="24"/>
              </w:rPr>
              <w:t>1</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szCs w:val="24"/>
              </w:rPr>
            </w:pPr>
            <w:r w:rsidRPr="001C3136">
              <w:rPr>
                <w:szCs w:val="24"/>
              </w:rPr>
              <w:t>2</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szCs w:val="24"/>
              </w:rPr>
            </w:pPr>
            <w:r w:rsidRPr="001C3136">
              <w:rPr>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b/>
                <w:szCs w:val="24"/>
              </w:rPr>
            </w:pPr>
            <w:r w:rsidRPr="001C3136">
              <w:rPr>
                <w:b/>
                <w:szCs w:val="24"/>
              </w:rPr>
              <w:t>I</w:t>
            </w:r>
            <w:r w:rsidRPr="001C3136">
              <w:rPr>
                <w:b/>
                <w:szCs w:val="24"/>
                <w:lang w:val="en-US"/>
              </w:rPr>
              <w:t>I</w:t>
            </w:r>
            <w:r w:rsidRPr="001C3136">
              <w:rPr>
                <w:b/>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b/>
                <w:szCs w:val="24"/>
              </w:rPr>
            </w:pPr>
            <w:r w:rsidRPr="001C3136">
              <w:rPr>
                <w:b/>
                <w:szCs w:val="24"/>
              </w:rPr>
              <w:t>Ценовое предложение</w:t>
            </w: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szCs w:val="24"/>
              </w:rPr>
            </w:pPr>
            <w:r w:rsidRPr="001C3136">
              <w:rPr>
                <w:szCs w:val="24"/>
              </w:rPr>
              <w:t>1</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szCs w:val="24"/>
              </w:rPr>
            </w:pPr>
            <w:r w:rsidRPr="001C3136">
              <w:rPr>
                <w:szCs w:val="24"/>
              </w:rPr>
              <w:t>2</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szCs w:val="24"/>
              </w:rPr>
            </w:pPr>
            <w:r w:rsidRPr="001C3136">
              <w:rPr>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r w:rsidR="00BE69B7" w:rsidRPr="001C3136" w:rsidTr="00364642">
        <w:tc>
          <w:tcPr>
            <w:tcW w:w="1238"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firstLine="138"/>
              <w:rPr>
                <w:szCs w:val="24"/>
              </w:rPr>
            </w:pPr>
            <w:r w:rsidRPr="001C3136">
              <w:rPr>
                <w:szCs w:val="24"/>
              </w:rPr>
              <w:t>…</w:t>
            </w:r>
          </w:p>
        </w:tc>
        <w:tc>
          <w:tcPr>
            <w:tcW w:w="5812"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spacing w:line="240" w:lineRule="auto"/>
              <w:ind w:right="34"/>
              <w:rPr>
                <w:szCs w:val="24"/>
              </w:rPr>
            </w:pPr>
          </w:p>
        </w:tc>
        <w:tc>
          <w:tcPr>
            <w:tcW w:w="1215" w:type="dxa"/>
            <w:tcBorders>
              <w:top w:val="single" w:sz="4" w:space="0" w:color="auto"/>
              <w:left w:val="single" w:sz="4" w:space="0" w:color="auto"/>
              <w:bottom w:val="single" w:sz="4" w:space="0" w:color="auto"/>
              <w:right w:val="single" w:sz="4" w:space="0" w:color="auto"/>
            </w:tcBorders>
          </w:tcPr>
          <w:p w:rsidR="00BE69B7" w:rsidRPr="001C3136" w:rsidRDefault="00BE69B7" w:rsidP="00364642">
            <w:pPr>
              <w:pStyle w:val="aff8"/>
              <w:tabs>
                <w:tab w:val="left" w:pos="567"/>
                <w:tab w:val="left" w:pos="1985"/>
              </w:tabs>
              <w:ind w:right="34"/>
              <w:rPr>
                <w:szCs w:val="24"/>
              </w:rPr>
            </w:pPr>
          </w:p>
        </w:tc>
      </w:tr>
    </w:tbl>
    <w:p w:rsidR="00FB3096" w:rsidRPr="001C3136" w:rsidRDefault="00FB3096" w:rsidP="00FB3096">
      <w:pPr>
        <w:rPr>
          <w:szCs w:val="24"/>
        </w:rPr>
      </w:pPr>
      <w:r w:rsidRPr="001C3136">
        <w:rPr>
          <w:szCs w:val="24"/>
        </w:rPr>
        <w:t>____________________________________</w:t>
      </w:r>
    </w:p>
    <w:p w:rsidR="00FB3096" w:rsidRPr="001C3136" w:rsidRDefault="00FB3096" w:rsidP="00FB3096">
      <w:pPr>
        <w:ind w:right="3684"/>
        <w:jc w:val="center"/>
        <w:rPr>
          <w:szCs w:val="24"/>
          <w:vertAlign w:val="superscript"/>
        </w:rPr>
      </w:pPr>
      <w:r w:rsidRPr="001C3136">
        <w:rPr>
          <w:szCs w:val="24"/>
          <w:vertAlign w:val="superscript"/>
        </w:rPr>
        <w:t>(подпись, М.П.)</w:t>
      </w:r>
    </w:p>
    <w:p w:rsidR="00FB3096" w:rsidRPr="001C3136" w:rsidRDefault="00FB3096" w:rsidP="00FB3096">
      <w:pPr>
        <w:rPr>
          <w:szCs w:val="24"/>
        </w:rPr>
      </w:pPr>
      <w:r w:rsidRPr="001C3136">
        <w:rPr>
          <w:szCs w:val="24"/>
        </w:rPr>
        <w:t>____________________________________</w:t>
      </w:r>
    </w:p>
    <w:p w:rsidR="00FB3096" w:rsidRPr="001C3136" w:rsidRDefault="00FB3096" w:rsidP="00FB3096">
      <w:pPr>
        <w:ind w:right="3684"/>
        <w:jc w:val="center"/>
        <w:rPr>
          <w:szCs w:val="24"/>
          <w:vertAlign w:val="superscript"/>
        </w:rPr>
      </w:pPr>
      <w:r w:rsidRPr="001C3136">
        <w:rPr>
          <w:szCs w:val="24"/>
          <w:vertAlign w:val="superscript"/>
        </w:rPr>
        <w:t>(фамилия, имя, отчество подписавшего, должность)</w:t>
      </w:r>
    </w:p>
    <w:p w:rsidR="00FB3096" w:rsidRPr="001C3136" w:rsidRDefault="00FB3096" w:rsidP="00FB3096">
      <w:pPr>
        <w:pBdr>
          <w:bottom w:val="single" w:sz="4" w:space="1" w:color="auto"/>
        </w:pBdr>
        <w:shd w:val="clear" w:color="auto" w:fill="E0E0E0"/>
        <w:ind w:right="21" w:firstLine="0"/>
        <w:jc w:val="center"/>
        <w:rPr>
          <w:b/>
          <w:color w:val="000000"/>
          <w:spacing w:val="36"/>
          <w:szCs w:val="24"/>
        </w:rPr>
      </w:pPr>
      <w:r w:rsidRPr="001C3136">
        <w:rPr>
          <w:b/>
          <w:color w:val="000000"/>
          <w:spacing w:val="36"/>
          <w:szCs w:val="24"/>
        </w:rPr>
        <w:t>конец формы</w:t>
      </w:r>
    </w:p>
    <w:p w:rsidR="00FB3096" w:rsidRPr="001C3136" w:rsidRDefault="00FB3096" w:rsidP="00FB3096">
      <w:pPr>
        <w:ind w:firstLine="0"/>
        <w:jc w:val="left"/>
        <w:rPr>
          <w:szCs w:val="24"/>
        </w:rPr>
      </w:pPr>
      <w:bookmarkStart w:id="76" w:name="_Toc98253921"/>
      <w:bookmarkStart w:id="77" w:name="_Toc157248175"/>
      <w:bookmarkStart w:id="78" w:name="_Toc157496544"/>
      <w:bookmarkStart w:id="79" w:name="_Toc158206083"/>
      <w:bookmarkStart w:id="80" w:name="_Toc164057768"/>
      <w:bookmarkStart w:id="81" w:name="_Toc164137118"/>
      <w:bookmarkStart w:id="82" w:name="_Toc164161278"/>
      <w:bookmarkStart w:id="83" w:name="_Toc165173849"/>
      <w:r w:rsidRPr="001C3136">
        <w:rPr>
          <w:b/>
          <w:szCs w:val="24"/>
        </w:rPr>
        <w:br w:type="page"/>
      </w:r>
    </w:p>
    <w:p w:rsidR="00FB3096" w:rsidRPr="001C3136" w:rsidRDefault="00FB3096" w:rsidP="00293660">
      <w:pPr>
        <w:pStyle w:val="3"/>
        <w:numPr>
          <w:ilvl w:val="2"/>
          <w:numId w:val="37"/>
        </w:numPr>
        <w:tabs>
          <w:tab w:val="num" w:pos="1134"/>
        </w:tabs>
        <w:ind w:left="1134" w:hanging="1134"/>
        <w:rPr>
          <w:sz w:val="24"/>
          <w:szCs w:val="24"/>
        </w:rPr>
      </w:pPr>
      <w:bookmarkStart w:id="84" w:name="_Toc439170674"/>
      <w:bookmarkStart w:id="85" w:name="_Toc439172776"/>
      <w:bookmarkStart w:id="86" w:name="_Toc439173220"/>
      <w:bookmarkStart w:id="87" w:name="_Toc439238214"/>
      <w:bookmarkStart w:id="88" w:name="_Toc439252762"/>
      <w:bookmarkStart w:id="89" w:name="_Toc439323736"/>
      <w:bookmarkStart w:id="90" w:name="_Toc440361370"/>
      <w:bookmarkStart w:id="91" w:name="_Toc440376125"/>
      <w:bookmarkStart w:id="92" w:name="_Toc440376252"/>
      <w:bookmarkStart w:id="93" w:name="_Toc440382510"/>
      <w:bookmarkStart w:id="94" w:name="_Toc440447180"/>
      <w:bookmarkStart w:id="95" w:name="_Toc440632341"/>
      <w:bookmarkStart w:id="96" w:name="_Toc440875113"/>
      <w:bookmarkStart w:id="97" w:name="_Toc441131100"/>
      <w:bookmarkStart w:id="98" w:name="_Toc441485097"/>
      <w:bookmarkStart w:id="99" w:name="_Toc441572074"/>
      <w:bookmarkStart w:id="100" w:name="_Toc441575166"/>
      <w:bookmarkStart w:id="101" w:name="_Toc442195838"/>
      <w:bookmarkStart w:id="102" w:name="_Toc442251880"/>
      <w:bookmarkStart w:id="103" w:name="_Toc442258829"/>
      <w:bookmarkStart w:id="104" w:name="_Toc442259069"/>
      <w:bookmarkStart w:id="105" w:name="_Toc442265380"/>
      <w:bookmarkStart w:id="106" w:name="_Toc447292617"/>
      <w:bookmarkStart w:id="107" w:name="_Toc461809063"/>
      <w:bookmarkStart w:id="108" w:name="_Toc463514482"/>
      <w:bookmarkStart w:id="109" w:name="_Toc466908602"/>
      <w:bookmarkStart w:id="110" w:name="_Toc469479672"/>
      <w:bookmarkStart w:id="111" w:name="_Toc471986622"/>
      <w:bookmarkStart w:id="112" w:name="_Toc493252628"/>
      <w:bookmarkStart w:id="113" w:name="_Toc496861591"/>
      <w:bookmarkStart w:id="114" w:name="_Toc498510468"/>
      <w:bookmarkStart w:id="115" w:name="_Toc945577"/>
      <w:bookmarkStart w:id="116" w:name="_Toc949647"/>
      <w:bookmarkStart w:id="117" w:name="_Toc229061498"/>
      <w:r w:rsidRPr="001C3136">
        <w:rPr>
          <w:sz w:val="24"/>
          <w:szCs w:val="24"/>
        </w:rPr>
        <w:lastRenderedPageBreak/>
        <w:t>Инструкции по заполнению</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FB3096" w:rsidRPr="001C3136" w:rsidRDefault="00FB3096" w:rsidP="00293660">
      <w:pPr>
        <w:pStyle w:val="aff0"/>
        <w:numPr>
          <w:ilvl w:val="3"/>
          <w:numId w:val="37"/>
        </w:numPr>
        <w:tabs>
          <w:tab w:val="num" w:pos="1134"/>
        </w:tabs>
        <w:spacing w:before="100" w:beforeAutospacing="1" w:line="240" w:lineRule="auto"/>
        <w:ind w:left="1134" w:hanging="1134"/>
        <w:rPr>
          <w:sz w:val="24"/>
          <w:szCs w:val="24"/>
        </w:rPr>
      </w:pPr>
      <w:r w:rsidRPr="001C3136">
        <w:rPr>
          <w:sz w:val="24"/>
          <w:szCs w:val="24"/>
        </w:rPr>
        <w:t>Участник указывает дату и номер заявки в соответствии с письмом о подаче оферты</w:t>
      </w:r>
      <w:r w:rsidRPr="001C3136">
        <w:rPr>
          <w:sz w:val="24"/>
          <w:szCs w:val="24"/>
          <w:lang w:val="ru-RU"/>
        </w:rPr>
        <w:t xml:space="preserve"> (форма </w:t>
      </w:r>
      <w:r w:rsidR="00F63582" w:rsidRPr="001C3136">
        <w:rPr>
          <w:sz w:val="24"/>
          <w:szCs w:val="24"/>
          <w:lang w:val="ru-RU"/>
        </w:rPr>
        <w:fldChar w:fldCharType="begin"/>
      </w:r>
      <w:r w:rsidR="00F63582" w:rsidRPr="001C3136">
        <w:rPr>
          <w:sz w:val="24"/>
          <w:szCs w:val="24"/>
          <w:lang w:val="ru-RU"/>
        </w:rPr>
        <w:instrText xml:space="preserve"> REF _Ref55336310 \r \h </w:instrText>
      </w:r>
      <w:r w:rsidR="00A961D3" w:rsidRPr="001C3136">
        <w:rPr>
          <w:sz w:val="24"/>
          <w:szCs w:val="24"/>
          <w:lang w:val="ru-RU"/>
        </w:rPr>
        <w:instrText xml:space="preserve"> \* MERGEFORMAT </w:instrText>
      </w:r>
      <w:r w:rsidR="00F63582" w:rsidRPr="001C3136">
        <w:rPr>
          <w:sz w:val="24"/>
          <w:szCs w:val="24"/>
          <w:lang w:val="ru-RU"/>
        </w:rPr>
      </w:r>
      <w:r w:rsidR="00F63582" w:rsidRPr="001C3136">
        <w:rPr>
          <w:sz w:val="24"/>
          <w:szCs w:val="24"/>
          <w:lang w:val="ru-RU"/>
        </w:rPr>
        <w:fldChar w:fldCharType="separate"/>
      </w:r>
      <w:r w:rsidR="00957E29" w:rsidRPr="001C3136">
        <w:rPr>
          <w:sz w:val="24"/>
          <w:szCs w:val="24"/>
          <w:lang w:val="ru-RU"/>
        </w:rPr>
        <w:t>1.21</w:t>
      </w:r>
      <w:r w:rsidR="00F63582" w:rsidRPr="001C3136">
        <w:rPr>
          <w:sz w:val="24"/>
          <w:szCs w:val="24"/>
          <w:lang w:val="ru-RU"/>
        </w:rPr>
        <w:fldChar w:fldCharType="end"/>
      </w:r>
      <w:r w:rsidRPr="001C3136">
        <w:rPr>
          <w:sz w:val="24"/>
          <w:szCs w:val="24"/>
          <w:lang w:val="ru-RU"/>
        </w:rPr>
        <w:t xml:space="preserve"> текущей части).</w:t>
      </w:r>
    </w:p>
    <w:p w:rsidR="00FB3096" w:rsidRPr="001C3136" w:rsidRDefault="00FB3096" w:rsidP="00293660">
      <w:pPr>
        <w:pStyle w:val="aff0"/>
        <w:numPr>
          <w:ilvl w:val="3"/>
          <w:numId w:val="37"/>
        </w:numPr>
        <w:tabs>
          <w:tab w:val="num" w:pos="1134"/>
        </w:tabs>
        <w:spacing w:before="100" w:beforeAutospacing="1" w:line="240" w:lineRule="auto"/>
        <w:ind w:left="1134" w:hanging="1134"/>
        <w:rPr>
          <w:sz w:val="24"/>
          <w:szCs w:val="24"/>
        </w:rPr>
      </w:pPr>
      <w:r w:rsidRPr="001C3136">
        <w:rPr>
          <w:sz w:val="24"/>
          <w:szCs w:val="24"/>
        </w:rPr>
        <w:t>Участник должен указать свое полное наименование (с указанием организационно-правовой формы) и юридический адрес.</w:t>
      </w:r>
    </w:p>
    <w:p w:rsidR="00FB3096" w:rsidRPr="001C3136" w:rsidRDefault="00FB3096" w:rsidP="00E2050F">
      <w:pPr>
        <w:pStyle w:val="aff0"/>
        <w:numPr>
          <w:ilvl w:val="3"/>
          <w:numId w:val="37"/>
        </w:numPr>
        <w:tabs>
          <w:tab w:val="num" w:pos="1134"/>
        </w:tabs>
        <w:spacing w:before="100" w:beforeAutospacing="1" w:line="240" w:lineRule="auto"/>
        <w:ind w:left="1134" w:hanging="1134"/>
        <w:rPr>
          <w:sz w:val="24"/>
          <w:szCs w:val="24"/>
        </w:rPr>
      </w:pPr>
      <w:r w:rsidRPr="001C313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580D68" w:rsidRPr="001C3136" w:rsidRDefault="00580D68" w:rsidP="00580D68">
      <w:pPr>
        <w:tabs>
          <w:tab w:val="left" w:pos="567"/>
          <w:tab w:val="left" w:pos="1985"/>
        </w:tabs>
        <w:ind w:right="34" w:firstLine="0"/>
        <w:jc w:val="left"/>
        <w:rPr>
          <w:b/>
          <w:szCs w:val="24"/>
        </w:rPr>
      </w:pPr>
    </w:p>
    <w:p w:rsidR="00580D68" w:rsidRPr="001C3136" w:rsidRDefault="00580D68" w:rsidP="00580D68">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580D68" w:rsidRPr="001C3136" w:rsidSect="00211593">
          <w:footerReference w:type="even" r:id="rId8"/>
          <w:pgSz w:w="11906" w:h="16838" w:code="9"/>
          <w:pgMar w:top="680" w:right="566" w:bottom="539" w:left="1134" w:header="680" w:footer="278" w:gutter="0"/>
          <w:cols w:space="708"/>
          <w:titlePg/>
          <w:docGrid w:linePitch="360"/>
        </w:sectPr>
      </w:pPr>
    </w:p>
    <w:p w:rsidR="00FB3096" w:rsidRPr="001C3136" w:rsidRDefault="00FB3096"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18" w:name="_Ref535853312"/>
      <w:bookmarkStart w:id="119" w:name="_Ref3986899"/>
      <w:bookmarkStart w:id="120" w:name="_Toc229061499"/>
      <w:r w:rsidRPr="001C3136">
        <w:rPr>
          <w:sz w:val="24"/>
          <w:szCs w:val="24"/>
          <w:lang w:val="ru-RU"/>
        </w:rPr>
        <w:lastRenderedPageBreak/>
        <w:t xml:space="preserve">Техническое предложение (форма </w:t>
      </w:r>
      <w:r w:rsidR="00495483" w:rsidRPr="001C3136">
        <w:rPr>
          <w:sz w:val="24"/>
          <w:szCs w:val="24"/>
          <w:lang w:val="ru-RU"/>
        </w:rPr>
        <w:t>2</w:t>
      </w:r>
      <w:r w:rsidRPr="001C3136">
        <w:rPr>
          <w:sz w:val="24"/>
          <w:szCs w:val="24"/>
          <w:lang w:val="ru-RU"/>
        </w:rPr>
        <w:t>)</w:t>
      </w:r>
      <w:bookmarkEnd w:id="119"/>
      <w:bookmarkEnd w:id="120"/>
    </w:p>
    <w:p w:rsidR="00FB3096" w:rsidRPr="001C3136" w:rsidRDefault="00FB3096" w:rsidP="00FB3096">
      <w:pPr>
        <w:tabs>
          <w:tab w:val="left" w:pos="567"/>
          <w:tab w:val="left" w:pos="1985"/>
        </w:tabs>
        <w:ind w:right="34" w:firstLine="0"/>
        <w:rPr>
          <w:szCs w:val="24"/>
        </w:rPr>
      </w:pPr>
      <w:r w:rsidRPr="001C3136">
        <w:rPr>
          <w:szCs w:val="24"/>
        </w:rPr>
        <w:t>(</w:t>
      </w:r>
      <w:r w:rsidRPr="001C3136">
        <w:rPr>
          <w:szCs w:val="24"/>
          <w:shd w:val="clear" w:color="auto" w:fill="FFFF99"/>
        </w:rPr>
        <w:t>заполняется отдельно по каждому из лотов с указанием номера и названия лота</w:t>
      </w:r>
      <w:r w:rsidRPr="001C3136">
        <w:rPr>
          <w:szCs w:val="24"/>
        </w:rPr>
        <w:t>)</w:t>
      </w:r>
    </w:p>
    <w:p w:rsidR="00FB3096" w:rsidRPr="001C3136" w:rsidRDefault="00FB3096" w:rsidP="00293660">
      <w:pPr>
        <w:pStyle w:val="3"/>
        <w:numPr>
          <w:ilvl w:val="2"/>
          <w:numId w:val="37"/>
        </w:numPr>
        <w:tabs>
          <w:tab w:val="left" w:pos="567"/>
          <w:tab w:val="num" w:pos="1134"/>
          <w:tab w:val="left" w:pos="1985"/>
        </w:tabs>
        <w:ind w:left="0" w:right="34" w:firstLine="0"/>
        <w:rPr>
          <w:sz w:val="24"/>
          <w:szCs w:val="24"/>
        </w:rPr>
      </w:pPr>
      <w:bookmarkStart w:id="121" w:name="_Toc229061500"/>
      <w:r w:rsidRPr="001C3136">
        <w:rPr>
          <w:sz w:val="24"/>
          <w:szCs w:val="24"/>
        </w:rPr>
        <w:t>Форма технического предложения</w:t>
      </w:r>
      <w:bookmarkEnd w:id="121"/>
    </w:p>
    <w:p w:rsidR="00FB3096" w:rsidRPr="001C3136" w:rsidRDefault="00FB3096" w:rsidP="00FB3096">
      <w:pPr>
        <w:pBdr>
          <w:top w:val="single" w:sz="4" w:space="1" w:color="auto"/>
        </w:pBdr>
        <w:shd w:val="clear" w:color="auto" w:fill="E0E0E0"/>
        <w:tabs>
          <w:tab w:val="left" w:pos="567"/>
          <w:tab w:val="left" w:pos="1985"/>
        </w:tabs>
        <w:ind w:right="34" w:firstLine="0"/>
        <w:jc w:val="center"/>
        <w:rPr>
          <w:b/>
          <w:spacing w:val="36"/>
          <w:szCs w:val="24"/>
        </w:rPr>
      </w:pPr>
      <w:r w:rsidRPr="001C3136">
        <w:rPr>
          <w:b/>
          <w:spacing w:val="36"/>
          <w:szCs w:val="24"/>
        </w:rPr>
        <w:t>начало формы</w:t>
      </w:r>
    </w:p>
    <w:p w:rsidR="00632D27" w:rsidRPr="001C3136" w:rsidRDefault="00632D27" w:rsidP="00632D27">
      <w:pPr>
        <w:ind w:firstLine="0"/>
        <w:jc w:val="left"/>
        <w:rPr>
          <w:color w:val="000000"/>
          <w:szCs w:val="24"/>
        </w:rPr>
      </w:pPr>
      <w:r w:rsidRPr="001C3136">
        <w:rPr>
          <w:color w:val="000000"/>
          <w:szCs w:val="24"/>
        </w:rPr>
        <w:t xml:space="preserve">Приложение </w:t>
      </w:r>
      <w:r w:rsidR="00495483" w:rsidRPr="001C3136">
        <w:rPr>
          <w:color w:val="000000"/>
          <w:szCs w:val="24"/>
        </w:rPr>
        <w:t>2</w:t>
      </w:r>
      <w:r w:rsidRPr="001C3136">
        <w:rPr>
          <w:color w:val="000000"/>
          <w:szCs w:val="24"/>
        </w:rPr>
        <w:t xml:space="preserve"> к письму о подаче оферты</w:t>
      </w:r>
      <w:r w:rsidRPr="001C3136">
        <w:rPr>
          <w:color w:val="000000"/>
          <w:szCs w:val="24"/>
        </w:rPr>
        <w:br/>
        <w:t>от «____»_____________ г. №__________</w:t>
      </w:r>
    </w:p>
    <w:p w:rsidR="00FB3096" w:rsidRPr="001C3136" w:rsidRDefault="00FB3096" w:rsidP="00FB3096">
      <w:pPr>
        <w:tabs>
          <w:tab w:val="left" w:pos="567"/>
          <w:tab w:val="left" w:pos="1985"/>
        </w:tabs>
        <w:ind w:right="34" w:firstLine="0"/>
        <w:rPr>
          <w:szCs w:val="24"/>
        </w:rPr>
      </w:pPr>
    </w:p>
    <w:p w:rsidR="00FB3096" w:rsidRPr="001C3136" w:rsidRDefault="00FB3096" w:rsidP="00FB3096">
      <w:pPr>
        <w:tabs>
          <w:tab w:val="left" w:pos="567"/>
          <w:tab w:val="left" w:pos="1985"/>
        </w:tabs>
        <w:ind w:right="34" w:firstLine="0"/>
        <w:jc w:val="center"/>
        <w:rPr>
          <w:b/>
          <w:szCs w:val="24"/>
        </w:rPr>
      </w:pPr>
      <w:r w:rsidRPr="001C3136">
        <w:rPr>
          <w:b/>
          <w:szCs w:val="24"/>
        </w:rPr>
        <w:t>Техническое предложение</w:t>
      </w:r>
    </w:p>
    <w:p w:rsidR="00632D27" w:rsidRPr="001C3136" w:rsidRDefault="00632D27" w:rsidP="00FB3096">
      <w:pPr>
        <w:tabs>
          <w:tab w:val="left" w:pos="567"/>
          <w:tab w:val="left" w:pos="1985"/>
        </w:tabs>
        <w:ind w:right="34" w:firstLine="0"/>
        <w:jc w:val="center"/>
        <w:rPr>
          <w:b/>
          <w:szCs w:val="24"/>
        </w:rPr>
      </w:pPr>
    </w:p>
    <w:p w:rsidR="00632D27" w:rsidRPr="001C3136" w:rsidRDefault="00632D27" w:rsidP="00632D27">
      <w:pPr>
        <w:rPr>
          <w:color w:val="000000"/>
          <w:szCs w:val="24"/>
        </w:rPr>
      </w:pPr>
      <w:r w:rsidRPr="001C3136">
        <w:rPr>
          <w:color w:val="000000"/>
          <w:szCs w:val="24"/>
        </w:rPr>
        <w:t>Наименование и адрес Участника: _________________________________</w:t>
      </w:r>
    </w:p>
    <w:p w:rsidR="00FB3096" w:rsidRPr="001C3136" w:rsidRDefault="00FB3096" w:rsidP="00FB3096">
      <w:pPr>
        <w:tabs>
          <w:tab w:val="left" w:pos="567"/>
          <w:tab w:val="left" w:pos="1985"/>
        </w:tabs>
        <w:ind w:right="34" w:firstLine="0"/>
        <w:rPr>
          <w:szCs w:val="24"/>
        </w:rPr>
      </w:pPr>
    </w:p>
    <w:p w:rsidR="00E80122" w:rsidRPr="001C3136" w:rsidRDefault="00E80122" w:rsidP="00FB3096">
      <w:pPr>
        <w:tabs>
          <w:tab w:val="left" w:pos="567"/>
          <w:tab w:val="left" w:pos="1985"/>
        </w:tabs>
        <w:ind w:right="34" w:firstLine="0"/>
        <w:rPr>
          <w:szCs w:val="24"/>
        </w:rPr>
      </w:pPr>
    </w:p>
    <w:p w:rsidR="00E80122" w:rsidRPr="001C3136" w:rsidRDefault="00E80122" w:rsidP="00FB3096">
      <w:pPr>
        <w:tabs>
          <w:tab w:val="left" w:pos="567"/>
          <w:tab w:val="left" w:pos="1985"/>
        </w:tabs>
        <w:ind w:right="34" w:firstLine="0"/>
        <w:rPr>
          <w:szCs w:val="24"/>
        </w:rPr>
      </w:pPr>
    </w:p>
    <w:p w:rsidR="00E80122" w:rsidRPr="001C3136" w:rsidRDefault="00E80122" w:rsidP="00FB3096">
      <w:pPr>
        <w:tabs>
          <w:tab w:val="left" w:pos="567"/>
          <w:tab w:val="left" w:pos="1985"/>
        </w:tabs>
        <w:ind w:right="34" w:firstLine="0"/>
        <w:rPr>
          <w:szCs w:val="24"/>
        </w:rPr>
      </w:pPr>
    </w:p>
    <w:p w:rsidR="0064762F" w:rsidRPr="001C3136" w:rsidRDefault="0064762F" w:rsidP="0064762F">
      <w:pPr>
        <w:tabs>
          <w:tab w:val="left" w:pos="567"/>
          <w:tab w:val="left" w:pos="1985"/>
        </w:tabs>
        <w:ind w:right="34" w:firstLine="0"/>
        <w:rPr>
          <w:rStyle w:val="aff2"/>
          <w:bCs/>
          <w:i w:val="0"/>
        </w:rPr>
      </w:pPr>
      <w:r w:rsidRPr="001C3136">
        <w:rPr>
          <w:rStyle w:val="aff2"/>
          <w:bCs/>
          <w:i w:val="0"/>
        </w:rPr>
        <w:t>[</w:t>
      </w:r>
      <w:r w:rsidRPr="001C3136">
        <w:rPr>
          <w:rStyle w:val="aff2"/>
          <w:bCs/>
        </w:rPr>
        <w:t>Участник указывает все позиции Технического задания, относящиеся к оказываемым услугам, которые являются предметом закупки</w:t>
      </w:r>
      <w:r w:rsidRPr="001C3136">
        <w:rPr>
          <w:rStyle w:val="aff2"/>
          <w:bCs/>
          <w:i w:val="0"/>
        </w:rPr>
        <w:t>].</w:t>
      </w:r>
    </w:p>
    <w:p w:rsidR="0064762F" w:rsidRPr="001C3136" w:rsidRDefault="0064762F" w:rsidP="0064762F">
      <w:pPr>
        <w:tabs>
          <w:tab w:val="left" w:pos="567"/>
          <w:tab w:val="left" w:pos="1985"/>
        </w:tabs>
        <w:ind w:right="34" w:firstLine="0"/>
        <w:rPr>
          <w:szCs w:val="24"/>
        </w:rPr>
      </w:pPr>
    </w:p>
    <w:p w:rsidR="00FB3096" w:rsidRPr="001C3136" w:rsidRDefault="00FB3096" w:rsidP="00FB3096">
      <w:pPr>
        <w:tabs>
          <w:tab w:val="left" w:pos="567"/>
          <w:tab w:val="left" w:pos="1985"/>
        </w:tabs>
        <w:spacing w:before="100" w:beforeAutospacing="1"/>
        <w:ind w:right="34" w:firstLine="0"/>
        <w:rPr>
          <w:i/>
        </w:rPr>
      </w:pPr>
    </w:p>
    <w:p w:rsidR="001F236E" w:rsidRPr="001C3136" w:rsidRDefault="001F236E" w:rsidP="001F236E">
      <w:pPr>
        <w:tabs>
          <w:tab w:val="left" w:pos="567"/>
          <w:tab w:val="left" w:pos="1985"/>
        </w:tabs>
        <w:ind w:right="34" w:firstLine="0"/>
        <w:rPr>
          <w:color w:val="000000"/>
          <w:szCs w:val="24"/>
        </w:rPr>
      </w:pPr>
    </w:p>
    <w:p w:rsidR="004F67C8" w:rsidRPr="001C3136" w:rsidRDefault="004F67C8" w:rsidP="001F236E">
      <w:pPr>
        <w:tabs>
          <w:tab w:val="left" w:pos="567"/>
          <w:tab w:val="left" w:pos="1985"/>
        </w:tabs>
        <w:ind w:right="34" w:firstLine="0"/>
        <w:rPr>
          <w:color w:val="000000"/>
          <w:szCs w:val="24"/>
        </w:rPr>
      </w:pPr>
    </w:p>
    <w:p w:rsidR="004F67C8" w:rsidRPr="001C3136" w:rsidRDefault="004F67C8" w:rsidP="001F236E">
      <w:pPr>
        <w:tabs>
          <w:tab w:val="left" w:pos="567"/>
          <w:tab w:val="left" w:pos="1985"/>
        </w:tabs>
        <w:ind w:right="34" w:firstLine="0"/>
        <w:rPr>
          <w:color w:val="000000"/>
          <w:szCs w:val="24"/>
        </w:rPr>
      </w:pPr>
    </w:p>
    <w:p w:rsidR="001F236E" w:rsidRPr="001C3136" w:rsidRDefault="001F236E" w:rsidP="001F236E">
      <w:pPr>
        <w:tabs>
          <w:tab w:val="left" w:pos="567"/>
          <w:tab w:val="left" w:pos="1985"/>
        </w:tabs>
        <w:ind w:right="5810" w:firstLine="0"/>
        <w:rPr>
          <w:color w:val="000000"/>
          <w:szCs w:val="24"/>
        </w:rPr>
      </w:pPr>
      <w:r w:rsidRPr="001C3136">
        <w:rPr>
          <w:color w:val="000000"/>
          <w:szCs w:val="24"/>
        </w:rPr>
        <w:t>____________________________________</w:t>
      </w:r>
    </w:p>
    <w:p w:rsidR="001F236E" w:rsidRPr="001C3136" w:rsidRDefault="001F236E" w:rsidP="001F236E">
      <w:pPr>
        <w:tabs>
          <w:tab w:val="left" w:pos="567"/>
          <w:tab w:val="left" w:pos="1985"/>
        </w:tabs>
        <w:ind w:right="5810" w:firstLine="0"/>
        <w:jc w:val="center"/>
        <w:rPr>
          <w:color w:val="000000"/>
          <w:szCs w:val="24"/>
          <w:vertAlign w:val="superscript"/>
        </w:rPr>
      </w:pPr>
      <w:r w:rsidRPr="001C3136">
        <w:rPr>
          <w:color w:val="000000"/>
          <w:szCs w:val="24"/>
          <w:vertAlign w:val="superscript"/>
        </w:rPr>
        <w:t>(подпись, М.П.)</w:t>
      </w:r>
    </w:p>
    <w:p w:rsidR="001F236E" w:rsidRPr="001C3136" w:rsidRDefault="001F236E" w:rsidP="001F236E">
      <w:pPr>
        <w:tabs>
          <w:tab w:val="left" w:pos="567"/>
          <w:tab w:val="left" w:pos="1985"/>
        </w:tabs>
        <w:ind w:right="5810" w:firstLine="0"/>
        <w:rPr>
          <w:color w:val="000000"/>
          <w:szCs w:val="24"/>
        </w:rPr>
      </w:pPr>
      <w:r w:rsidRPr="001C3136">
        <w:rPr>
          <w:color w:val="000000"/>
          <w:szCs w:val="24"/>
        </w:rPr>
        <w:t>____________________________________</w:t>
      </w:r>
    </w:p>
    <w:p w:rsidR="001F236E" w:rsidRPr="001C3136" w:rsidRDefault="001F236E" w:rsidP="001F236E">
      <w:pPr>
        <w:tabs>
          <w:tab w:val="left" w:pos="567"/>
          <w:tab w:val="left" w:pos="1985"/>
        </w:tabs>
        <w:ind w:right="5810" w:firstLine="0"/>
        <w:jc w:val="center"/>
        <w:rPr>
          <w:color w:val="000000"/>
          <w:szCs w:val="24"/>
          <w:vertAlign w:val="superscript"/>
        </w:rPr>
      </w:pPr>
      <w:r w:rsidRPr="001C3136">
        <w:rPr>
          <w:color w:val="000000"/>
          <w:szCs w:val="24"/>
          <w:vertAlign w:val="superscript"/>
        </w:rPr>
        <w:t>(фамилия, имя, отчество подписавшего, должность)</w:t>
      </w:r>
    </w:p>
    <w:p w:rsidR="001F236E" w:rsidRPr="001C3136" w:rsidRDefault="001F236E" w:rsidP="001F236E">
      <w:pPr>
        <w:keepNext/>
        <w:tabs>
          <w:tab w:val="left" w:pos="567"/>
          <w:tab w:val="left" w:pos="1985"/>
        </w:tabs>
        <w:ind w:right="34" w:firstLine="0"/>
        <w:rPr>
          <w:b/>
          <w:bCs/>
          <w:color w:val="000000"/>
          <w:szCs w:val="24"/>
        </w:rPr>
      </w:pPr>
    </w:p>
    <w:p w:rsidR="00632D27" w:rsidRPr="001C3136" w:rsidRDefault="00632D27" w:rsidP="00632D27">
      <w:pPr>
        <w:tabs>
          <w:tab w:val="left" w:pos="567"/>
          <w:tab w:val="left" w:pos="1985"/>
        </w:tabs>
        <w:ind w:right="34" w:firstLine="0"/>
        <w:rPr>
          <w:szCs w:val="24"/>
        </w:rPr>
      </w:pPr>
    </w:p>
    <w:p w:rsidR="007C4DC3" w:rsidRPr="001C3136" w:rsidRDefault="007C4DC3" w:rsidP="00FB3096">
      <w:pPr>
        <w:tabs>
          <w:tab w:val="left" w:pos="567"/>
          <w:tab w:val="left" w:pos="1985"/>
        </w:tabs>
        <w:ind w:right="34" w:firstLine="0"/>
        <w:rPr>
          <w:szCs w:val="24"/>
        </w:rPr>
      </w:pPr>
    </w:p>
    <w:p w:rsidR="00FB3096" w:rsidRPr="001C3136" w:rsidRDefault="00FB3096" w:rsidP="00FB3096">
      <w:pPr>
        <w:pBdr>
          <w:bottom w:val="single" w:sz="4" w:space="1" w:color="auto"/>
        </w:pBdr>
        <w:shd w:val="clear" w:color="auto" w:fill="E0E0E0"/>
        <w:tabs>
          <w:tab w:val="left" w:pos="567"/>
          <w:tab w:val="left" w:pos="1985"/>
        </w:tabs>
        <w:ind w:right="34" w:firstLine="0"/>
        <w:jc w:val="center"/>
        <w:rPr>
          <w:b/>
          <w:spacing w:val="36"/>
          <w:szCs w:val="24"/>
        </w:rPr>
      </w:pPr>
      <w:r w:rsidRPr="001C3136">
        <w:rPr>
          <w:b/>
          <w:spacing w:val="36"/>
          <w:szCs w:val="24"/>
        </w:rPr>
        <w:t>конец формы</w:t>
      </w:r>
    </w:p>
    <w:p w:rsidR="00FB3096" w:rsidRPr="001C3136" w:rsidRDefault="00FB3096" w:rsidP="00FB3096">
      <w:pPr>
        <w:tabs>
          <w:tab w:val="left" w:pos="567"/>
          <w:tab w:val="left" w:pos="1985"/>
        </w:tabs>
        <w:ind w:right="34" w:firstLine="0"/>
        <w:rPr>
          <w:szCs w:val="24"/>
        </w:rPr>
      </w:pPr>
      <w:r w:rsidRPr="001C3136">
        <w:rPr>
          <w:szCs w:val="24"/>
        </w:rPr>
        <w:br w:type="page"/>
      </w:r>
    </w:p>
    <w:p w:rsidR="00FB3096" w:rsidRPr="001C3136" w:rsidRDefault="00FB3096" w:rsidP="00293660">
      <w:pPr>
        <w:pStyle w:val="3"/>
        <w:numPr>
          <w:ilvl w:val="2"/>
          <w:numId w:val="37"/>
        </w:numPr>
        <w:tabs>
          <w:tab w:val="left" w:pos="567"/>
          <w:tab w:val="num" w:pos="1134"/>
          <w:tab w:val="left" w:pos="1985"/>
        </w:tabs>
        <w:ind w:left="0" w:right="34" w:firstLine="0"/>
        <w:rPr>
          <w:sz w:val="24"/>
          <w:szCs w:val="24"/>
        </w:rPr>
      </w:pPr>
      <w:bookmarkStart w:id="122" w:name="_Toc229061501"/>
      <w:r w:rsidRPr="001C3136">
        <w:rPr>
          <w:sz w:val="24"/>
          <w:szCs w:val="24"/>
        </w:rPr>
        <w:lastRenderedPageBreak/>
        <w:t>Инструкции по заполнению</w:t>
      </w:r>
      <w:bookmarkEnd w:id="122"/>
    </w:p>
    <w:p w:rsidR="009E2FCF" w:rsidRPr="001C3136" w:rsidRDefault="009E2FCF"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1C3136">
        <w:rPr>
          <w:sz w:val="24"/>
          <w:szCs w:val="24"/>
        </w:rPr>
        <w:t>Участник указывает дату и номер заявки в соответствии с письмом о подаче оферты (</w:t>
      </w:r>
      <w:r w:rsidR="00F63582" w:rsidRPr="001C3136">
        <w:rPr>
          <w:sz w:val="24"/>
          <w:szCs w:val="24"/>
          <w:lang w:val="ru-RU"/>
        </w:rPr>
        <w:t xml:space="preserve">подраздел </w:t>
      </w:r>
      <w:r w:rsidR="00F63582" w:rsidRPr="001C3136">
        <w:rPr>
          <w:sz w:val="24"/>
          <w:szCs w:val="24"/>
          <w:lang w:val="ru-RU"/>
        </w:rPr>
        <w:fldChar w:fldCharType="begin"/>
      </w:r>
      <w:r w:rsidR="00F63582" w:rsidRPr="001C3136">
        <w:rPr>
          <w:sz w:val="24"/>
          <w:szCs w:val="24"/>
          <w:lang w:val="ru-RU"/>
        </w:rPr>
        <w:instrText xml:space="preserve"> REF _Ref55336310 \r \h </w:instrText>
      </w:r>
      <w:r w:rsidR="004C33BC" w:rsidRPr="001C3136">
        <w:rPr>
          <w:sz w:val="24"/>
          <w:szCs w:val="24"/>
          <w:lang w:val="ru-RU"/>
        </w:rPr>
        <w:instrText xml:space="preserve"> \* MERGEFORMAT </w:instrText>
      </w:r>
      <w:r w:rsidR="00F63582" w:rsidRPr="001C3136">
        <w:rPr>
          <w:sz w:val="24"/>
          <w:szCs w:val="24"/>
          <w:lang w:val="ru-RU"/>
        </w:rPr>
      </w:r>
      <w:r w:rsidR="00F63582" w:rsidRPr="001C3136">
        <w:rPr>
          <w:sz w:val="24"/>
          <w:szCs w:val="24"/>
          <w:lang w:val="ru-RU"/>
        </w:rPr>
        <w:fldChar w:fldCharType="separate"/>
      </w:r>
      <w:r w:rsidR="00957E29" w:rsidRPr="001C3136">
        <w:rPr>
          <w:sz w:val="24"/>
          <w:szCs w:val="24"/>
          <w:lang w:val="ru-RU"/>
        </w:rPr>
        <w:t>1.21</w:t>
      </w:r>
      <w:r w:rsidR="00F63582" w:rsidRPr="001C3136">
        <w:rPr>
          <w:sz w:val="24"/>
          <w:szCs w:val="24"/>
          <w:lang w:val="ru-RU"/>
        </w:rPr>
        <w:fldChar w:fldCharType="end"/>
      </w:r>
      <w:r w:rsidR="00F63582" w:rsidRPr="001C3136">
        <w:rPr>
          <w:sz w:val="24"/>
          <w:szCs w:val="24"/>
          <w:lang w:val="ru-RU"/>
        </w:rPr>
        <w:t xml:space="preserve"> текущей части</w:t>
      </w:r>
      <w:r w:rsidRPr="001C3136">
        <w:rPr>
          <w:sz w:val="24"/>
          <w:szCs w:val="24"/>
        </w:rPr>
        <w:t>)</w:t>
      </w:r>
      <w:r w:rsidRPr="001C3136">
        <w:rPr>
          <w:sz w:val="24"/>
          <w:szCs w:val="24"/>
          <w:lang w:val="ru-RU"/>
        </w:rPr>
        <w:t>.</w:t>
      </w:r>
    </w:p>
    <w:p w:rsidR="00FB3096" w:rsidRPr="001C3136" w:rsidRDefault="00632D27"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1C3136">
        <w:rPr>
          <w:sz w:val="24"/>
          <w:szCs w:val="24"/>
        </w:rPr>
        <w:t>Участник указывает свое фирменное наименование (в т.ч. организационно-правовую форму) и свой адрес.</w:t>
      </w:r>
    </w:p>
    <w:p w:rsidR="00FB3096" w:rsidRPr="001C3136" w:rsidRDefault="00FB3096"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1C3136">
        <w:rPr>
          <w:sz w:val="24"/>
          <w:szCs w:val="24"/>
          <w:lang w:val="ru-RU"/>
        </w:rPr>
        <w:t xml:space="preserve">В Техническом предложении </w:t>
      </w:r>
      <w:r w:rsidR="00C115F3" w:rsidRPr="001C3136">
        <w:rPr>
          <w:sz w:val="24"/>
          <w:szCs w:val="24"/>
          <w:lang w:val="ru-RU"/>
        </w:rPr>
        <w:t>указываются</w:t>
      </w:r>
      <w:r w:rsidRPr="001C3136">
        <w:rPr>
          <w:sz w:val="24"/>
          <w:szCs w:val="24"/>
          <w:lang w:val="ru-RU"/>
        </w:rPr>
        <w:t xml:space="preserve"> все позиции Технического задания</w:t>
      </w:r>
      <w:r w:rsidR="00C115F3" w:rsidRPr="001C3136">
        <w:rPr>
          <w:i/>
          <w:sz w:val="24"/>
          <w:szCs w:val="24"/>
          <w:lang w:val="ru-RU"/>
        </w:rPr>
        <w:t>,</w:t>
      </w:r>
      <w:r w:rsidR="00C115F3" w:rsidRPr="001C3136">
        <w:rPr>
          <w:sz w:val="24"/>
          <w:szCs w:val="24"/>
        </w:rPr>
        <w:t xml:space="preserve"> </w:t>
      </w:r>
      <w:r w:rsidR="0064762F" w:rsidRPr="001C3136">
        <w:rPr>
          <w:sz w:val="24"/>
          <w:szCs w:val="24"/>
          <w:lang w:val="ru-RU"/>
        </w:rPr>
        <w:t>относящиеся к оказываемым услугам, которые являются предметом закупки</w:t>
      </w:r>
      <w:r w:rsidR="007B3A83" w:rsidRPr="001C3136">
        <w:rPr>
          <w:sz w:val="24"/>
          <w:szCs w:val="24"/>
          <w:lang w:val="ru-RU"/>
        </w:rPr>
        <w:t xml:space="preserve">, </w:t>
      </w:r>
      <w:r w:rsidR="007B3A83" w:rsidRPr="001C3136">
        <w:t>их количественных и качественных характеристик (в том числе состав услуг, сроки оказания услуг), иную информацию, указанную в Техническом задании</w:t>
      </w:r>
      <w:r w:rsidRPr="001C3136">
        <w:rPr>
          <w:sz w:val="24"/>
          <w:szCs w:val="24"/>
          <w:lang w:val="ru-RU"/>
        </w:rPr>
        <w:t>.</w:t>
      </w:r>
    </w:p>
    <w:p w:rsidR="00E35103" w:rsidRPr="001C3136" w:rsidRDefault="00E35103"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1C3136">
        <w:rPr>
          <w:sz w:val="24"/>
          <w:szCs w:val="24"/>
          <w:lang w:val="ru-RU"/>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7C4DC3" w:rsidRPr="001C3136" w:rsidRDefault="00FB3096"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1C3136">
        <w:rPr>
          <w:sz w:val="24"/>
          <w:szCs w:val="24"/>
          <w:lang w:val="ru-RU"/>
        </w:rPr>
        <w:t>Техническое предложение будет служить основой для подготовки приложения к Договору</w:t>
      </w:r>
      <w:r w:rsidR="0081326F" w:rsidRPr="001C3136">
        <w:rPr>
          <w:sz w:val="24"/>
          <w:szCs w:val="24"/>
          <w:lang w:val="ru-RU"/>
        </w:rPr>
        <w:t>(ам)</w:t>
      </w:r>
      <w:r w:rsidRPr="001C3136">
        <w:rPr>
          <w:sz w:val="24"/>
          <w:szCs w:val="24"/>
          <w:lang w:val="ru-RU"/>
        </w:rPr>
        <w:t>. В этой связи в целях снижения общих затрат сил и времени Заказчик</w:t>
      </w:r>
      <w:r w:rsidR="00AA6030" w:rsidRPr="001C3136">
        <w:rPr>
          <w:sz w:val="24"/>
          <w:szCs w:val="24"/>
          <w:lang w:val="ru-RU"/>
        </w:rPr>
        <w:t>а(</w:t>
      </w:r>
      <w:r w:rsidRPr="001C3136">
        <w:rPr>
          <w:sz w:val="24"/>
          <w:szCs w:val="24"/>
          <w:lang w:val="ru-RU"/>
        </w:rPr>
        <w:t>ов</w:t>
      </w:r>
      <w:r w:rsidR="00AA6030" w:rsidRPr="001C3136">
        <w:rPr>
          <w:sz w:val="24"/>
          <w:szCs w:val="24"/>
          <w:lang w:val="ru-RU"/>
        </w:rPr>
        <w:t>)</w:t>
      </w:r>
      <w:r w:rsidRPr="001C3136">
        <w:rPr>
          <w:sz w:val="24"/>
          <w:szCs w:val="24"/>
          <w:lang w:val="ru-RU"/>
        </w:rPr>
        <w:t xml:space="preserve"> и Участника на подготовку Договора</w:t>
      </w:r>
      <w:r w:rsidR="0081326F" w:rsidRPr="001C3136">
        <w:rPr>
          <w:sz w:val="24"/>
          <w:szCs w:val="24"/>
          <w:lang w:val="ru-RU"/>
        </w:rPr>
        <w:t>(ов)</w:t>
      </w:r>
      <w:r w:rsidRPr="001C3136">
        <w:rPr>
          <w:sz w:val="24"/>
          <w:szCs w:val="24"/>
          <w:lang w:val="ru-RU"/>
        </w:rPr>
        <w:t xml:space="preserve"> данное предложение (правую колонку таблиц) следует подготовить так, чтобы ее можно было с минимальными изменениями включить в Договор</w:t>
      </w:r>
      <w:r w:rsidR="0081326F" w:rsidRPr="001C3136">
        <w:rPr>
          <w:sz w:val="24"/>
          <w:szCs w:val="24"/>
          <w:lang w:val="ru-RU"/>
        </w:rPr>
        <w:t>(ы)</w:t>
      </w:r>
      <w:r w:rsidR="006679E5" w:rsidRPr="001C3136">
        <w:rPr>
          <w:sz w:val="24"/>
          <w:szCs w:val="24"/>
          <w:lang w:val="ru-RU"/>
        </w:rPr>
        <w:t>.</w:t>
      </w:r>
    </w:p>
    <w:p w:rsidR="006679E5" w:rsidRPr="001C3136" w:rsidRDefault="005A55A2" w:rsidP="00293660">
      <w:pPr>
        <w:pStyle w:val="aff0"/>
        <w:numPr>
          <w:ilvl w:val="3"/>
          <w:numId w:val="37"/>
        </w:numPr>
        <w:tabs>
          <w:tab w:val="left" w:pos="567"/>
          <w:tab w:val="num" w:pos="1134"/>
          <w:tab w:val="left" w:pos="1985"/>
        </w:tabs>
        <w:spacing w:before="100" w:beforeAutospacing="1" w:line="240" w:lineRule="auto"/>
        <w:ind w:left="0" w:right="34" w:firstLine="1134"/>
        <w:rPr>
          <w:sz w:val="24"/>
          <w:szCs w:val="24"/>
          <w:lang w:val="ru-RU"/>
        </w:rPr>
      </w:pPr>
      <w:r w:rsidRPr="001C3136">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1C3136">
        <w:rPr>
          <w:sz w:val="24"/>
          <w:szCs w:val="24"/>
          <w:lang w:val="ru-RU"/>
        </w:rPr>
        <w:t>,</w:t>
      </w:r>
      <w:r w:rsidRPr="001C3136">
        <w:rPr>
          <w:rFonts w:ascii="Times New Roman CYR" w:hAnsi="Times New Roman CYR" w:cs="Times New Roman CYR"/>
          <w:sz w:val="24"/>
          <w:szCs w:val="24"/>
        </w:rPr>
        <w:t> а дублирующая информация указывается однократно</w:t>
      </w:r>
      <w:r w:rsidRPr="001C3136">
        <w:rPr>
          <w:rFonts w:ascii="Times New Roman CYR" w:hAnsi="Times New Roman CYR" w:cs="Times New Roman CYR"/>
          <w:sz w:val="24"/>
          <w:szCs w:val="24"/>
          <w:lang w:val="ru-RU"/>
        </w:rPr>
        <w:t>.</w:t>
      </w:r>
    </w:p>
    <w:p w:rsidR="007C4DC3" w:rsidRPr="001C3136" w:rsidRDefault="007C4DC3" w:rsidP="007C4DC3">
      <w:pPr>
        <w:pStyle w:val="aff0"/>
        <w:tabs>
          <w:tab w:val="clear" w:pos="360"/>
          <w:tab w:val="left" w:pos="567"/>
          <w:tab w:val="left" w:pos="1985"/>
        </w:tabs>
        <w:spacing w:before="100" w:beforeAutospacing="1" w:line="240" w:lineRule="auto"/>
        <w:ind w:left="0" w:right="34" w:firstLine="0"/>
        <w:rPr>
          <w:sz w:val="24"/>
          <w:szCs w:val="24"/>
          <w:lang w:val="ru-RU"/>
        </w:rPr>
      </w:pPr>
    </w:p>
    <w:p w:rsidR="00FB3096" w:rsidRPr="001C3136" w:rsidRDefault="00FB3096" w:rsidP="007C4DC3">
      <w:pPr>
        <w:pStyle w:val="aff0"/>
        <w:tabs>
          <w:tab w:val="clear" w:pos="360"/>
          <w:tab w:val="left" w:pos="567"/>
          <w:tab w:val="left" w:pos="1985"/>
        </w:tabs>
        <w:spacing w:before="100" w:beforeAutospacing="1" w:line="240" w:lineRule="auto"/>
        <w:ind w:left="0" w:right="34" w:firstLine="0"/>
        <w:rPr>
          <w:sz w:val="24"/>
          <w:szCs w:val="24"/>
          <w:lang w:val="ru-RU"/>
        </w:rPr>
      </w:pPr>
    </w:p>
    <w:p w:rsidR="007C4DC3" w:rsidRPr="001C3136" w:rsidRDefault="007C4DC3" w:rsidP="007C4DC3">
      <w:pPr>
        <w:pStyle w:val="aff0"/>
        <w:tabs>
          <w:tab w:val="clear" w:pos="360"/>
          <w:tab w:val="left" w:pos="567"/>
          <w:tab w:val="left" w:pos="1985"/>
        </w:tabs>
        <w:spacing w:before="100" w:beforeAutospacing="1" w:line="240" w:lineRule="auto"/>
        <w:ind w:right="34"/>
        <w:rPr>
          <w:sz w:val="24"/>
          <w:szCs w:val="24"/>
          <w:lang w:val="ru-RU"/>
        </w:rPr>
        <w:sectPr w:rsidR="007C4DC3" w:rsidRPr="001C3136" w:rsidSect="00211593">
          <w:footerReference w:type="even" r:id="rId9"/>
          <w:pgSz w:w="11906" w:h="16838" w:code="9"/>
          <w:pgMar w:top="680" w:right="567" w:bottom="539" w:left="1134" w:header="680" w:footer="278" w:gutter="0"/>
          <w:cols w:space="708"/>
          <w:titlePg/>
          <w:docGrid w:linePitch="360"/>
        </w:sectPr>
      </w:pPr>
    </w:p>
    <w:p w:rsidR="00580D68" w:rsidRPr="001C3136" w:rsidRDefault="00580D68" w:rsidP="00580D68">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123" w:name="_Toc63089383"/>
      <w:bookmarkStart w:id="124" w:name="_Ref55335823"/>
      <w:bookmarkStart w:id="125" w:name="_Ref55336359"/>
      <w:bookmarkStart w:id="126" w:name="_Toc57314675"/>
      <w:bookmarkStart w:id="127" w:name="_Toc69728989"/>
      <w:bookmarkStart w:id="128" w:name="_Toc98253939"/>
      <w:bookmarkStart w:id="129" w:name="_Toc165173865"/>
      <w:bookmarkStart w:id="130" w:name="_Toc423423672"/>
      <w:bookmarkStart w:id="131" w:name="_Toc441131118"/>
      <w:bookmarkStart w:id="132" w:name="_Toc229061502"/>
      <w:bookmarkEnd w:id="37"/>
      <w:bookmarkEnd w:id="38"/>
      <w:bookmarkEnd w:id="39"/>
      <w:bookmarkEnd w:id="40"/>
      <w:bookmarkEnd w:id="41"/>
      <w:bookmarkEnd w:id="42"/>
      <w:bookmarkEnd w:id="43"/>
      <w:bookmarkEnd w:id="44"/>
      <w:bookmarkEnd w:id="45"/>
      <w:bookmarkEnd w:id="46"/>
      <w:bookmarkEnd w:id="47"/>
      <w:bookmarkEnd w:id="118"/>
      <w:r w:rsidRPr="001C3136">
        <w:rPr>
          <w:sz w:val="24"/>
          <w:szCs w:val="24"/>
          <w:lang w:val="ru-RU"/>
        </w:rPr>
        <w:lastRenderedPageBreak/>
        <w:t xml:space="preserve">Согласие с </w:t>
      </w:r>
      <w:r w:rsidRPr="001C3136">
        <w:rPr>
          <w:sz w:val="24"/>
          <w:szCs w:val="24"/>
        </w:rPr>
        <w:t>проект</w:t>
      </w:r>
      <w:r w:rsidRPr="001C3136">
        <w:rPr>
          <w:sz w:val="24"/>
          <w:szCs w:val="24"/>
          <w:lang w:val="ru-RU"/>
        </w:rPr>
        <w:t>ом</w:t>
      </w:r>
      <w:r w:rsidR="0081326F" w:rsidRPr="001C3136">
        <w:rPr>
          <w:sz w:val="24"/>
          <w:szCs w:val="24"/>
          <w:lang w:val="ru-RU"/>
        </w:rPr>
        <w:t>(ами)</w:t>
      </w:r>
      <w:r w:rsidRPr="001C3136">
        <w:rPr>
          <w:sz w:val="24"/>
          <w:szCs w:val="24"/>
        </w:rPr>
        <w:t xml:space="preserve"> Договора</w:t>
      </w:r>
      <w:r w:rsidR="0081326F" w:rsidRPr="001C3136">
        <w:rPr>
          <w:sz w:val="24"/>
          <w:szCs w:val="24"/>
          <w:lang w:val="ru-RU"/>
        </w:rPr>
        <w:t>(ов)</w:t>
      </w:r>
      <w:r w:rsidRPr="001C3136">
        <w:rPr>
          <w:color w:val="000000"/>
          <w:sz w:val="24"/>
          <w:szCs w:val="24"/>
        </w:rPr>
        <w:t xml:space="preserve"> (форма </w:t>
      </w:r>
      <w:r w:rsidR="005C5CFF" w:rsidRPr="001C3136">
        <w:rPr>
          <w:color w:val="000000"/>
          <w:sz w:val="24"/>
          <w:szCs w:val="24"/>
          <w:lang w:val="ru-RU"/>
        </w:rPr>
        <w:t>3</w:t>
      </w:r>
      <w:r w:rsidRPr="001C3136">
        <w:rPr>
          <w:color w:val="000000"/>
          <w:sz w:val="24"/>
          <w:szCs w:val="24"/>
        </w:rPr>
        <w:t>)</w:t>
      </w:r>
      <w:bookmarkEnd w:id="123"/>
      <w:bookmarkEnd w:id="132"/>
    </w:p>
    <w:p w:rsidR="00580D68" w:rsidRPr="001C3136" w:rsidRDefault="00580D68" w:rsidP="00580D68">
      <w:pPr>
        <w:tabs>
          <w:tab w:val="left" w:pos="567"/>
          <w:tab w:val="left" w:pos="1985"/>
        </w:tabs>
        <w:ind w:right="34" w:firstLine="0"/>
        <w:rPr>
          <w:szCs w:val="24"/>
        </w:rPr>
      </w:pPr>
      <w:r w:rsidRPr="001C3136">
        <w:rPr>
          <w:szCs w:val="24"/>
        </w:rPr>
        <w:t>(</w:t>
      </w:r>
      <w:r w:rsidRPr="001C3136">
        <w:rPr>
          <w:szCs w:val="24"/>
          <w:shd w:val="clear" w:color="auto" w:fill="FFFF99"/>
        </w:rPr>
        <w:t>заполняется отдельно по каждому из лотов с указанием номера и названия лота</w:t>
      </w:r>
      <w:r w:rsidRPr="001C3136">
        <w:rPr>
          <w:szCs w:val="24"/>
        </w:rPr>
        <w:t>)</w:t>
      </w:r>
    </w:p>
    <w:p w:rsidR="00580D68" w:rsidRPr="001C3136" w:rsidRDefault="00580D68" w:rsidP="00580D68">
      <w:pPr>
        <w:pStyle w:val="3"/>
        <w:numPr>
          <w:ilvl w:val="2"/>
          <w:numId w:val="37"/>
        </w:numPr>
        <w:tabs>
          <w:tab w:val="left" w:pos="567"/>
          <w:tab w:val="left" w:pos="1985"/>
        </w:tabs>
        <w:ind w:left="0" w:right="34" w:firstLine="0"/>
        <w:rPr>
          <w:sz w:val="24"/>
          <w:szCs w:val="24"/>
        </w:rPr>
      </w:pPr>
      <w:bookmarkStart w:id="133" w:name="_Toc439170685"/>
      <w:bookmarkStart w:id="134" w:name="_Toc439172787"/>
      <w:bookmarkStart w:id="135" w:name="_Toc439173231"/>
      <w:bookmarkStart w:id="136" w:name="_Toc439238227"/>
      <w:bookmarkStart w:id="137" w:name="_Toc439252775"/>
      <w:bookmarkStart w:id="138" w:name="_Toc439323749"/>
      <w:bookmarkStart w:id="139" w:name="_Toc440361386"/>
      <w:bookmarkStart w:id="140" w:name="_Toc440376141"/>
      <w:bookmarkStart w:id="141" w:name="_Toc440376268"/>
      <w:bookmarkStart w:id="142" w:name="_Toc440382526"/>
      <w:bookmarkStart w:id="143" w:name="_Toc440447196"/>
      <w:bookmarkStart w:id="144" w:name="_Toc440632357"/>
      <w:bookmarkStart w:id="145" w:name="_Toc440875129"/>
      <w:bookmarkStart w:id="146" w:name="_Toc441131116"/>
      <w:bookmarkStart w:id="147" w:name="_Toc157248186"/>
      <w:bookmarkStart w:id="148" w:name="_Toc157496555"/>
      <w:bookmarkStart w:id="149" w:name="_Toc158206094"/>
      <w:bookmarkStart w:id="150" w:name="_Toc164057779"/>
      <w:bookmarkStart w:id="151" w:name="_Toc164137129"/>
      <w:bookmarkStart w:id="152" w:name="_Toc164161289"/>
      <w:bookmarkStart w:id="153" w:name="_Toc165173860"/>
      <w:bookmarkStart w:id="154" w:name="_Toc441485113"/>
      <w:bookmarkStart w:id="155" w:name="_Toc441572090"/>
      <w:bookmarkStart w:id="156" w:name="_Toc441575182"/>
      <w:bookmarkStart w:id="157" w:name="_Toc442195851"/>
      <w:bookmarkStart w:id="158" w:name="_Toc442251893"/>
      <w:bookmarkStart w:id="159" w:name="_Toc442258842"/>
      <w:bookmarkStart w:id="160" w:name="_Toc442259082"/>
      <w:bookmarkStart w:id="161" w:name="_Toc442265393"/>
      <w:bookmarkStart w:id="162" w:name="_Toc447292630"/>
      <w:bookmarkStart w:id="163" w:name="_Toc461809076"/>
      <w:bookmarkStart w:id="164" w:name="_Toc463514495"/>
      <w:bookmarkStart w:id="165" w:name="_Toc466908615"/>
      <w:bookmarkStart w:id="166" w:name="_Toc468196554"/>
      <w:bookmarkStart w:id="167" w:name="_Toc468446635"/>
      <w:bookmarkStart w:id="168" w:name="_Toc468446829"/>
      <w:bookmarkStart w:id="169" w:name="_Toc469479685"/>
      <w:bookmarkStart w:id="170" w:name="_Toc471986635"/>
      <w:bookmarkStart w:id="171" w:name="_Toc498509269"/>
      <w:bookmarkStart w:id="172" w:name="_Toc524939625"/>
      <w:bookmarkStart w:id="173" w:name="_Toc535853814"/>
      <w:bookmarkStart w:id="174" w:name="_Toc536020445"/>
      <w:bookmarkStart w:id="175" w:name="_Toc63089384"/>
      <w:bookmarkStart w:id="176" w:name="_Toc229061503"/>
      <w:r w:rsidRPr="001C3136">
        <w:rPr>
          <w:sz w:val="24"/>
          <w:szCs w:val="24"/>
        </w:rPr>
        <w:t xml:space="preserve">Форма </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1C3136">
        <w:rPr>
          <w:sz w:val="24"/>
          <w:szCs w:val="24"/>
          <w:lang w:val="ru-RU"/>
        </w:rPr>
        <w:t xml:space="preserve">согласия с </w:t>
      </w:r>
      <w:r w:rsidRPr="001C3136">
        <w:rPr>
          <w:sz w:val="24"/>
          <w:szCs w:val="24"/>
        </w:rPr>
        <w:t>проект</w:t>
      </w:r>
      <w:r w:rsidRPr="001C3136">
        <w:rPr>
          <w:sz w:val="24"/>
          <w:szCs w:val="24"/>
          <w:lang w:val="ru-RU"/>
        </w:rPr>
        <w:t>ом</w:t>
      </w:r>
      <w:r w:rsidR="0081326F" w:rsidRPr="001C3136">
        <w:rPr>
          <w:sz w:val="24"/>
          <w:szCs w:val="24"/>
          <w:lang w:val="ru-RU"/>
        </w:rPr>
        <w:t>(ами)</w:t>
      </w:r>
      <w:r w:rsidRPr="001C3136">
        <w:rPr>
          <w:sz w:val="24"/>
          <w:szCs w:val="24"/>
        </w:rPr>
        <w:t xml:space="preserve"> Договора</w:t>
      </w:r>
      <w:bookmarkEnd w:id="175"/>
      <w:r w:rsidR="0081326F" w:rsidRPr="001C3136">
        <w:rPr>
          <w:sz w:val="24"/>
          <w:szCs w:val="24"/>
          <w:lang w:val="ru-RU"/>
        </w:rPr>
        <w:t>(ов)</w:t>
      </w:r>
      <w:bookmarkEnd w:id="176"/>
    </w:p>
    <w:p w:rsidR="00580D68" w:rsidRPr="001C3136" w:rsidRDefault="00580D68" w:rsidP="00580D68">
      <w:pPr>
        <w:pBdr>
          <w:top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начало формы</w:t>
      </w:r>
    </w:p>
    <w:p w:rsidR="00580D68" w:rsidRPr="001C3136" w:rsidRDefault="00580D68" w:rsidP="00580D68">
      <w:pPr>
        <w:tabs>
          <w:tab w:val="left" w:pos="567"/>
          <w:tab w:val="left" w:pos="1985"/>
        </w:tabs>
        <w:ind w:right="34" w:firstLine="0"/>
        <w:jc w:val="left"/>
        <w:rPr>
          <w:color w:val="000000"/>
          <w:szCs w:val="24"/>
        </w:rPr>
      </w:pPr>
      <w:r w:rsidRPr="001C3136">
        <w:rPr>
          <w:color w:val="000000"/>
          <w:szCs w:val="24"/>
        </w:rPr>
        <w:t xml:space="preserve">Приложение </w:t>
      </w:r>
      <w:r w:rsidR="005C5CFF" w:rsidRPr="001C3136">
        <w:rPr>
          <w:color w:val="000000"/>
          <w:szCs w:val="24"/>
        </w:rPr>
        <w:t>3</w:t>
      </w:r>
      <w:r w:rsidRPr="001C3136">
        <w:rPr>
          <w:color w:val="000000"/>
          <w:szCs w:val="24"/>
        </w:rPr>
        <w:t xml:space="preserve"> к письму о подаче оферты</w:t>
      </w:r>
      <w:r w:rsidRPr="001C3136">
        <w:rPr>
          <w:color w:val="000000"/>
          <w:szCs w:val="24"/>
        </w:rPr>
        <w:br/>
        <w:t>от «____»_____________ г. №__________</w:t>
      </w:r>
    </w:p>
    <w:p w:rsidR="00580D68" w:rsidRPr="001C3136" w:rsidRDefault="00580D68" w:rsidP="00580D68">
      <w:pPr>
        <w:tabs>
          <w:tab w:val="left" w:pos="567"/>
          <w:tab w:val="left" w:pos="1985"/>
        </w:tabs>
        <w:ind w:right="34" w:firstLine="0"/>
        <w:rPr>
          <w:color w:val="000000"/>
          <w:szCs w:val="24"/>
        </w:rPr>
      </w:pPr>
    </w:p>
    <w:p w:rsidR="00580D68" w:rsidRPr="001C3136" w:rsidRDefault="00580D68" w:rsidP="00580D68">
      <w:pPr>
        <w:ind w:firstLine="0"/>
        <w:jc w:val="center"/>
        <w:rPr>
          <w:b/>
          <w:szCs w:val="24"/>
        </w:rPr>
      </w:pPr>
      <w:r w:rsidRPr="001C3136">
        <w:rPr>
          <w:b/>
          <w:szCs w:val="24"/>
        </w:rPr>
        <w:t>Согласие с проектом</w:t>
      </w:r>
      <w:r w:rsidR="0081326F" w:rsidRPr="001C3136">
        <w:rPr>
          <w:b/>
          <w:szCs w:val="24"/>
        </w:rPr>
        <w:t>(ами)</w:t>
      </w:r>
      <w:r w:rsidRPr="001C3136">
        <w:rPr>
          <w:b/>
          <w:szCs w:val="24"/>
        </w:rPr>
        <w:t xml:space="preserve"> Договора</w:t>
      </w:r>
      <w:r w:rsidR="0081326F" w:rsidRPr="001C3136">
        <w:rPr>
          <w:b/>
          <w:szCs w:val="24"/>
        </w:rPr>
        <w:t>(ов)</w:t>
      </w:r>
    </w:p>
    <w:p w:rsidR="00580D68" w:rsidRPr="001C3136" w:rsidRDefault="00580D68" w:rsidP="00580D68">
      <w:pPr>
        <w:ind w:firstLine="0"/>
        <w:jc w:val="center"/>
        <w:rPr>
          <w:b/>
          <w:szCs w:val="24"/>
        </w:rPr>
      </w:pPr>
    </w:p>
    <w:p w:rsidR="00580D68" w:rsidRPr="001C3136" w:rsidRDefault="00580D68" w:rsidP="00580D68">
      <w:pPr>
        <w:rPr>
          <w:szCs w:val="24"/>
        </w:rPr>
      </w:pPr>
      <w:r w:rsidRPr="001C3136">
        <w:rPr>
          <w:szCs w:val="24"/>
        </w:rPr>
        <w:t>Способ и наименование закупки _______________________________________</w:t>
      </w:r>
    </w:p>
    <w:p w:rsidR="00580D68" w:rsidRPr="001C3136" w:rsidRDefault="00580D68" w:rsidP="00580D68">
      <w:pPr>
        <w:rPr>
          <w:szCs w:val="24"/>
        </w:rPr>
      </w:pPr>
    </w:p>
    <w:p w:rsidR="00580D68" w:rsidRPr="001C3136" w:rsidRDefault="00580D68" w:rsidP="00580D68">
      <w:pPr>
        <w:ind w:firstLine="0"/>
        <w:rPr>
          <w:szCs w:val="24"/>
        </w:rPr>
      </w:pPr>
      <w:r w:rsidRPr="001C3136">
        <w:rPr>
          <w:szCs w:val="24"/>
        </w:rPr>
        <w:t>Наименование и адрес Участника закупки: ______________________________________________,</w:t>
      </w:r>
    </w:p>
    <w:p w:rsidR="00580D68" w:rsidRPr="001C3136" w:rsidRDefault="00580D68" w:rsidP="00580D68">
      <w:pPr>
        <w:jc w:val="right"/>
        <w:rPr>
          <w:szCs w:val="24"/>
          <w:vertAlign w:val="superscript"/>
        </w:rPr>
      </w:pPr>
      <w:r w:rsidRPr="001C3136">
        <w:rPr>
          <w:szCs w:val="24"/>
          <w:vertAlign w:val="superscript"/>
        </w:rPr>
        <w:t>(полное наименование Участника с указанием организационно-правовой формы)</w:t>
      </w:r>
    </w:p>
    <w:p w:rsidR="00580D68" w:rsidRPr="001C3136" w:rsidRDefault="00580D68" w:rsidP="00580D68">
      <w:pPr>
        <w:rPr>
          <w:szCs w:val="24"/>
        </w:rPr>
      </w:pPr>
    </w:p>
    <w:p w:rsidR="00580D68" w:rsidRPr="001C3136" w:rsidRDefault="00580D68" w:rsidP="00580D68">
      <w:pPr>
        <w:rPr>
          <w:szCs w:val="24"/>
        </w:rPr>
      </w:pPr>
      <w:r w:rsidRPr="001C3136">
        <w:rPr>
          <w:szCs w:val="24"/>
        </w:rPr>
        <w:t>Настоящим подтверждаю, что участник ___________________________________________</w:t>
      </w:r>
    </w:p>
    <w:p w:rsidR="00580D68" w:rsidRPr="001C3136" w:rsidRDefault="00580D68" w:rsidP="00580D68">
      <w:pPr>
        <w:rPr>
          <w:sz w:val="16"/>
          <w:szCs w:val="16"/>
        </w:rPr>
      </w:pPr>
      <w:r w:rsidRPr="001C3136">
        <w:rPr>
          <w:sz w:val="18"/>
          <w:szCs w:val="18"/>
        </w:rPr>
        <w:t xml:space="preserve">                                                                                                                           </w:t>
      </w:r>
      <w:r w:rsidRPr="001C3136">
        <w:rPr>
          <w:sz w:val="16"/>
          <w:szCs w:val="16"/>
        </w:rPr>
        <w:t>(наименование участника)</w:t>
      </w:r>
    </w:p>
    <w:p w:rsidR="00580D68" w:rsidRPr="001C3136" w:rsidRDefault="00580D68" w:rsidP="00580D68">
      <w:pPr>
        <w:rPr>
          <w:szCs w:val="24"/>
        </w:rPr>
      </w:pPr>
      <w:r w:rsidRPr="001C3136">
        <w:rPr>
          <w:szCs w:val="24"/>
        </w:rPr>
        <w:t>согласен с проектом</w:t>
      </w:r>
      <w:r w:rsidR="0081326F" w:rsidRPr="001C3136">
        <w:rPr>
          <w:szCs w:val="24"/>
        </w:rPr>
        <w:t>(ами)</w:t>
      </w:r>
      <w:r w:rsidRPr="001C3136">
        <w:rPr>
          <w:szCs w:val="24"/>
        </w:rPr>
        <w:t xml:space="preserve"> Договора</w:t>
      </w:r>
      <w:r w:rsidR="0081326F" w:rsidRPr="001C3136">
        <w:rPr>
          <w:szCs w:val="24"/>
        </w:rPr>
        <w:t>(ов)</w:t>
      </w:r>
      <w:r w:rsidRPr="001C3136">
        <w:rPr>
          <w:szCs w:val="24"/>
        </w:rPr>
        <w:t>, представленным</w:t>
      </w:r>
      <w:r w:rsidR="00555A36" w:rsidRPr="001C3136">
        <w:rPr>
          <w:szCs w:val="24"/>
        </w:rPr>
        <w:t>(и)</w:t>
      </w:r>
      <w:r w:rsidRPr="001C3136">
        <w:rPr>
          <w:szCs w:val="24"/>
        </w:rPr>
        <w:t xml:space="preserve"> в составе настоящей закупочной Документации. </w:t>
      </w:r>
    </w:p>
    <w:p w:rsidR="00580D68" w:rsidRPr="001C3136" w:rsidRDefault="00580D68" w:rsidP="00580D68">
      <w:pPr>
        <w:ind w:firstLine="0"/>
        <w:jc w:val="center"/>
        <w:rPr>
          <w:b/>
          <w:szCs w:val="24"/>
        </w:rPr>
      </w:pPr>
    </w:p>
    <w:p w:rsidR="00580D68" w:rsidRPr="001C3136" w:rsidRDefault="00580D68" w:rsidP="00580D68">
      <w:pPr>
        <w:rPr>
          <w:szCs w:val="24"/>
        </w:rPr>
      </w:pPr>
      <w:r w:rsidRPr="001C3136">
        <w:rPr>
          <w:szCs w:val="24"/>
        </w:rPr>
        <w:t>____________________________________</w:t>
      </w:r>
    </w:p>
    <w:p w:rsidR="00580D68" w:rsidRPr="001C3136" w:rsidRDefault="00580D68" w:rsidP="00580D68">
      <w:pPr>
        <w:ind w:right="3684"/>
        <w:jc w:val="center"/>
        <w:rPr>
          <w:szCs w:val="24"/>
          <w:vertAlign w:val="superscript"/>
        </w:rPr>
      </w:pPr>
      <w:r w:rsidRPr="001C3136">
        <w:rPr>
          <w:szCs w:val="24"/>
          <w:vertAlign w:val="superscript"/>
        </w:rPr>
        <w:t>(подпись, М.П.)</w:t>
      </w:r>
    </w:p>
    <w:p w:rsidR="00580D68" w:rsidRPr="001C3136" w:rsidRDefault="00580D68" w:rsidP="00580D68">
      <w:pPr>
        <w:rPr>
          <w:szCs w:val="24"/>
        </w:rPr>
      </w:pPr>
      <w:r w:rsidRPr="001C3136">
        <w:rPr>
          <w:szCs w:val="24"/>
        </w:rPr>
        <w:t>____________________________________</w:t>
      </w:r>
    </w:p>
    <w:p w:rsidR="00580D68" w:rsidRPr="001C3136" w:rsidRDefault="00580D68" w:rsidP="00580D68">
      <w:pPr>
        <w:ind w:right="3684"/>
        <w:jc w:val="center"/>
        <w:rPr>
          <w:szCs w:val="24"/>
          <w:vertAlign w:val="superscript"/>
        </w:rPr>
      </w:pPr>
      <w:r w:rsidRPr="001C3136">
        <w:rPr>
          <w:szCs w:val="24"/>
          <w:vertAlign w:val="superscript"/>
        </w:rPr>
        <w:t>(фамилия, имя, отчество подписавшего, должность)</w:t>
      </w:r>
    </w:p>
    <w:p w:rsidR="00580D68" w:rsidRPr="001C3136" w:rsidRDefault="00580D68" w:rsidP="00580D68">
      <w:pPr>
        <w:pBdr>
          <w:bottom w:val="single" w:sz="4" w:space="1" w:color="auto"/>
        </w:pBdr>
        <w:shd w:val="clear" w:color="auto" w:fill="E0E0E0"/>
        <w:tabs>
          <w:tab w:val="left" w:pos="567"/>
          <w:tab w:val="left" w:pos="1985"/>
          <w:tab w:val="center" w:pos="5092"/>
          <w:tab w:val="right" w:pos="10184"/>
        </w:tabs>
        <w:ind w:right="34" w:firstLine="0"/>
        <w:jc w:val="center"/>
        <w:rPr>
          <w:b/>
          <w:color w:val="000000"/>
          <w:spacing w:val="36"/>
          <w:szCs w:val="24"/>
        </w:rPr>
      </w:pPr>
      <w:r w:rsidRPr="001C3136">
        <w:rPr>
          <w:b/>
          <w:color w:val="000000"/>
          <w:spacing w:val="36"/>
          <w:szCs w:val="24"/>
        </w:rPr>
        <w:t>конец формы</w:t>
      </w:r>
    </w:p>
    <w:p w:rsidR="00580D68" w:rsidRPr="001C3136" w:rsidRDefault="00580D68" w:rsidP="00580D68">
      <w:pPr>
        <w:pStyle w:val="3"/>
        <w:numPr>
          <w:ilvl w:val="2"/>
          <w:numId w:val="37"/>
        </w:numPr>
        <w:tabs>
          <w:tab w:val="left" w:pos="567"/>
          <w:tab w:val="left" w:pos="1985"/>
        </w:tabs>
        <w:ind w:left="0" w:right="34" w:firstLine="0"/>
        <w:rPr>
          <w:sz w:val="24"/>
          <w:szCs w:val="24"/>
        </w:rPr>
      </w:pPr>
      <w:r w:rsidRPr="001C3136">
        <w:rPr>
          <w:b w:val="0"/>
          <w:szCs w:val="24"/>
        </w:rPr>
        <w:br w:type="page"/>
      </w:r>
      <w:bookmarkStart w:id="177" w:name="_Toc63089385"/>
      <w:bookmarkStart w:id="178" w:name="_Toc26798250"/>
      <w:bookmarkStart w:id="179" w:name="_Toc229061504"/>
      <w:r w:rsidRPr="001C3136">
        <w:rPr>
          <w:sz w:val="24"/>
          <w:szCs w:val="24"/>
        </w:rPr>
        <w:lastRenderedPageBreak/>
        <w:t>Инструкции по заполнению</w:t>
      </w:r>
      <w:bookmarkEnd w:id="177"/>
      <w:bookmarkEnd w:id="179"/>
      <w:r w:rsidRPr="001C3136">
        <w:rPr>
          <w:sz w:val="24"/>
          <w:szCs w:val="24"/>
        </w:rPr>
        <w:t xml:space="preserve"> </w:t>
      </w:r>
      <w:bookmarkEnd w:id="178"/>
    </w:p>
    <w:p w:rsidR="00580D68" w:rsidRPr="001C3136" w:rsidRDefault="00580D68" w:rsidP="00580D68">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дату и номер заявки в соответствии с письмом о подаче оферты</w:t>
      </w:r>
      <w:r w:rsidRPr="001C3136">
        <w:rPr>
          <w:sz w:val="24"/>
          <w:szCs w:val="24"/>
          <w:lang w:val="ru-RU"/>
        </w:rPr>
        <w:t xml:space="preserve"> (подраздел </w:t>
      </w:r>
      <w:r w:rsidRPr="001C3136">
        <w:rPr>
          <w:sz w:val="24"/>
          <w:szCs w:val="24"/>
          <w:lang w:val="ru-RU"/>
        </w:rPr>
        <w:fldChar w:fldCharType="begin"/>
      </w:r>
      <w:r w:rsidRPr="001C3136">
        <w:rPr>
          <w:sz w:val="24"/>
          <w:szCs w:val="24"/>
          <w:lang w:val="ru-RU"/>
        </w:rPr>
        <w:instrText xml:space="preserve"> REF _Ref55336310 \r \h  \* MERGEFORMAT </w:instrText>
      </w:r>
      <w:r w:rsidRPr="001C3136">
        <w:rPr>
          <w:sz w:val="24"/>
          <w:szCs w:val="24"/>
          <w:lang w:val="ru-RU"/>
        </w:rPr>
      </w:r>
      <w:r w:rsidRPr="001C3136">
        <w:rPr>
          <w:sz w:val="24"/>
          <w:szCs w:val="24"/>
          <w:lang w:val="ru-RU"/>
        </w:rPr>
        <w:fldChar w:fldCharType="separate"/>
      </w:r>
      <w:r w:rsidR="00957E29" w:rsidRPr="001C3136">
        <w:rPr>
          <w:sz w:val="24"/>
          <w:szCs w:val="24"/>
          <w:lang w:val="ru-RU"/>
        </w:rPr>
        <w:t>1.21</w:t>
      </w:r>
      <w:r w:rsidRPr="001C3136">
        <w:rPr>
          <w:sz w:val="24"/>
          <w:szCs w:val="24"/>
          <w:lang w:val="ru-RU"/>
        </w:rPr>
        <w:fldChar w:fldCharType="end"/>
      </w:r>
      <w:r w:rsidRPr="001C3136">
        <w:rPr>
          <w:sz w:val="24"/>
          <w:szCs w:val="24"/>
          <w:lang w:val="ru-RU"/>
        </w:rPr>
        <w:t xml:space="preserve"> текущей части).</w:t>
      </w:r>
    </w:p>
    <w:p w:rsidR="00580D68" w:rsidRPr="001C3136" w:rsidRDefault="00580D68" w:rsidP="00580D68">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свое фирменное наименование (в т.ч. организационно-правовую форму) и свой адрес.</w:t>
      </w:r>
    </w:p>
    <w:p w:rsidR="00580D68" w:rsidRPr="001C3136" w:rsidRDefault="00580D68" w:rsidP="00580D68">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выражает согласие с проектом</w:t>
      </w:r>
      <w:r w:rsidR="0081326F" w:rsidRPr="001C3136">
        <w:rPr>
          <w:sz w:val="24"/>
          <w:szCs w:val="24"/>
          <w:lang w:val="ru-RU"/>
        </w:rPr>
        <w:t>(ами)</w:t>
      </w:r>
      <w:r w:rsidRPr="001C3136">
        <w:rPr>
          <w:sz w:val="24"/>
          <w:szCs w:val="24"/>
        </w:rPr>
        <w:t xml:space="preserve"> Договора</w:t>
      </w:r>
      <w:r w:rsidR="0081326F" w:rsidRPr="001C3136">
        <w:rPr>
          <w:sz w:val="24"/>
          <w:szCs w:val="24"/>
          <w:lang w:val="ru-RU"/>
        </w:rPr>
        <w:t>(ов)</w:t>
      </w:r>
      <w:r w:rsidRPr="001C3136">
        <w:rPr>
          <w:sz w:val="24"/>
          <w:szCs w:val="24"/>
        </w:rPr>
        <w:t>, представленным</w:t>
      </w:r>
      <w:r w:rsidR="00555A36" w:rsidRPr="001C3136">
        <w:rPr>
          <w:sz w:val="24"/>
          <w:szCs w:val="24"/>
          <w:lang w:val="ru-RU"/>
        </w:rPr>
        <w:t>(и)</w:t>
      </w:r>
      <w:r w:rsidRPr="001C3136">
        <w:rPr>
          <w:sz w:val="24"/>
          <w:szCs w:val="24"/>
        </w:rPr>
        <w:t xml:space="preserve"> в составе настоящей закупочной Документации.</w:t>
      </w:r>
    </w:p>
    <w:p w:rsidR="00211593" w:rsidRPr="001C3136"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180" w:name="_Toc229061505"/>
      <w:r w:rsidRPr="001C3136">
        <w:rPr>
          <w:sz w:val="24"/>
          <w:szCs w:val="24"/>
        </w:rPr>
        <w:lastRenderedPageBreak/>
        <w:t xml:space="preserve">Анкета (форма </w:t>
      </w:r>
      <w:r w:rsidR="005C5CFF" w:rsidRPr="001C3136">
        <w:rPr>
          <w:sz w:val="24"/>
          <w:szCs w:val="24"/>
          <w:lang w:val="ru-RU"/>
        </w:rPr>
        <w:t>4</w:t>
      </w:r>
      <w:r w:rsidRPr="001C3136">
        <w:rPr>
          <w:sz w:val="24"/>
          <w:szCs w:val="24"/>
        </w:rPr>
        <w:t>)</w:t>
      </w:r>
      <w:bookmarkEnd w:id="124"/>
      <w:bookmarkEnd w:id="125"/>
      <w:bookmarkEnd w:id="126"/>
      <w:bookmarkEnd w:id="127"/>
      <w:bookmarkEnd w:id="128"/>
      <w:bookmarkEnd w:id="129"/>
      <w:bookmarkEnd w:id="130"/>
      <w:bookmarkEnd w:id="131"/>
      <w:bookmarkEnd w:id="180"/>
    </w:p>
    <w:p w:rsidR="00211593" w:rsidRPr="001C3136" w:rsidRDefault="00211593" w:rsidP="00293660">
      <w:pPr>
        <w:pStyle w:val="3"/>
        <w:numPr>
          <w:ilvl w:val="2"/>
          <w:numId w:val="37"/>
        </w:numPr>
        <w:tabs>
          <w:tab w:val="left" w:pos="567"/>
          <w:tab w:val="left" w:pos="1985"/>
        </w:tabs>
        <w:ind w:left="0" w:right="34" w:firstLine="0"/>
        <w:rPr>
          <w:sz w:val="24"/>
          <w:szCs w:val="24"/>
        </w:rPr>
      </w:pPr>
      <w:bookmarkStart w:id="181" w:name="_Toc98253940"/>
      <w:bookmarkStart w:id="182" w:name="_Toc157248192"/>
      <w:bookmarkStart w:id="183" w:name="_Toc157496561"/>
      <w:bookmarkStart w:id="184" w:name="_Toc158206100"/>
      <w:bookmarkStart w:id="185" w:name="_Toc164057785"/>
      <w:bookmarkStart w:id="186" w:name="_Toc164137135"/>
      <w:bookmarkStart w:id="187" w:name="_Toc164161295"/>
      <w:bookmarkStart w:id="188" w:name="_Toc165173866"/>
      <w:bookmarkStart w:id="189" w:name="_Toc439170688"/>
      <w:bookmarkStart w:id="190" w:name="_Toc439172790"/>
      <w:bookmarkStart w:id="191" w:name="_Toc439173234"/>
      <w:bookmarkStart w:id="192" w:name="_Toc439238230"/>
      <w:bookmarkStart w:id="193" w:name="_Toc439252778"/>
      <w:bookmarkStart w:id="194" w:name="_Ref440272119"/>
      <w:bookmarkStart w:id="195" w:name="_Toc440361389"/>
      <w:bookmarkStart w:id="196" w:name="_Toc441131119"/>
      <w:bookmarkStart w:id="197" w:name="_Toc442265396"/>
      <w:bookmarkStart w:id="198" w:name="_Ref444173154"/>
      <w:bookmarkStart w:id="199" w:name="_Toc447292633"/>
      <w:bookmarkStart w:id="200" w:name="_Toc461809079"/>
      <w:bookmarkStart w:id="201" w:name="_Toc463514498"/>
      <w:bookmarkStart w:id="202" w:name="_Toc466908618"/>
      <w:bookmarkStart w:id="203" w:name="_Toc469479688"/>
      <w:bookmarkStart w:id="204" w:name="_Toc471986638"/>
      <w:bookmarkStart w:id="205" w:name="_Toc498509272"/>
      <w:bookmarkStart w:id="206" w:name="_Toc524939628"/>
      <w:bookmarkStart w:id="207" w:name="_Toc229061506"/>
      <w:r w:rsidRPr="001C3136">
        <w:rPr>
          <w:sz w:val="24"/>
          <w:szCs w:val="24"/>
        </w:rPr>
        <w:t>Форма Анкеты Участника</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rsidR="00211593" w:rsidRPr="001C3136"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начало формы</w:t>
      </w:r>
    </w:p>
    <w:p w:rsidR="00211593" w:rsidRPr="001C3136" w:rsidRDefault="00211593" w:rsidP="00514096">
      <w:pPr>
        <w:tabs>
          <w:tab w:val="left" w:pos="567"/>
          <w:tab w:val="left" w:pos="1985"/>
        </w:tabs>
        <w:ind w:right="34" w:firstLine="0"/>
        <w:jc w:val="left"/>
        <w:rPr>
          <w:szCs w:val="24"/>
        </w:rPr>
      </w:pPr>
      <w:r w:rsidRPr="001C3136">
        <w:rPr>
          <w:szCs w:val="24"/>
        </w:rPr>
        <w:t xml:space="preserve">Приложение </w:t>
      </w:r>
      <w:r w:rsidR="005C5CFF" w:rsidRPr="001C3136">
        <w:rPr>
          <w:szCs w:val="24"/>
        </w:rPr>
        <w:t>4</w:t>
      </w:r>
      <w:r w:rsidRPr="001C3136">
        <w:rPr>
          <w:szCs w:val="24"/>
        </w:rPr>
        <w:t xml:space="preserve"> к письму о подаче оферты</w:t>
      </w:r>
      <w:r w:rsidRPr="001C3136">
        <w:rPr>
          <w:szCs w:val="24"/>
        </w:rPr>
        <w:br/>
        <w:t>от «____»_____________ г. №__________</w:t>
      </w:r>
    </w:p>
    <w:p w:rsidR="00211593" w:rsidRPr="001C3136" w:rsidRDefault="00211593" w:rsidP="00514096">
      <w:pPr>
        <w:tabs>
          <w:tab w:val="left" w:pos="567"/>
          <w:tab w:val="left" w:pos="1985"/>
        </w:tabs>
        <w:ind w:right="34" w:firstLine="0"/>
        <w:rPr>
          <w:szCs w:val="24"/>
        </w:rPr>
      </w:pPr>
    </w:p>
    <w:p w:rsidR="00211593" w:rsidRPr="001C3136" w:rsidRDefault="00211593" w:rsidP="00514096">
      <w:pPr>
        <w:tabs>
          <w:tab w:val="left" w:pos="567"/>
          <w:tab w:val="left" w:pos="1985"/>
        </w:tabs>
        <w:ind w:right="34" w:firstLine="0"/>
        <w:jc w:val="center"/>
        <w:rPr>
          <w:b/>
          <w:szCs w:val="24"/>
        </w:rPr>
      </w:pPr>
      <w:r w:rsidRPr="001C3136">
        <w:rPr>
          <w:b/>
          <w:szCs w:val="24"/>
        </w:rPr>
        <w:t>Анкета Участника</w:t>
      </w:r>
    </w:p>
    <w:p w:rsidR="00211593" w:rsidRPr="001C3136" w:rsidRDefault="00211593" w:rsidP="00514096">
      <w:pPr>
        <w:tabs>
          <w:tab w:val="left" w:pos="567"/>
          <w:tab w:val="left" w:pos="1985"/>
        </w:tabs>
        <w:ind w:right="34" w:firstLine="0"/>
        <w:rPr>
          <w:szCs w:val="24"/>
        </w:rPr>
      </w:pPr>
    </w:p>
    <w:p w:rsidR="00211593" w:rsidRPr="001C3136" w:rsidRDefault="00211593" w:rsidP="00514096">
      <w:pPr>
        <w:tabs>
          <w:tab w:val="left" w:pos="567"/>
          <w:tab w:val="left" w:pos="1985"/>
        </w:tabs>
        <w:ind w:right="34" w:firstLine="0"/>
        <w:rPr>
          <w:color w:val="000000"/>
          <w:szCs w:val="24"/>
        </w:rPr>
      </w:pPr>
      <w:r w:rsidRPr="001C3136">
        <w:rPr>
          <w:color w:val="000000"/>
          <w:szCs w:val="24"/>
        </w:rPr>
        <w:t>Наименование и адрес Участника: _________________________________</w:t>
      </w:r>
    </w:p>
    <w:p w:rsidR="00211593" w:rsidRPr="001C3136" w:rsidRDefault="00211593"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1C3136" w:rsidTr="0057037B">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1C3136" w:rsidRDefault="00211593" w:rsidP="00514096">
            <w:pPr>
              <w:tabs>
                <w:tab w:val="left" w:pos="567"/>
                <w:tab w:val="left" w:pos="1985"/>
              </w:tabs>
              <w:ind w:right="34" w:firstLine="0"/>
              <w:jc w:val="center"/>
              <w:rPr>
                <w:szCs w:val="24"/>
              </w:rPr>
            </w:pPr>
            <w:r w:rsidRPr="001C3136">
              <w:rPr>
                <w:szCs w:val="24"/>
              </w:rPr>
              <w:t>№ п/п</w:t>
            </w:r>
          </w:p>
        </w:tc>
        <w:tc>
          <w:tcPr>
            <w:tcW w:w="5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1C3136" w:rsidRDefault="00211593" w:rsidP="00514096">
            <w:pPr>
              <w:pStyle w:val="af4"/>
              <w:tabs>
                <w:tab w:val="left" w:pos="567"/>
                <w:tab w:val="left" w:pos="1985"/>
              </w:tabs>
              <w:spacing w:before="0" w:after="0"/>
              <w:ind w:left="0" w:right="34"/>
              <w:jc w:val="center"/>
              <w:rPr>
                <w:sz w:val="24"/>
                <w:szCs w:val="24"/>
              </w:rPr>
            </w:pPr>
            <w:r w:rsidRPr="001C3136">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1C3136" w:rsidRDefault="00211593" w:rsidP="00514096">
            <w:pPr>
              <w:pStyle w:val="af4"/>
              <w:tabs>
                <w:tab w:val="left" w:pos="567"/>
                <w:tab w:val="left" w:pos="1985"/>
              </w:tabs>
              <w:spacing w:before="0" w:after="0"/>
              <w:ind w:left="0" w:right="34"/>
              <w:jc w:val="center"/>
              <w:rPr>
                <w:sz w:val="24"/>
                <w:szCs w:val="24"/>
              </w:rPr>
            </w:pPr>
            <w:r w:rsidRPr="001C3136">
              <w:rPr>
                <w:sz w:val="24"/>
                <w:szCs w:val="24"/>
              </w:rPr>
              <w:t>Сведения о Участнике</w:t>
            </w:r>
          </w:p>
        </w:tc>
      </w:tr>
      <w:tr w:rsidR="00211593"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Организационно-правовая форма и фирменное наименование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r w:rsidRPr="001C3136">
              <w:rPr>
                <w:szCs w:val="24"/>
              </w:rPr>
              <w:t>Стоимость основных фондов (по балансу последнего завершенного периода)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Свидетельство о внесении в Единый государственный реестр юридических лиц (дата и номер, кем выдано)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ОКПО</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ОКВЭД</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ИНН/КПП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bl>
    <w:p w:rsidR="0057037B" w:rsidRPr="001C3136" w:rsidRDefault="0057037B" w:rsidP="00293660">
      <w:pPr>
        <w:widowControl/>
        <w:numPr>
          <w:ilvl w:val="0"/>
          <w:numId w:val="27"/>
        </w:numPr>
        <w:tabs>
          <w:tab w:val="left" w:pos="567"/>
          <w:tab w:val="left" w:pos="1985"/>
        </w:tabs>
        <w:snapToGrid w:val="0"/>
        <w:ind w:left="0" w:right="34" w:firstLine="0"/>
        <w:jc w:val="center"/>
        <w:rPr>
          <w:szCs w:val="24"/>
        </w:rPr>
        <w:sectPr w:rsidR="0057037B" w:rsidRPr="001C3136" w:rsidSect="00A134D5">
          <w:footerReference w:type="even" r:id="rId1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57037B"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1C3136"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1C3136" w:rsidRDefault="0057037B" w:rsidP="00514096">
            <w:pPr>
              <w:pStyle w:val="af7"/>
              <w:tabs>
                <w:tab w:val="left" w:pos="567"/>
                <w:tab w:val="left" w:pos="1985"/>
              </w:tabs>
              <w:spacing w:before="0" w:after="0"/>
              <w:ind w:left="0" w:right="34"/>
              <w:rPr>
                <w:szCs w:val="24"/>
                <w:lang w:val="en-US"/>
              </w:rPr>
            </w:pPr>
            <w:r w:rsidRPr="001C3136">
              <w:rPr>
                <w:szCs w:val="24"/>
              </w:rPr>
              <w:t>Сведения о среднесписочной численности (на последнюю отчетную дату)</w:t>
            </w:r>
            <w:r w:rsidRPr="001C3136">
              <w:rPr>
                <w:szCs w:val="24"/>
                <w:vertAlign w:val="superscript"/>
              </w:rPr>
              <w:footnoteReference w:id="2"/>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1C3136" w:rsidRDefault="0057037B" w:rsidP="00514096">
            <w:pPr>
              <w:pStyle w:val="af7"/>
              <w:tabs>
                <w:tab w:val="left" w:pos="567"/>
                <w:tab w:val="left" w:pos="1985"/>
              </w:tabs>
              <w:spacing w:before="0" w:after="0"/>
              <w:ind w:left="0" w:right="34"/>
              <w:rPr>
                <w:szCs w:val="24"/>
              </w:rPr>
            </w:pPr>
          </w:p>
        </w:tc>
      </w:tr>
      <w:tr w:rsidR="0057037B"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1C3136"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1C3136" w:rsidRDefault="0057037B" w:rsidP="00514096">
            <w:pPr>
              <w:pStyle w:val="af7"/>
              <w:tabs>
                <w:tab w:val="left" w:pos="567"/>
                <w:tab w:val="left" w:pos="1985"/>
              </w:tabs>
              <w:spacing w:before="0" w:after="0"/>
              <w:ind w:left="0" w:right="34"/>
              <w:rPr>
                <w:szCs w:val="24"/>
              </w:rPr>
            </w:pPr>
            <w:r w:rsidRPr="001C3136">
              <w:rPr>
                <w:szCs w:val="24"/>
              </w:rPr>
              <w:t>Сведения о наличии (отсутствии) нарушений требований Налогового кодекса РФ (в текущем году и двум предшествующим годам)</w:t>
            </w:r>
            <w:r w:rsidRPr="001C3136">
              <w:rPr>
                <w:caps/>
                <w:szCs w:val="24"/>
                <w:vertAlign w:val="superscript"/>
              </w:rPr>
              <w:footnoteReference w:id="3"/>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1C3136" w:rsidRDefault="0057037B" w:rsidP="00514096">
            <w:pPr>
              <w:pStyle w:val="af7"/>
              <w:tabs>
                <w:tab w:val="left" w:pos="567"/>
                <w:tab w:val="left" w:pos="1985"/>
              </w:tabs>
              <w:spacing w:before="0" w:after="0"/>
              <w:ind w:left="0" w:right="34"/>
              <w:rPr>
                <w:szCs w:val="24"/>
              </w:rPr>
            </w:pPr>
          </w:p>
        </w:tc>
      </w:tr>
      <w:tr w:rsidR="0057037B"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1C3136"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1C3136" w:rsidRDefault="0057037B" w:rsidP="00514096">
            <w:pPr>
              <w:pStyle w:val="af7"/>
              <w:tabs>
                <w:tab w:val="left" w:pos="567"/>
                <w:tab w:val="left" w:pos="1985"/>
              </w:tabs>
              <w:spacing w:before="0" w:after="0"/>
              <w:ind w:left="0" w:right="34"/>
              <w:rPr>
                <w:szCs w:val="24"/>
              </w:rPr>
            </w:pPr>
            <w:r w:rsidRPr="001C3136">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1C3136">
              <w:rPr>
                <w:szCs w:val="24"/>
                <w:vertAlign w:val="superscript"/>
              </w:rPr>
              <w:footnoteReference w:id="4"/>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1C3136" w:rsidRDefault="0057037B" w:rsidP="00514096">
            <w:pPr>
              <w:pStyle w:val="af7"/>
              <w:tabs>
                <w:tab w:val="left" w:pos="567"/>
                <w:tab w:val="left" w:pos="1985"/>
              </w:tabs>
              <w:spacing w:before="0" w:after="0"/>
              <w:ind w:left="0" w:right="34"/>
              <w:rPr>
                <w:szCs w:val="24"/>
              </w:rPr>
            </w:pPr>
          </w:p>
        </w:tc>
      </w:tr>
      <w:tr w:rsidR="0057037B" w:rsidRPr="001C3136" w:rsidTr="0057037B">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7037B" w:rsidRPr="001C3136" w:rsidRDefault="0057037B"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7037B" w:rsidRPr="001C3136" w:rsidRDefault="0057037B" w:rsidP="00514096">
            <w:pPr>
              <w:pStyle w:val="af7"/>
              <w:tabs>
                <w:tab w:val="left" w:pos="567"/>
                <w:tab w:val="left" w:pos="1985"/>
              </w:tabs>
              <w:spacing w:before="0" w:after="0"/>
              <w:ind w:left="0" w:right="34"/>
              <w:rPr>
                <w:szCs w:val="24"/>
              </w:rPr>
            </w:pPr>
            <w:r w:rsidRPr="001C313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1C3136">
              <w:rPr>
                <w:szCs w:val="24"/>
                <w:vertAlign w:val="superscript"/>
              </w:rPr>
              <w:footnoteReference w:id="5"/>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7037B" w:rsidRPr="001C3136" w:rsidRDefault="0057037B" w:rsidP="00514096">
            <w:pPr>
              <w:pStyle w:val="af7"/>
              <w:tabs>
                <w:tab w:val="left" w:pos="567"/>
                <w:tab w:val="left" w:pos="1985"/>
              </w:tabs>
              <w:spacing w:before="0" w:after="0"/>
              <w:ind w:left="0" w:right="34"/>
              <w:rPr>
                <w:szCs w:val="24"/>
              </w:rPr>
            </w:pPr>
          </w:p>
        </w:tc>
      </w:tr>
    </w:tbl>
    <w:p w:rsidR="0057037B" w:rsidRPr="001C3136" w:rsidRDefault="0057037B" w:rsidP="00293660">
      <w:pPr>
        <w:widowControl/>
        <w:numPr>
          <w:ilvl w:val="0"/>
          <w:numId w:val="27"/>
        </w:numPr>
        <w:tabs>
          <w:tab w:val="left" w:pos="567"/>
          <w:tab w:val="left" w:pos="1985"/>
        </w:tabs>
        <w:snapToGrid w:val="0"/>
        <w:ind w:left="0" w:right="34" w:firstLine="0"/>
        <w:jc w:val="center"/>
        <w:rPr>
          <w:szCs w:val="24"/>
        </w:rPr>
        <w:sectPr w:rsidR="0057037B" w:rsidRPr="001C3136" w:rsidSect="0057037B">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970"/>
        <w:gridCol w:w="2800"/>
      </w:tblGrid>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Юридический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Почтовый адрес</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r w:rsidRPr="001C3136">
              <w:rPr>
                <w:szCs w:val="24"/>
              </w:rPr>
              <w:t>Фактическое местоположение</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Филиалы: перечислить наименования и почтовые адреса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Принадлежность к субъектам малого и среднего предпринимательства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Телефоны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Факс Участника (с указанием кода города)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Адрес электронной почты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color w:val="000000"/>
                <w:szCs w:val="24"/>
              </w:rPr>
            </w:pPr>
            <w:r w:rsidRPr="001C3136">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color w:val="000000"/>
                <w:szCs w:val="24"/>
              </w:rPr>
            </w:pPr>
          </w:p>
        </w:tc>
      </w:tr>
      <w:tr w:rsidR="00211593" w:rsidRPr="001C3136" w:rsidTr="003673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color w:val="000000"/>
                <w:szCs w:val="24"/>
              </w:rPr>
            </w:pPr>
          </w:p>
        </w:tc>
        <w:tc>
          <w:tcPr>
            <w:tcW w:w="5970"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color w:val="000000"/>
                <w:szCs w:val="24"/>
              </w:rPr>
            </w:pPr>
            <w:r w:rsidRPr="001C3136">
              <w:rPr>
                <w:color w:val="000000"/>
                <w:szCs w:val="24"/>
              </w:rPr>
              <w:t>Фамилия, Имя и Отчество главного бухгалтера Участника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color w:val="000000"/>
                <w:szCs w:val="24"/>
              </w:rPr>
            </w:pPr>
          </w:p>
        </w:tc>
      </w:tr>
      <w:tr w:rsidR="00211593" w:rsidRPr="001C3136"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 xml:space="preserve">Фамилия, Имя и Отчество ответственного лица </w:t>
            </w:r>
            <w:r w:rsidRPr="001C3136">
              <w:rPr>
                <w:color w:val="000000"/>
                <w:szCs w:val="24"/>
              </w:rPr>
              <w:t>Участника</w:t>
            </w:r>
            <w:r w:rsidRPr="001C3136">
              <w:rPr>
                <w:szCs w:val="24"/>
              </w:rPr>
              <w:t xml:space="preserve"> с указанием должности и контактного телефона</w:t>
            </w:r>
          </w:p>
        </w:tc>
        <w:tc>
          <w:tcPr>
            <w:tcW w:w="2800" w:type="dxa"/>
            <w:tcBorders>
              <w:top w:val="nil"/>
              <w:left w:val="nil"/>
              <w:bottom w:val="nil"/>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p>
        </w:tc>
      </w:tr>
      <w:tr w:rsidR="00211593" w:rsidRPr="001C3136" w:rsidTr="00367399">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clear" w:pos="360"/>
                <w:tab w:val="num" w:pos="-3227"/>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1C3136" w:rsidRDefault="00211593" w:rsidP="00514096">
            <w:pPr>
              <w:tabs>
                <w:tab w:val="num" w:pos="360"/>
                <w:tab w:val="left" w:pos="567"/>
                <w:tab w:val="left" w:pos="1985"/>
              </w:tabs>
              <w:spacing w:line="276" w:lineRule="auto"/>
              <w:ind w:right="34" w:firstLine="0"/>
              <w:jc w:val="left"/>
              <w:rPr>
                <w:szCs w:val="24"/>
              </w:rPr>
            </w:pPr>
            <w:r w:rsidRPr="001C3136">
              <w:rPr>
                <w:szCs w:val="24"/>
              </w:rPr>
              <w:t>Местом регистрации (местом налогового резидентства) Участника является особая экономическая зона</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1C3136" w:rsidRDefault="00211593" w:rsidP="00514096">
            <w:pPr>
              <w:pStyle w:val="af7"/>
              <w:tabs>
                <w:tab w:val="left" w:pos="567"/>
                <w:tab w:val="left" w:pos="1985"/>
              </w:tabs>
              <w:spacing w:after="0"/>
              <w:ind w:left="0" w:right="34"/>
              <w:jc w:val="center"/>
              <w:rPr>
                <w:b/>
                <w:iCs/>
                <w:color w:val="1F497D"/>
                <w:szCs w:val="24"/>
              </w:rPr>
            </w:pPr>
            <w:r w:rsidRPr="001C3136">
              <w:rPr>
                <w:rStyle w:val="aff2"/>
                <w:szCs w:val="24"/>
              </w:rPr>
              <w:t>(если да, то укажите наименование особой экономической зоны)</w:t>
            </w:r>
          </w:p>
        </w:tc>
      </w:tr>
      <w:tr w:rsidR="00211593" w:rsidRPr="001C3136" w:rsidTr="00367399">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1C3136" w:rsidRDefault="00211593" w:rsidP="00293660">
            <w:pPr>
              <w:pStyle w:val="affffffe"/>
              <w:numPr>
                <w:ilvl w:val="0"/>
                <w:numId w:val="27"/>
              </w:numPr>
              <w:tabs>
                <w:tab w:val="left" w:pos="567"/>
                <w:tab w:val="left" w:pos="1985"/>
              </w:tabs>
              <w:snapToGrid w:val="0"/>
              <w:spacing w:after="0" w:line="240" w:lineRule="auto"/>
              <w:ind w:left="0" w:right="34" w:firstLine="0"/>
              <w:contextualSpacing/>
              <w:jc w:val="both"/>
              <w:rPr>
                <w:sz w:val="24"/>
                <w:szCs w:val="24"/>
              </w:rPr>
            </w:pPr>
          </w:p>
        </w:tc>
        <w:tc>
          <w:tcPr>
            <w:tcW w:w="5970" w:type="dxa"/>
            <w:tcBorders>
              <w:top w:val="nil"/>
              <w:left w:val="nil"/>
              <w:bottom w:val="single" w:sz="4" w:space="0" w:color="auto"/>
              <w:right w:val="single" w:sz="8" w:space="0" w:color="auto"/>
            </w:tcBorders>
            <w:tcMar>
              <w:top w:w="0" w:type="dxa"/>
              <w:left w:w="108" w:type="dxa"/>
              <w:bottom w:w="0" w:type="dxa"/>
              <w:right w:w="108" w:type="dxa"/>
            </w:tcMar>
          </w:tcPr>
          <w:p w:rsidR="00211593" w:rsidRPr="001C3136" w:rsidRDefault="00211593" w:rsidP="00514096">
            <w:pPr>
              <w:tabs>
                <w:tab w:val="left" w:pos="567"/>
                <w:tab w:val="left" w:pos="1985"/>
              </w:tabs>
              <w:spacing w:line="276" w:lineRule="auto"/>
              <w:ind w:right="34" w:firstLine="0"/>
              <w:jc w:val="left"/>
              <w:rPr>
                <w:szCs w:val="24"/>
              </w:rPr>
            </w:pPr>
            <w:r w:rsidRPr="001C3136">
              <w:rPr>
                <w:szCs w:val="24"/>
              </w:rPr>
              <w:t>Местом регистрации (местом налогового резидентства) Участника является оффшорная зона</w:t>
            </w:r>
          </w:p>
        </w:tc>
        <w:tc>
          <w:tcPr>
            <w:tcW w:w="280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1C3136" w:rsidRDefault="00211593" w:rsidP="00514096">
            <w:pPr>
              <w:pStyle w:val="af7"/>
              <w:tabs>
                <w:tab w:val="left" w:pos="567"/>
                <w:tab w:val="left" w:pos="1985"/>
              </w:tabs>
              <w:spacing w:after="0"/>
              <w:ind w:left="0" w:right="34"/>
              <w:jc w:val="center"/>
              <w:rPr>
                <w:rStyle w:val="aff2"/>
                <w:b w:val="0"/>
                <w:szCs w:val="24"/>
              </w:rPr>
            </w:pPr>
            <w:r w:rsidRPr="001C3136">
              <w:rPr>
                <w:rStyle w:val="aff2"/>
                <w:szCs w:val="24"/>
              </w:rPr>
              <w:t>(если да, то укажите наименование оффшорной зоны)</w:t>
            </w:r>
          </w:p>
        </w:tc>
      </w:tr>
      <w:tr w:rsidR="00211593" w:rsidRPr="001C3136" w:rsidTr="00367399">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nil"/>
              <w:left w:val="nil"/>
              <w:bottom w:val="nil"/>
              <w:right w:val="single" w:sz="8" w:space="0" w:color="auto"/>
            </w:tcBorders>
            <w:tcMar>
              <w:top w:w="0" w:type="dxa"/>
              <w:left w:w="108" w:type="dxa"/>
              <w:bottom w:w="0" w:type="dxa"/>
              <w:right w:w="108" w:type="dxa"/>
            </w:tcMar>
            <w:hideMark/>
          </w:tcPr>
          <w:p w:rsidR="00211593" w:rsidRPr="001C3136" w:rsidRDefault="00211593" w:rsidP="00514096">
            <w:pPr>
              <w:pStyle w:val="af7"/>
              <w:tabs>
                <w:tab w:val="left" w:pos="567"/>
                <w:tab w:val="left" w:pos="1985"/>
              </w:tabs>
              <w:spacing w:before="0" w:after="0"/>
              <w:ind w:left="0" w:right="34"/>
              <w:rPr>
                <w:szCs w:val="24"/>
              </w:rPr>
            </w:pPr>
            <w:r w:rsidRPr="001C3136">
              <w:rPr>
                <w:szCs w:val="24"/>
              </w:rPr>
              <w:t>Участник имеет постоянное представительство в оффшорной зоне</w:t>
            </w:r>
          </w:p>
        </w:tc>
        <w:tc>
          <w:tcPr>
            <w:tcW w:w="2800" w:type="dxa"/>
            <w:tcBorders>
              <w:top w:val="nil"/>
              <w:left w:val="nil"/>
              <w:bottom w:val="nil"/>
              <w:right w:val="single" w:sz="8" w:space="0" w:color="auto"/>
            </w:tcBorders>
            <w:tcMar>
              <w:top w:w="0" w:type="dxa"/>
              <w:left w:w="108" w:type="dxa"/>
              <w:bottom w:w="0" w:type="dxa"/>
              <w:right w:w="108" w:type="dxa"/>
            </w:tcMar>
            <w:vAlign w:val="center"/>
            <w:hideMark/>
          </w:tcPr>
          <w:p w:rsidR="00211593" w:rsidRPr="001C3136" w:rsidRDefault="00211593" w:rsidP="00514096">
            <w:pPr>
              <w:pStyle w:val="af7"/>
              <w:tabs>
                <w:tab w:val="left" w:pos="567"/>
                <w:tab w:val="left" w:pos="1985"/>
              </w:tabs>
              <w:spacing w:after="0"/>
              <w:ind w:left="0" w:right="34"/>
              <w:jc w:val="center"/>
              <w:rPr>
                <w:rStyle w:val="aff2"/>
                <w:b w:val="0"/>
                <w:szCs w:val="24"/>
              </w:rPr>
            </w:pPr>
            <w:r w:rsidRPr="001C3136">
              <w:rPr>
                <w:rStyle w:val="aff2"/>
                <w:szCs w:val="24"/>
              </w:rPr>
              <w:t>(если да, то укажите наименование оффшорной зоны)</w:t>
            </w:r>
          </w:p>
        </w:tc>
      </w:tr>
      <w:tr w:rsidR="00211593" w:rsidRPr="001C3136" w:rsidTr="00367399">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1C3136" w:rsidRDefault="00211593"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1C3136" w:rsidRDefault="00211593" w:rsidP="00514096">
            <w:pPr>
              <w:pStyle w:val="af7"/>
              <w:tabs>
                <w:tab w:val="left" w:pos="567"/>
                <w:tab w:val="left" w:pos="1985"/>
              </w:tabs>
              <w:spacing w:before="0" w:after="0"/>
              <w:ind w:left="0" w:right="34"/>
              <w:rPr>
                <w:szCs w:val="24"/>
              </w:rPr>
            </w:pPr>
            <w:r w:rsidRPr="001C3136">
              <w:rPr>
                <w:szCs w:val="24"/>
              </w:rPr>
              <w:t>Участник применяет один из спец. режимов налогообложения (ЕСХН, ЕНВД)</w:t>
            </w:r>
          </w:p>
        </w:tc>
        <w:tc>
          <w:tcPr>
            <w:tcW w:w="28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1C3136" w:rsidRDefault="00211593" w:rsidP="00514096">
            <w:pPr>
              <w:pStyle w:val="af7"/>
              <w:tabs>
                <w:tab w:val="left" w:pos="567"/>
                <w:tab w:val="left" w:pos="1985"/>
              </w:tabs>
              <w:spacing w:after="0"/>
              <w:ind w:left="0" w:right="34"/>
              <w:jc w:val="center"/>
              <w:rPr>
                <w:rStyle w:val="aff2"/>
                <w:b w:val="0"/>
                <w:szCs w:val="24"/>
              </w:rPr>
            </w:pPr>
            <w:r w:rsidRPr="001C3136">
              <w:rPr>
                <w:rStyle w:val="aff2"/>
                <w:szCs w:val="24"/>
              </w:rPr>
              <w:t>(нет/указать какой)</w:t>
            </w:r>
          </w:p>
        </w:tc>
      </w:tr>
      <w:tr w:rsidR="00D51BC8" w:rsidRPr="001C3136"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1C3136" w:rsidRDefault="00D51BC8" w:rsidP="00293660">
            <w:pPr>
              <w:widowControl/>
              <w:numPr>
                <w:ilvl w:val="0"/>
                <w:numId w:val="27"/>
              </w:numPr>
              <w:tabs>
                <w:tab w:val="left" w:pos="567"/>
                <w:tab w:val="left" w:pos="1985"/>
              </w:tabs>
              <w:snapToGrid w:val="0"/>
              <w:ind w:left="0" w:right="34" w:firstLine="0"/>
              <w:jc w:val="center"/>
              <w:rPr>
                <w:szCs w:val="24"/>
              </w:rPr>
            </w:pPr>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1C3136" w:rsidRDefault="00D51BC8" w:rsidP="00514096">
            <w:pPr>
              <w:pStyle w:val="af7"/>
              <w:tabs>
                <w:tab w:val="left" w:pos="567"/>
                <w:tab w:val="left" w:pos="1985"/>
              </w:tabs>
              <w:spacing w:before="0" w:after="0"/>
              <w:ind w:left="0" w:right="34"/>
              <w:rPr>
                <w:szCs w:val="24"/>
              </w:rPr>
            </w:pPr>
            <w:r w:rsidRPr="001C3136">
              <w:rPr>
                <w:szCs w:val="24"/>
              </w:rPr>
              <w:t>Участник освобожден от обязанности уплаты налога на прибыль или применяет ставку 0%  (в соответствии с п. 5,1 ст. 284 НК РФ)</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1C3136" w:rsidRDefault="00D51BC8" w:rsidP="00514096">
            <w:pPr>
              <w:pStyle w:val="af7"/>
              <w:tabs>
                <w:tab w:val="left" w:pos="567"/>
                <w:tab w:val="left" w:pos="1985"/>
              </w:tabs>
              <w:spacing w:after="0"/>
              <w:ind w:left="0" w:right="34"/>
              <w:jc w:val="center"/>
              <w:rPr>
                <w:rStyle w:val="aff2"/>
                <w:b w:val="0"/>
                <w:szCs w:val="24"/>
              </w:rPr>
            </w:pPr>
            <w:r w:rsidRPr="001C3136">
              <w:rPr>
                <w:rStyle w:val="aff2"/>
                <w:szCs w:val="24"/>
              </w:rPr>
              <w:t>(нет/указать что именно)</w:t>
            </w:r>
          </w:p>
        </w:tc>
      </w:tr>
      <w:tr w:rsidR="00D51BC8" w:rsidRPr="001C3136" w:rsidTr="00367399">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1BC8" w:rsidRPr="001C3136" w:rsidRDefault="00D51BC8" w:rsidP="00293660">
            <w:pPr>
              <w:widowControl/>
              <w:numPr>
                <w:ilvl w:val="0"/>
                <w:numId w:val="27"/>
              </w:numPr>
              <w:tabs>
                <w:tab w:val="left" w:pos="567"/>
                <w:tab w:val="left" w:pos="1985"/>
              </w:tabs>
              <w:snapToGrid w:val="0"/>
              <w:ind w:left="0" w:right="34" w:firstLine="0"/>
              <w:jc w:val="center"/>
              <w:rPr>
                <w:szCs w:val="24"/>
              </w:rPr>
            </w:pPr>
            <w:bookmarkStart w:id="208" w:name="_Toc439170689"/>
            <w:bookmarkStart w:id="209" w:name="_Toc439172791"/>
            <w:bookmarkStart w:id="210" w:name="_Toc439173235"/>
            <w:bookmarkStart w:id="211" w:name="_Toc439238231"/>
            <w:bookmarkStart w:id="212" w:name="_Toc439252779"/>
            <w:bookmarkStart w:id="213" w:name="_Ref440272147"/>
            <w:bookmarkStart w:id="214" w:name="_Toc440361390"/>
            <w:bookmarkStart w:id="215" w:name="_Toc441131120"/>
            <w:bookmarkStart w:id="216" w:name="_Ref444173080"/>
            <w:bookmarkStart w:id="217" w:name="_Ref444173192"/>
          </w:p>
        </w:tc>
        <w:tc>
          <w:tcPr>
            <w:tcW w:w="597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51BC8" w:rsidRPr="001C3136" w:rsidRDefault="00D51BC8" w:rsidP="00BC2ACA">
            <w:pPr>
              <w:pStyle w:val="af7"/>
              <w:tabs>
                <w:tab w:val="left" w:pos="567"/>
                <w:tab w:val="left" w:pos="1985"/>
              </w:tabs>
              <w:spacing w:before="0" w:after="0"/>
              <w:ind w:left="0" w:right="34"/>
              <w:rPr>
                <w:szCs w:val="24"/>
              </w:rPr>
            </w:pPr>
            <w:r w:rsidRPr="001C3136">
              <w:rPr>
                <w:szCs w:val="24"/>
              </w:rPr>
              <w:t>Отнесение Участника закупки к категории субъектов малого и среднего предпринимательства</w:t>
            </w:r>
            <w:r w:rsidRPr="001C3136">
              <w:rPr>
                <w:rStyle w:val="afffffffff0"/>
                <w:sz w:val="20"/>
                <w:szCs w:val="20"/>
              </w:rPr>
              <w:endnoteReference w:id="2"/>
            </w:r>
            <w:r w:rsidRPr="001C3136">
              <w:rPr>
                <w:sz w:val="20"/>
                <w:szCs w:val="20"/>
              </w:rPr>
              <w:t xml:space="preserve"> </w:t>
            </w:r>
            <w:r w:rsidRPr="001C3136">
              <w:rPr>
                <w:i/>
                <w:sz w:val="20"/>
                <w:szCs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28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1BC8" w:rsidRPr="001C3136" w:rsidRDefault="00D51BC8" w:rsidP="00514096">
            <w:pPr>
              <w:pStyle w:val="af7"/>
              <w:tabs>
                <w:tab w:val="left" w:pos="567"/>
                <w:tab w:val="left" w:pos="1985"/>
              </w:tabs>
              <w:spacing w:after="0"/>
              <w:ind w:left="0" w:right="34"/>
              <w:jc w:val="center"/>
              <w:rPr>
                <w:rStyle w:val="aff2"/>
                <w:szCs w:val="24"/>
              </w:rPr>
            </w:pPr>
          </w:p>
        </w:tc>
      </w:tr>
    </w:tbl>
    <w:p w:rsidR="00D51BC8" w:rsidRPr="001C3136" w:rsidRDefault="00D51BC8" w:rsidP="004C4238">
      <w:pPr>
        <w:tabs>
          <w:tab w:val="left" w:pos="567"/>
          <w:tab w:val="left" w:pos="1985"/>
        </w:tabs>
        <w:ind w:right="5810" w:firstLine="0"/>
      </w:pPr>
    </w:p>
    <w:p w:rsidR="00D51BC8" w:rsidRPr="001C3136" w:rsidRDefault="00D51BC8" w:rsidP="004C4238">
      <w:pPr>
        <w:tabs>
          <w:tab w:val="left" w:pos="567"/>
          <w:tab w:val="left" w:pos="1985"/>
        </w:tabs>
        <w:ind w:right="5810" w:firstLine="0"/>
        <w:rPr>
          <w:color w:val="000000"/>
        </w:rPr>
      </w:pPr>
      <w:r w:rsidRPr="001C3136">
        <w:rPr>
          <w:color w:val="000000"/>
        </w:rPr>
        <w:t>___________________________________</w:t>
      </w:r>
    </w:p>
    <w:p w:rsidR="00D51BC8" w:rsidRPr="001C3136" w:rsidRDefault="00D51BC8" w:rsidP="004C4238">
      <w:pPr>
        <w:tabs>
          <w:tab w:val="left" w:pos="567"/>
          <w:tab w:val="left" w:pos="1985"/>
        </w:tabs>
        <w:ind w:right="5810" w:firstLine="0"/>
        <w:jc w:val="center"/>
        <w:rPr>
          <w:color w:val="000000"/>
          <w:vertAlign w:val="superscript"/>
        </w:rPr>
      </w:pPr>
      <w:r w:rsidRPr="001C3136">
        <w:rPr>
          <w:color w:val="000000"/>
          <w:vertAlign w:val="superscript"/>
        </w:rPr>
        <w:t>(подпись, М.П.)</w:t>
      </w:r>
    </w:p>
    <w:p w:rsidR="00D51BC8" w:rsidRPr="001C3136" w:rsidRDefault="00D51BC8" w:rsidP="004C4238">
      <w:pPr>
        <w:tabs>
          <w:tab w:val="left" w:pos="567"/>
          <w:tab w:val="left" w:pos="1985"/>
        </w:tabs>
        <w:ind w:right="5810" w:firstLine="0"/>
        <w:rPr>
          <w:color w:val="000000"/>
        </w:rPr>
      </w:pPr>
      <w:r w:rsidRPr="001C3136">
        <w:rPr>
          <w:color w:val="000000"/>
        </w:rPr>
        <w:t>___________________________________</w:t>
      </w:r>
    </w:p>
    <w:p w:rsidR="00D51BC8" w:rsidRPr="001C3136" w:rsidRDefault="00D51BC8" w:rsidP="004C4238">
      <w:pPr>
        <w:tabs>
          <w:tab w:val="left" w:pos="567"/>
          <w:tab w:val="left" w:pos="1985"/>
        </w:tabs>
        <w:ind w:right="5810" w:firstLine="0"/>
        <w:jc w:val="center"/>
        <w:rPr>
          <w:color w:val="000000"/>
          <w:vertAlign w:val="superscript"/>
        </w:rPr>
      </w:pPr>
      <w:r w:rsidRPr="001C3136">
        <w:rPr>
          <w:color w:val="000000"/>
          <w:vertAlign w:val="superscript"/>
        </w:rPr>
        <w:t>(фамилия, имя, отчество подписавшего, должность)</w:t>
      </w:r>
    </w:p>
    <w:p w:rsidR="00D51BC8" w:rsidRPr="001C3136" w:rsidRDefault="00D51BC8" w:rsidP="00514096">
      <w:pPr>
        <w:tabs>
          <w:tab w:val="left" w:pos="567"/>
          <w:tab w:val="left" w:pos="1985"/>
        </w:tabs>
        <w:ind w:right="34" w:firstLine="0"/>
        <w:jc w:val="center"/>
        <w:rPr>
          <w:color w:val="000000"/>
          <w:vertAlign w:val="superscript"/>
        </w:rPr>
      </w:pPr>
    </w:p>
    <w:p w:rsidR="00D51BC8" w:rsidRPr="001C3136" w:rsidRDefault="00D51BC8" w:rsidP="00514096">
      <w:pPr>
        <w:tabs>
          <w:tab w:val="left" w:pos="567"/>
          <w:tab w:val="left" w:pos="1985"/>
        </w:tabs>
        <w:ind w:right="34" w:firstLine="0"/>
        <w:jc w:val="center"/>
        <w:rPr>
          <w:color w:val="000000"/>
          <w:vertAlign w:val="superscript"/>
        </w:rPr>
      </w:pPr>
    </w:p>
    <w:p w:rsidR="00D51BC8" w:rsidRPr="001C3136" w:rsidRDefault="00D51BC8" w:rsidP="00514096">
      <w:pPr>
        <w:tabs>
          <w:tab w:val="left" w:pos="567"/>
          <w:tab w:val="left" w:pos="1985"/>
        </w:tabs>
        <w:ind w:right="34" w:firstLine="0"/>
        <w:jc w:val="center"/>
        <w:rPr>
          <w:color w:val="000000"/>
          <w:vertAlign w:val="superscript"/>
        </w:rPr>
      </w:pPr>
    </w:p>
    <w:p w:rsidR="00F16B9A" w:rsidRPr="001C3136" w:rsidRDefault="00F16B9A" w:rsidP="00514096">
      <w:pPr>
        <w:tabs>
          <w:tab w:val="left" w:pos="567"/>
          <w:tab w:val="left" w:pos="1985"/>
        </w:tabs>
        <w:ind w:right="34" w:firstLine="0"/>
        <w:jc w:val="center"/>
        <w:rPr>
          <w:color w:val="000000"/>
          <w:vertAlign w:val="superscript"/>
        </w:rPr>
      </w:pPr>
    </w:p>
    <w:p w:rsidR="00F16B9A" w:rsidRPr="001C3136" w:rsidRDefault="00F16B9A" w:rsidP="00514096">
      <w:pPr>
        <w:tabs>
          <w:tab w:val="left" w:pos="567"/>
          <w:tab w:val="left" w:pos="1985"/>
        </w:tabs>
        <w:ind w:right="34" w:firstLine="0"/>
        <w:jc w:val="center"/>
        <w:rPr>
          <w:color w:val="000000"/>
          <w:vertAlign w:val="superscript"/>
        </w:rPr>
      </w:pPr>
    </w:p>
    <w:p w:rsidR="00D51BC8" w:rsidRPr="001C3136" w:rsidRDefault="00D51BC8" w:rsidP="00514096">
      <w:pPr>
        <w:tabs>
          <w:tab w:val="left" w:pos="567"/>
          <w:tab w:val="left" w:pos="1985"/>
        </w:tabs>
        <w:ind w:right="34" w:firstLine="0"/>
        <w:jc w:val="center"/>
        <w:rPr>
          <w:color w:val="000000"/>
          <w:vertAlign w:val="superscript"/>
        </w:rPr>
      </w:pPr>
    </w:p>
    <w:p w:rsidR="00D51BC8" w:rsidRPr="001C3136" w:rsidRDefault="00367399" w:rsidP="00514096">
      <w:pPr>
        <w:tabs>
          <w:tab w:val="left" w:pos="567"/>
          <w:tab w:val="left" w:pos="1985"/>
        </w:tabs>
        <w:ind w:right="34" w:firstLine="0"/>
        <w:rPr>
          <w:sz w:val="20"/>
        </w:rPr>
      </w:pPr>
      <w:r w:rsidRPr="001C3136">
        <w:rPr>
          <w:vertAlign w:val="superscript"/>
        </w:rPr>
        <w:t>1</w:t>
      </w:r>
      <w:r w:rsidR="00D51BC8" w:rsidRPr="001C3136">
        <w:t xml:space="preserve"> </w:t>
      </w:r>
      <w:r w:rsidR="00D51BC8" w:rsidRPr="001C3136">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1C3136" w:rsidRDefault="00F16B9A" w:rsidP="002D33BE">
      <w:pPr>
        <w:tabs>
          <w:tab w:val="left" w:pos="567"/>
          <w:tab w:val="left" w:pos="1985"/>
        </w:tabs>
        <w:ind w:right="34" w:firstLine="0"/>
        <w:rPr>
          <w:b/>
          <w:sz w:val="2"/>
          <w:szCs w:val="2"/>
        </w:rPr>
      </w:pPr>
      <w:r w:rsidRPr="001C3136">
        <w:rPr>
          <w:color w:val="000000"/>
          <w:sz w:val="20"/>
          <w:vertAlign w:val="superscript"/>
        </w:rPr>
        <w:br w:type="page"/>
      </w:r>
      <w:bookmarkStart w:id="218" w:name="_Toc125426243"/>
      <w:bookmarkStart w:id="219" w:name="_Toc396984070"/>
      <w:bookmarkStart w:id="220" w:name="_Toc423423673"/>
      <w:bookmarkEnd w:id="208"/>
      <w:bookmarkEnd w:id="209"/>
      <w:bookmarkEnd w:id="210"/>
      <w:bookmarkEnd w:id="211"/>
      <w:bookmarkEnd w:id="212"/>
      <w:bookmarkEnd w:id="213"/>
      <w:bookmarkEnd w:id="214"/>
      <w:bookmarkEnd w:id="215"/>
      <w:bookmarkEnd w:id="216"/>
      <w:bookmarkEnd w:id="217"/>
    </w:p>
    <w:p w:rsidR="00211593" w:rsidRPr="001C3136" w:rsidRDefault="00211593" w:rsidP="00293660">
      <w:pPr>
        <w:pStyle w:val="3"/>
        <w:numPr>
          <w:ilvl w:val="2"/>
          <w:numId w:val="37"/>
        </w:numPr>
        <w:tabs>
          <w:tab w:val="left" w:pos="567"/>
          <w:tab w:val="left" w:pos="1985"/>
        </w:tabs>
        <w:ind w:left="0" w:right="34" w:firstLine="0"/>
        <w:rPr>
          <w:sz w:val="24"/>
          <w:szCs w:val="24"/>
        </w:rPr>
      </w:pPr>
      <w:bookmarkStart w:id="221" w:name="_Toc466908620"/>
      <w:bookmarkStart w:id="222" w:name="_Toc469479690"/>
      <w:bookmarkStart w:id="223" w:name="_Toc471986640"/>
      <w:bookmarkStart w:id="224" w:name="_Toc498509274"/>
      <w:bookmarkStart w:id="225" w:name="_Toc524939630"/>
      <w:bookmarkStart w:id="226" w:name="_Toc535853819"/>
      <w:bookmarkStart w:id="227" w:name="_Toc536020450"/>
      <w:bookmarkStart w:id="228" w:name="_Toc439170691"/>
      <w:bookmarkStart w:id="229" w:name="_Toc439172793"/>
      <w:bookmarkStart w:id="230" w:name="_Toc439173237"/>
      <w:bookmarkStart w:id="231" w:name="_Toc439238233"/>
      <w:bookmarkStart w:id="232" w:name="_Toc439252780"/>
      <w:bookmarkStart w:id="233" w:name="_Toc439323754"/>
      <w:bookmarkStart w:id="234" w:name="_Toc440361391"/>
      <w:bookmarkStart w:id="235" w:name="_Toc440376146"/>
      <w:bookmarkStart w:id="236" w:name="_Toc440376273"/>
      <w:bookmarkStart w:id="237" w:name="_Toc440382531"/>
      <w:bookmarkStart w:id="238" w:name="_Toc440447201"/>
      <w:bookmarkStart w:id="239" w:name="_Toc440632362"/>
      <w:bookmarkStart w:id="240" w:name="_Toc440875134"/>
      <w:bookmarkStart w:id="241" w:name="_Toc441131121"/>
      <w:bookmarkStart w:id="242" w:name="_Toc441485149"/>
      <w:bookmarkStart w:id="243" w:name="_Toc441503334"/>
      <w:bookmarkStart w:id="244" w:name="_Toc441572126"/>
      <w:bookmarkStart w:id="245" w:name="_Toc441575218"/>
      <w:bookmarkStart w:id="246" w:name="_Toc442195887"/>
      <w:bookmarkStart w:id="247" w:name="_Toc442251929"/>
      <w:bookmarkStart w:id="248" w:name="_Toc442258878"/>
      <w:bookmarkStart w:id="249" w:name="_Toc442259118"/>
      <w:bookmarkStart w:id="250" w:name="_Toc442265429"/>
      <w:bookmarkStart w:id="251" w:name="_Toc447292635"/>
      <w:bookmarkStart w:id="252" w:name="_Toc461809081"/>
      <w:bookmarkStart w:id="253" w:name="_Toc463514500"/>
      <w:bookmarkStart w:id="254" w:name="_Toc229061507"/>
      <w:r w:rsidRPr="001C3136">
        <w:rPr>
          <w:sz w:val="24"/>
          <w:szCs w:val="24"/>
        </w:rPr>
        <w:lastRenderedPageBreak/>
        <w:t>Инструкции по заполнению</w:t>
      </w:r>
      <w:bookmarkEnd w:id="218"/>
      <w:bookmarkEnd w:id="221"/>
      <w:bookmarkEnd w:id="222"/>
      <w:bookmarkEnd w:id="223"/>
      <w:bookmarkEnd w:id="224"/>
      <w:bookmarkEnd w:id="225"/>
      <w:bookmarkEnd w:id="226"/>
      <w:bookmarkEnd w:id="227"/>
      <w:bookmarkEnd w:id="254"/>
      <w:r w:rsidRPr="001C3136">
        <w:rPr>
          <w:sz w:val="24"/>
          <w:szCs w:val="24"/>
        </w:rPr>
        <w:t xml:space="preserve"> </w:t>
      </w:r>
      <w:bookmarkEnd w:id="219"/>
      <w:bookmarkEnd w:id="220"/>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211593" w:rsidRPr="001C3136" w:rsidRDefault="00211593" w:rsidP="00293660">
      <w:pPr>
        <w:pStyle w:val="aff0"/>
        <w:numPr>
          <w:ilvl w:val="3"/>
          <w:numId w:val="37"/>
        </w:numPr>
        <w:tabs>
          <w:tab w:val="left" w:pos="567"/>
          <w:tab w:val="left" w:pos="1985"/>
        </w:tabs>
        <w:snapToGrid w:val="0"/>
        <w:spacing w:line="240" w:lineRule="auto"/>
        <w:ind w:left="0" w:right="34" w:firstLine="1134"/>
        <w:rPr>
          <w:sz w:val="24"/>
          <w:szCs w:val="24"/>
        </w:rPr>
      </w:pPr>
      <w:r w:rsidRPr="001C3136">
        <w:rPr>
          <w:sz w:val="24"/>
          <w:szCs w:val="24"/>
        </w:rPr>
        <w:t xml:space="preserve">Участник указывает дату и номер заявки в соответствии с письмом о подаче оферты </w:t>
      </w:r>
      <w:r w:rsidR="004C33BC" w:rsidRPr="001C3136">
        <w:rPr>
          <w:sz w:val="24"/>
          <w:szCs w:val="24"/>
          <w:lang w:val="ru-RU"/>
        </w:rPr>
        <w:t xml:space="preserve">(подраздел </w:t>
      </w:r>
      <w:r w:rsidR="004C33BC" w:rsidRPr="001C3136">
        <w:rPr>
          <w:sz w:val="24"/>
          <w:szCs w:val="24"/>
          <w:lang w:val="ru-RU"/>
        </w:rPr>
        <w:fldChar w:fldCharType="begin"/>
      </w:r>
      <w:r w:rsidR="004C33BC" w:rsidRPr="001C3136">
        <w:rPr>
          <w:sz w:val="24"/>
          <w:szCs w:val="24"/>
          <w:lang w:val="ru-RU"/>
        </w:rPr>
        <w:instrText xml:space="preserve"> REF _Ref55336310 \r \h  \* MERGEFORMAT </w:instrText>
      </w:r>
      <w:r w:rsidR="004C33BC" w:rsidRPr="001C3136">
        <w:rPr>
          <w:sz w:val="24"/>
          <w:szCs w:val="24"/>
          <w:lang w:val="ru-RU"/>
        </w:rPr>
      </w:r>
      <w:r w:rsidR="004C33BC" w:rsidRPr="001C3136">
        <w:rPr>
          <w:sz w:val="24"/>
          <w:szCs w:val="24"/>
          <w:lang w:val="ru-RU"/>
        </w:rPr>
        <w:fldChar w:fldCharType="separate"/>
      </w:r>
      <w:r w:rsidR="00957E29" w:rsidRPr="001C3136">
        <w:rPr>
          <w:sz w:val="24"/>
          <w:szCs w:val="24"/>
          <w:lang w:val="ru-RU"/>
        </w:rPr>
        <w:t>1.21</w:t>
      </w:r>
      <w:r w:rsidR="004C33BC" w:rsidRPr="001C3136">
        <w:rPr>
          <w:sz w:val="24"/>
          <w:szCs w:val="24"/>
          <w:lang w:val="ru-RU"/>
        </w:rPr>
        <w:fldChar w:fldCharType="end"/>
      </w:r>
      <w:r w:rsidR="004C33BC" w:rsidRPr="001C3136">
        <w:rPr>
          <w:sz w:val="24"/>
          <w:szCs w:val="24"/>
          <w:lang w:val="ru-RU"/>
        </w:rPr>
        <w:t xml:space="preserve"> текущей части</w:t>
      </w:r>
      <w:r w:rsidRPr="001C3136">
        <w:rPr>
          <w:sz w:val="24"/>
          <w:szCs w:val="24"/>
        </w:rPr>
        <w:t>).</w:t>
      </w:r>
    </w:p>
    <w:p w:rsidR="00211593" w:rsidRPr="001C3136" w:rsidRDefault="00211593"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1C3136">
        <w:rPr>
          <w:sz w:val="24"/>
          <w:szCs w:val="24"/>
        </w:rPr>
        <w:t>Участник указывает свое фирменное наименование (в т.ч. организационно-правовую форму) и свой юридический адрес.</w:t>
      </w:r>
    </w:p>
    <w:p w:rsidR="00211593" w:rsidRPr="001C3136" w:rsidRDefault="009A1E35"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1C3136">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p>
    <w:p w:rsidR="0057037B" w:rsidRPr="001C3136" w:rsidRDefault="0057037B"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1C3136">
        <w:rPr>
          <w:sz w:val="24"/>
          <w:szCs w:val="24"/>
          <w:lang w:val="ru-RU"/>
        </w:rPr>
        <w:t>Графа 11 «</w:t>
      </w:r>
      <w:r w:rsidRPr="001C3136">
        <w:rPr>
          <w:sz w:val="24"/>
          <w:szCs w:val="24"/>
        </w:rPr>
        <w:t>Сведения</w:t>
      </w:r>
      <w:r w:rsidRPr="001C3136">
        <w:rPr>
          <w:sz w:val="24"/>
          <w:szCs w:val="24"/>
          <w:lang w:val="ru-RU"/>
        </w:rPr>
        <w:t xml:space="preserve">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1C3136">
        <w:rPr>
          <w:b/>
          <w:sz w:val="24"/>
          <w:szCs w:val="24"/>
        </w:rPr>
        <w:t>Перечн</w:t>
      </w:r>
      <w:r w:rsidRPr="001C3136">
        <w:rPr>
          <w:b/>
          <w:sz w:val="24"/>
          <w:szCs w:val="24"/>
          <w:lang w:val="ru-RU"/>
        </w:rPr>
        <w:t>ем</w:t>
      </w:r>
      <w:r w:rsidRPr="001C3136">
        <w:rPr>
          <w:b/>
          <w:sz w:val="24"/>
          <w:szCs w:val="24"/>
        </w:rPr>
        <w:t xml:space="preserve"> публичных должностных лиц</w:t>
      </w:r>
      <w:r w:rsidRPr="001C3136">
        <w:rPr>
          <w:b/>
          <w:sz w:val="24"/>
          <w:szCs w:val="24"/>
          <w:lang w:val="ru-RU"/>
        </w:rPr>
        <w:t>:</w:t>
      </w:r>
    </w:p>
    <w:p w:rsidR="0057037B" w:rsidRPr="001C3136" w:rsidRDefault="0057037B" w:rsidP="00514096">
      <w:pPr>
        <w:pStyle w:val="aff0"/>
        <w:tabs>
          <w:tab w:val="clear" w:pos="360"/>
          <w:tab w:val="left" w:pos="567"/>
          <w:tab w:val="left" w:pos="1985"/>
        </w:tabs>
        <w:snapToGrid w:val="0"/>
        <w:spacing w:before="100" w:beforeAutospacing="1" w:line="240" w:lineRule="auto"/>
        <w:ind w:left="0" w:right="34" w:firstLine="0"/>
        <w:jc w:val="center"/>
        <w:rPr>
          <w:b/>
          <w:sz w:val="24"/>
          <w:szCs w:val="24"/>
          <w:lang w:val="ru-RU"/>
        </w:rPr>
      </w:pPr>
      <w:r w:rsidRPr="001C3136">
        <w:rPr>
          <w:b/>
          <w:sz w:val="24"/>
          <w:szCs w:val="24"/>
        </w:rPr>
        <w:t>Перечень публичных должностных лиц</w:t>
      </w:r>
    </w:p>
    <w:p w:rsidR="0057037B" w:rsidRPr="001C3136" w:rsidRDefault="0057037B" w:rsidP="002D33BE">
      <w:pPr>
        <w:tabs>
          <w:tab w:val="left" w:pos="567"/>
          <w:tab w:val="left" w:pos="1985"/>
        </w:tabs>
        <w:autoSpaceDE w:val="0"/>
        <w:autoSpaceDN w:val="0"/>
        <w:adjustRightInd w:val="0"/>
        <w:ind w:right="34" w:firstLine="567"/>
        <w:rPr>
          <w:szCs w:val="24"/>
        </w:rPr>
      </w:pPr>
      <w:r w:rsidRPr="001C3136">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1C3136">
          <w:rPr>
            <w:szCs w:val="24"/>
          </w:rPr>
          <w:t>Конвенцией</w:t>
        </w:r>
      </w:hyperlink>
      <w:r w:rsidRPr="001C3136">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57037B" w:rsidRPr="001C3136" w:rsidRDefault="0057037B" w:rsidP="002D33BE">
      <w:pPr>
        <w:tabs>
          <w:tab w:val="left" w:pos="567"/>
          <w:tab w:val="left" w:pos="1985"/>
        </w:tabs>
        <w:autoSpaceDE w:val="0"/>
        <w:autoSpaceDN w:val="0"/>
        <w:adjustRightInd w:val="0"/>
        <w:ind w:right="34" w:firstLine="567"/>
        <w:rPr>
          <w:szCs w:val="24"/>
        </w:rPr>
      </w:pPr>
      <w:r w:rsidRPr="001C3136">
        <w:rPr>
          <w:szCs w:val="24"/>
        </w:rPr>
        <w:t xml:space="preserve">Российская Федерация ратифицировала </w:t>
      </w:r>
      <w:hyperlink r:id="rId12" w:history="1">
        <w:r w:rsidRPr="001C3136">
          <w:rPr>
            <w:szCs w:val="24"/>
          </w:rPr>
          <w:t>Конвенцию</w:t>
        </w:r>
      </w:hyperlink>
      <w:r w:rsidRPr="001C3136">
        <w:rPr>
          <w:szCs w:val="24"/>
        </w:rPr>
        <w:t xml:space="preserve"> ООН против коррупции в 2006 году (8 марта 2006 года принят Федеральный </w:t>
      </w:r>
      <w:hyperlink r:id="rId13" w:history="1">
        <w:r w:rsidRPr="001C3136">
          <w:rPr>
            <w:szCs w:val="24"/>
          </w:rPr>
          <w:t>закон</w:t>
        </w:r>
      </w:hyperlink>
      <w:r w:rsidRPr="001C3136">
        <w:rPr>
          <w:szCs w:val="24"/>
        </w:rPr>
        <w:t xml:space="preserve"> № 40-ФЗ "О ратификации Конвенции Организации Объединенных Наций против коррупции).</w:t>
      </w:r>
    </w:p>
    <w:p w:rsidR="0057037B" w:rsidRPr="001C3136" w:rsidRDefault="0057037B" w:rsidP="002D33BE">
      <w:pPr>
        <w:pStyle w:val="ConsPlusNormal"/>
        <w:tabs>
          <w:tab w:val="left" w:pos="567"/>
          <w:tab w:val="left" w:pos="1985"/>
        </w:tabs>
        <w:ind w:right="34" w:firstLine="567"/>
        <w:jc w:val="both"/>
        <w:rPr>
          <w:rFonts w:ascii="Times New Roman" w:eastAsia="Calibri" w:hAnsi="Times New Roman" w:cs="Times New Roman"/>
          <w:sz w:val="24"/>
          <w:szCs w:val="24"/>
          <w:lang w:eastAsia="en-US"/>
        </w:rPr>
      </w:pPr>
      <w:r w:rsidRPr="001C3136">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7037B" w:rsidRPr="001C3136" w:rsidRDefault="0057037B" w:rsidP="002D33BE">
      <w:pPr>
        <w:tabs>
          <w:tab w:val="left" w:pos="567"/>
          <w:tab w:val="left" w:pos="1985"/>
        </w:tabs>
        <w:ind w:right="34" w:firstLine="567"/>
        <w:rPr>
          <w:szCs w:val="24"/>
        </w:rPr>
      </w:pPr>
      <w:r w:rsidRPr="001C3136">
        <w:rPr>
          <w:b/>
          <w:szCs w:val="24"/>
        </w:rPr>
        <w:t>1. ПУБЛИЧНОЕ ДОЛЖНОСТНОЕ ЛИЦО (ПДЛ)</w:t>
      </w:r>
      <w:r w:rsidRPr="001C3136">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7037B" w:rsidRPr="001C3136" w:rsidRDefault="0057037B" w:rsidP="002D33BE">
      <w:pPr>
        <w:tabs>
          <w:tab w:val="left" w:pos="567"/>
          <w:tab w:val="left" w:pos="1985"/>
        </w:tabs>
        <w:ind w:right="34" w:firstLine="567"/>
        <w:rPr>
          <w:szCs w:val="24"/>
        </w:rPr>
      </w:pPr>
      <w:r w:rsidRPr="001C3136">
        <w:rPr>
          <w:b/>
          <w:szCs w:val="24"/>
        </w:rPr>
        <w:t>2.</w:t>
      </w:r>
      <w:r w:rsidRPr="001C3136">
        <w:rPr>
          <w:szCs w:val="24"/>
        </w:rPr>
        <w:t xml:space="preserve"> </w:t>
      </w:r>
      <w:r w:rsidRPr="001C3136">
        <w:rPr>
          <w:b/>
          <w:szCs w:val="24"/>
        </w:rPr>
        <w:t>ИНОСТРАННОЕ ПУБЛИЧНОЕ ДОЛЖНОСТНОЕ ЛИЦО (ИПДЛ)</w:t>
      </w:r>
      <w:r w:rsidRPr="001C3136">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7037B" w:rsidRPr="001C3136" w:rsidRDefault="0057037B" w:rsidP="002D33BE">
      <w:pPr>
        <w:tabs>
          <w:tab w:val="left" w:pos="567"/>
          <w:tab w:val="left" w:pos="1985"/>
        </w:tabs>
        <w:ind w:right="34" w:firstLine="567"/>
        <w:rPr>
          <w:szCs w:val="24"/>
        </w:rPr>
      </w:pPr>
      <w:r w:rsidRPr="001C3136">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1C3136">
        <w:rPr>
          <w:szCs w:val="24"/>
        </w:rPr>
        <w:lastRenderedPageBreak/>
        <w:t xml:space="preserve">Руководители и члены международных судебных организаций (Суд по правам человека, Гаагский трибунал и др.)  </w:t>
      </w:r>
    </w:p>
    <w:p w:rsidR="0057037B" w:rsidRPr="001C3136" w:rsidRDefault="0057037B" w:rsidP="002D33BE">
      <w:pPr>
        <w:tabs>
          <w:tab w:val="left" w:pos="567"/>
          <w:tab w:val="left" w:pos="1985"/>
        </w:tabs>
        <w:ind w:right="34" w:firstLine="567"/>
        <w:rPr>
          <w:szCs w:val="24"/>
        </w:rPr>
      </w:pPr>
      <w:r w:rsidRPr="001C3136">
        <w:rPr>
          <w:b/>
          <w:szCs w:val="24"/>
        </w:rPr>
        <w:t>3. РОССИЙСКИЕ ПУБЛИЧНЫЕ ДОЛЖНОСТНЫЕ ЛИЦА (РПДЛ)</w:t>
      </w:r>
      <w:r w:rsidRPr="001C3136">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7037B" w:rsidRPr="001C3136" w:rsidRDefault="0057037B" w:rsidP="002D33BE">
      <w:pPr>
        <w:tabs>
          <w:tab w:val="left" w:pos="567"/>
          <w:tab w:val="left" w:pos="1985"/>
        </w:tabs>
        <w:ind w:right="34" w:firstLine="567"/>
        <w:rPr>
          <w:szCs w:val="24"/>
        </w:rPr>
      </w:pPr>
      <w:r w:rsidRPr="001C3136">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7037B" w:rsidRPr="001C3136" w:rsidRDefault="0057037B" w:rsidP="002D33BE">
      <w:pPr>
        <w:tabs>
          <w:tab w:val="left" w:pos="567"/>
          <w:tab w:val="left" w:pos="1985"/>
        </w:tabs>
        <w:autoSpaceDE w:val="0"/>
        <w:autoSpaceDN w:val="0"/>
        <w:adjustRightInd w:val="0"/>
        <w:ind w:right="34" w:firstLine="567"/>
        <w:rPr>
          <w:szCs w:val="24"/>
        </w:rPr>
      </w:pPr>
      <w:r w:rsidRPr="001C3136">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7037B" w:rsidRPr="001C3136" w:rsidRDefault="0057037B" w:rsidP="002D33BE">
      <w:pPr>
        <w:tabs>
          <w:tab w:val="left" w:pos="567"/>
          <w:tab w:val="left" w:pos="1985"/>
        </w:tabs>
        <w:ind w:right="34" w:firstLine="567"/>
        <w:rPr>
          <w:szCs w:val="24"/>
        </w:rPr>
      </w:pPr>
      <w:r w:rsidRPr="001C3136">
        <w:rPr>
          <w:b/>
          <w:szCs w:val="24"/>
        </w:rPr>
        <w:t>4. МЕЖДУНАРОДНОЕ ПУБЛИЧНОЕ ДОЛЖНОСТНОЕ ЛИЦО (МПДЛ</w:t>
      </w:r>
      <w:r w:rsidRPr="001C3136">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7037B" w:rsidRPr="001C3136" w:rsidRDefault="0057037B" w:rsidP="002D33BE">
      <w:pPr>
        <w:tabs>
          <w:tab w:val="left" w:pos="567"/>
          <w:tab w:val="left" w:pos="1985"/>
        </w:tabs>
        <w:ind w:right="34" w:firstLine="567"/>
        <w:rPr>
          <w:szCs w:val="24"/>
        </w:rPr>
      </w:pPr>
      <w:r w:rsidRPr="001C3136">
        <w:rPr>
          <w:b/>
          <w:szCs w:val="24"/>
        </w:rPr>
        <w:t>5. ЛИЦО, СВЯЗАННОЕ С ПДЛ</w:t>
      </w:r>
      <w:r w:rsidRPr="001C3136">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7037B" w:rsidRPr="001C3136" w:rsidRDefault="0057037B" w:rsidP="002D33BE">
      <w:pPr>
        <w:pStyle w:val="aff0"/>
        <w:tabs>
          <w:tab w:val="clear" w:pos="360"/>
          <w:tab w:val="left" w:pos="567"/>
          <w:tab w:val="left" w:pos="1985"/>
        </w:tabs>
        <w:snapToGrid w:val="0"/>
        <w:spacing w:line="240" w:lineRule="auto"/>
        <w:ind w:left="0" w:right="34" w:firstLine="567"/>
        <w:rPr>
          <w:sz w:val="24"/>
          <w:szCs w:val="24"/>
        </w:rPr>
      </w:pPr>
      <w:r w:rsidRPr="001C3136">
        <w:rPr>
          <w:b/>
          <w:sz w:val="24"/>
          <w:szCs w:val="24"/>
        </w:rPr>
        <w:lastRenderedPageBreak/>
        <w:t>6. Международные организации</w:t>
      </w:r>
      <w:r w:rsidRPr="001C3136">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1C3136" w:rsidRDefault="00211593"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r w:rsidRPr="001C3136">
        <w:rPr>
          <w:sz w:val="24"/>
          <w:szCs w:val="24"/>
        </w:rPr>
        <w:t>В графе 1</w:t>
      </w:r>
      <w:r w:rsidR="0057037B" w:rsidRPr="001C3136">
        <w:rPr>
          <w:sz w:val="24"/>
          <w:szCs w:val="24"/>
          <w:lang w:val="ru-RU"/>
        </w:rPr>
        <w:t>6</w:t>
      </w:r>
      <w:r w:rsidRPr="001C3136">
        <w:rPr>
          <w:sz w:val="24"/>
          <w:szCs w:val="24"/>
        </w:rPr>
        <w:t xml:space="preserve"> «Банковские реквизиты…» указываются реквизиты, которые будут использованы при заключении Договора</w:t>
      </w:r>
      <w:r w:rsidR="0081326F" w:rsidRPr="001C3136">
        <w:rPr>
          <w:sz w:val="24"/>
          <w:szCs w:val="24"/>
          <w:lang w:val="ru-RU"/>
        </w:rPr>
        <w:t>(ов)</w:t>
      </w:r>
      <w:r w:rsidRPr="001C3136">
        <w:rPr>
          <w:sz w:val="24"/>
          <w:szCs w:val="24"/>
        </w:rPr>
        <w:t>.</w:t>
      </w:r>
    </w:p>
    <w:p w:rsidR="000E6DAC" w:rsidRPr="001C3136" w:rsidRDefault="0057037B" w:rsidP="00293660">
      <w:pPr>
        <w:pStyle w:val="aff0"/>
        <w:numPr>
          <w:ilvl w:val="3"/>
          <w:numId w:val="37"/>
        </w:numPr>
        <w:tabs>
          <w:tab w:val="left" w:pos="567"/>
          <w:tab w:val="left" w:pos="1985"/>
        </w:tabs>
        <w:snapToGrid w:val="0"/>
        <w:spacing w:before="100" w:beforeAutospacing="1" w:line="240" w:lineRule="auto"/>
        <w:ind w:left="0" w:right="34" w:firstLine="1134"/>
        <w:rPr>
          <w:sz w:val="24"/>
          <w:szCs w:val="24"/>
        </w:rPr>
      </w:pPr>
      <w:bookmarkStart w:id="255" w:name="_Ref55336378"/>
      <w:bookmarkStart w:id="256" w:name="_Toc57314676"/>
      <w:bookmarkStart w:id="257" w:name="_Toc69728990"/>
      <w:bookmarkStart w:id="258" w:name="_Toc98253942"/>
      <w:bookmarkStart w:id="259" w:name="_Toc165173868"/>
      <w:bookmarkStart w:id="260" w:name="_Toc423423674"/>
      <w:bookmarkStart w:id="261" w:name="_Toc441131122"/>
      <w:r w:rsidRPr="001C3136">
        <w:rPr>
          <w:sz w:val="24"/>
          <w:szCs w:val="24"/>
        </w:rPr>
        <w:t>В графе 1</w:t>
      </w:r>
      <w:r w:rsidRPr="001C3136">
        <w:rPr>
          <w:sz w:val="24"/>
          <w:szCs w:val="24"/>
          <w:lang w:val="ru-RU"/>
        </w:rPr>
        <w:t>7</w:t>
      </w:r>
      <w:r w:rsidR="000E6DAC" w:rsidRPr="001C3136">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85891" w:rsidRPr="001C3136">
        <w:rPr>
          <w:sz w:val="24"/>
          <w:szCs w:val="24"/>
        </w:rPr>
        <w:t>№209-ФЗ от 24.07.2007 с изменениями</w:t>
      </w:r>
      <w:r w:rsidR="00E85891" w:rsidRPr="001C3136">
        <w:rPr>
          <w:sz w:val="24"/>
          <w:szCs w:val="24"/>
          <w:lang w:val="ru-RU"/>
        </w:rPr>
        <w:t xml:space="preserve"> </w:t>
      </w:r>
      <w:r w:rsidR="000E6DAC" w:rsidRPr="001C3136">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11593" w:rsidRPr="001C3136"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262" w:name="_Toc165173881"/>
      <w:bookmarkStart w:id="263" w:name="_Ref194749267"/>
      <w:bookmarkStart w:id="264" w:name="_Toc423423677"/>
      <w:bookmarkStart w:id="265" w:name="_Ref440271993"/>
      <w:bookmarkStart w:id="266" w:name="_Ref440274659"/>
      <w:bookmarkStart w:id="267" w:name="_Toc441131131"/>
      <w:bookmarkStart w:id="268" w:name="_Ref90381523"/>
      <w:bookmarkStart w:id="269" w:name="_Toc90385124"/>
      <w:bookmarkStart w:id="270" w:name="_Ref96861029"/>
      <w:bookmarkStart w:id="271" w:name="_Toc97651410"/>
      <w:bookmarkStart w:id="272" w:name="_Toc98253955"/>
      <w:bookmarkStart w:id="273" w:name="_Toc229061508"/>
      <w:bookmarkEnd w:id="255"/>
      <w:bookmarkEnd w:id="256"/>
      <w:bookmarkEnd w:id="257"/>
      <w:bookmarkEnd w:id="258"/>
      <w:bookmarkEnd w:id="259"/>
      <w:bookmarkEnd w:id="260"/>
      <w:bookmarkEnd w:id="261"/>
      <w:r w:rsidRPr="001C3136">
        <w:rPr>
          <w:sz w:val="24"/>
          <w:szCs w:val="24"/>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w:t>
      </w:r>
      <w:r w:rsidR="00AA6030" w:rsidRPr="001C3136">
        <w:rPr>
          <w:sz w:val="24"/>
          <w:szCs w:val="24"/>
          <w:lang w:val="ru-RU"/>
        </w:rPr>
        <w:t>(ов)</w:t>
      </w:r>
      <w:r w:rsidRPr="001C3136">
        <w:rPr>
          <w:sz w:val="24"/>
          <w:szCs w:val="24"/>
        </w:rPr>
        <w:t xml:space="preserve"> или Организатора (форма </w:t>
      </w:r>
      <w:r w:rsidR="00A9471C" w:rsidRPr="001C3136">
        <w:rPr>
          <w:sz w:val="24"/>
          <w:szCs w:val="24"/>
          <w:lang w:val="ru-RU"/>
        </w:rPr>
        <w:t>5</w:t>
      </w:r>
      <w:r w:rsidRPr="001C3136">
        <w:rPr>
          <w:sz w:val="24"/>
          <w:szCs w:val="24"/>
        </w:rPr>
        <w:t>)</w:t>
      </w:r>
      <w:bookmarkEnd w:id="262"/>
      <w:bookmarkEnd w:id="263"/>
      <w:bookmarkEnd w:id="264"/>
      <w:bookmarkEnd w:id="265"/>
      <w:bookmarkEnd w:id="266"/>
      <w:bookmarkEnd w:id="267"/>
      <w:bookmarkEnd w:id="273"/>
    </w:p>
    <w:p w:rsidR="00211593" w:rsidRPr="001C3136" w:rsidRDefault="00211593" w:rsidP="00293660">
      <w:pPr>
        <w:pStyle w:val="3"/>
        <w:numPr>
          <w:ilvl w:val="2"/>
          <w:numId w:val="37"/>
        </w:numPr>
        <w:tabs>
          <w:tab w:val="left" w:pos="567"/>
          <w:tab w:val="left" w:pos="1985"/>
        </w:tabs>
        <w:ind w:left="0" w:right="34" w:firstLine="0"/>
        <w:rPr>
          <w:sz w:val="24"/>
          <w:szCs w:val="24"/>
        </w:rPr>
      </w:pPr>
      <w:bookmarkStart w:id="274" w:name="_Toc97651411"/>
      <w:bookmarkStart w:id="275" w:name="_Toc98253956"/>
      <w:bookmarkStart w:id="276" w:name="_Toc157248208"/>
      <w:bookmarkStart w:id="277" w:name="_Toc157496577"/>
      <w:bookmarkStart w:id="278" w:name="_Toc158206116"/>
      <w:bookmarkStart w:id="279" w:name="_Toc164057801"/>
      <w:bookmarkStart w:id="280" w:name="_Toc164137151"/>
      <w:bookmarkStart w:id="281" w:name="_Toc164161311"/>
      <w:bookmarkStart w:id="282" w:name="_Toc165173882"/>
      <w:bookmarkStart w:id="283" w:name="_Toc439170702"/>
      <w:bookmarkStart w:id="284" w:name="_Toc439172804"/>
      <w:bookmarkStart w:id="285" w:name="_Toc439173248"/>
      <w:bookmarkStart w:id="286" w:name="_Toc439238244"/>
      <w:bookmarkStart w:id="287" w:name="_Toc439252791"/>
      <w:bookmarkStart w:id="288" w:name="_Toc439323765"/>
      <w:bookmarkStart w:id="289" w:name="_Toc440361402"/>
      <w:bookmarkStart w:id="290" w:name="_Toc440376284"/>
      <w:bookmarkStart w:id="291" w:name="_Toc440382542"/>
      <w:bookmarkStart w:id="292" w:name="_Toc440447212"/>
      <w:bookmarkStart w:id="293" w:name="_Toc440632373"/>
      <w:bookmarkStart w:id="294" w:name="_Toc440875145"/>
      <w:bookmarkStart w:id="295" w:name="_Toc441131132"/>
      <w:bookmarkStart w:id="296" w:name="_Toc441572137"/>
      <w:bookmarkStart w:id="297" w:name="_Toc441575229"/>
      <w:bookmarkStart w:id="298" w:name="_Toc442195895"/>
      <w:bookmarkStart w:id="299" w:name="_Toc442251937"/>
      <w:bookmarkStart w:id="300" w:name="_Toc442258886"/>
      <w:bookmarkStart w:id="301" w:name="_Toc442259126"/>
      <w:bookmarkStart w:id="302" w:name="_Toc442265437"/>
      <w:bookmarkStart w:id="303" w:name="_Toc447292643"/>
      <w:bookmarkStart w:id="304" w:name="_Toc461809089"/>
      <w:bookmarkStart w:id="305" w:name="_Toc463514508"/>
      <w:bookmarkStart w:id="306" w:name="_Toc466908628"/>
      <w:bookmarkStart w:id="307" w:name="_Toc468196567"/>
      <w:bookmarkStart w:id="308" w:name="_Toc468446648"/>
      <w:bookmarkStart w:id="309" w:name="_Toc468446842"/>
      <w:bookmarkStart w:id="310" w:name="_Toc469479698"/>
      <w:bookmarkStart w:id="311" w:name="_Toc471986648"/>
      <w:bookmarkStart w:id="312" w:name="_Toc498509282"/>
      <w:bookmarkStart w:id="313" w:name="_Toc524939638"/>
      <w:bookmarkStart w:id="314" w:name="_Toc535853827"/>
      <w:bookmarkStart w:id="315" w:name="_Toc536020458"/>
      <w:bookmarkStart w:id="316" w:name="_Toc229061509"/>
      <w:r w:rsidRPr="001C3136">
        <w:rPr>
          <w:sz w:val="24"/>
          <w:szCs w:val="24"/>
        </w:rPr>
        <w:t>Форма письма о наличии у Участника конфликта интересов и/или связей, носящих характер аффилированности с сотрудниками Заказчика</w:t>
      </w:r>
      <w:r w:rsidR="00AA6030" w:rsidRPr="001C3136">
        <w:rPr>
          <w:sz w:val="24"/>
          <w:szCs w:val="24"/>
          <w:lang w:val="ru-RU"/>
        </w:rPr>
        <w:t>(ов)</w:t>
      </w:r>
      <w:r w:rsidRPr="001C3136">
        <w:rPr>
          <w:sz w:val="24"/>
          <w:szCs w:val="24"/>
        </w:rPr>
        <w:t xml:space="preserve"> или Организатора</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211593" w:rsidRPr="001C3136"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начало формы</w:t>
      </w:r>
    </w:p>
    <w:p w:rsidR="00211593" w:rsidRPr="001C3136" w:rsidRDefault="00211593" w:rsidP="00514096">
      <w:pPr>
        <w:tabs>
          <w:tab w:val="left" w:pos="567"/>
          <w:tab w:val="left" w:pos="1985"/>
        </w:tabs>
        <w:ind w:right="34" w:firstLine="0"/>
        <w:jc w:val="left"/>
        <w:rPr>
          <w:szCs w:val="24"/>
        </w:rPr>
      </w:pPr>
      <w:r w:rsidRPr="001C3136">
        <w:rPr>
          <w:szCs w:val="24"/>
        </w:rPr>
        <w:t xml:space="preserve">Приложение </w:t>
      </w:r>
      <w:r w:rsidR="00A9471C" w:rsidRPr="001C3136">
        <w:rPr>
          <w:szCs w:val="24"/>
        </w:rPr>
        <w:t>5</w:t>
      </w:r>
      <w:r w:rsidRPr="001C3136">
        <w:rPr>
          <w:szCs w:val="24"/>
        </w:rPr>
        <w:t xml:space="preserve"> к письму о подаче оферты</w:t>
      </w:r>
      <w:r w:rsidRPr="001C3136">
        <w:rPr>
          <w:szCs w:val="24"/>
        </w:rPr>
        <w:br/>
        <w:t>от «____»_____________ г. №__________</w:t>
      </w:r>
    </w:p>
    <w:p w:rsidR="00211593" w:rsidRPr="001C3136" w:rsidRDefault="00211593" w:rsidP="00514096">
      <w:pPr>
        <w:tabs>
          <w:tab w:val="left" w:pos="567"/>
          <w:tab w:val="left" w:pos="1985"/>
        </w:tabs>
        <w:ind w:right="34" w:firstLine="0"/>
        <w:rPr>
          <w:szCs w:val="24"/>
        </w:rPr>
      </w:pPr>
    </w:p>
    <w:p w:rsidR="00211593" w:rsidRPr="001C3136" w:rsidRDefault="00211593" w:rsidP="00514096">
      <w:pPr>
        <w:tabs>
          <w:tab w:val="left" w:pos="567"/>
          <w:tab w:val="left" w:pos="1985"/>
        </w:tabs>
        <w:ind w:right="34" w:firstLine="0"/>
        <w:rPr>
          <w:szCs w:val="24"/>
        </w:rPr>
      </w:pPr>
    </w:p>
    <w:p w:rsidR="00211593" w:rsidRPr="001C3136" w:rsidRDefault="00211593" w:rsidP="00514096">
      <w:pPr>
        <w:tabs>
          <w:tab w:val="left" w:pos="567"/>
          <w:tab w:val="left" w:pos="1985"/>
        </w:tabs>
        <w:ind w:right="34" w:firstLine="0"/>
        <w:jc w:val="center"/>
        <w:rPr>
          <w:szCs w:val="24"/>
        </w:rPr>
      </w:pPr>
      <w:r w:rsidRPr="001C3136">
        <w:rPr>
          <w:szCs w:val="24"/>
        </w:rPr>
        <w:t>Уважаемые господа!</w:t>
      </w:r>
    </w:p>
    <w:p w:rsidR="00211593" w:rsidRPr="001C3136" w:rsidRDefault="00211593" w:rsidP="00514096">
      <w:pPr>
        <w:tabs>
          <w:tab w:val="left" w:pos="567"/>
          <w:tab w:val="left" w:pos="1985"/>
        </w:tabs>
        <w:ind w:right="34" w:firstLine="0"/>
        <w:rPr>
          <w:szCs w:val="24"/>
        </w:rPr>
      </w:pPr>
    </w:p>
    <w:p w:rsidR="00211593" w:rsidRPr="001C3136" w:rsidRDefault="00211593" w:rsidP="00514096">
      <w:pPr>
        <w:tabs>
          <w:tab w:val="left" w:pos="567"/>
          <w:tab w:val="left" w:pos="1985"/>
        </w:tabs>
        <w:ind w:right="34" w:firstLine="0"/>
        <w:rPr>
          <w:b/>
          <w:szCs w:val="24"/>
        </w:rPr>
      </w:pPr>
      <w:r w:rsidRPr="001C3136">
        <w:rPr>
          <w:szCs w:val="24"/>
        </w:rPr>
        <w:t xml:space="preserve">При рассмотрении нашей Заявки просим учесть следующие сведения о наличии у </w:t>
      </w:r>
      <w:r w:rsidRPr="001C3136">
        <w:rPr>
          <w:b/>
          <w:i/>
          <w:szCs w:val="24"/>
        </w:rPr>
        <w:t>{указывается наименование Участника}</w:t>
      </w:r>
      <w:r w:rsidRPr="001C3136">
        <w:rPr>
          <w:i/>
          <w:szCs w:val="24"/>
        </w:rPr>
        <w:t xml:space="preserve"> </w:t>
      </w:r>
      <w:r w:rsidR="00432E92" w:rsidRPr="001C3136">
        <w:rPr>
          <w:snapToGrid w:val="0"/>
        </w:rPr>
        <w:t>конфликта интересов и/или связей</w:t>
      </w:r>
      <w:r w:rsidRPr="001C3136">
        <w:rPr>
          <w:szCs w:val="24"/>
        </w:rPr>
        <w:t xml:space="preserve">, носящих характер аффилированности с лицами, являющимися </w:t>
      </w:r>
      <w:r w:rsidRPr="001C3136">
        <w:rPr>
          <w:b/>
          <w:i/>
          <w:szCs w:val="24"/>
        </w:rPr>
        <w:t>{указывается кем являются эти лица, пример: учредители, сотрудники, и т.д.}</w:t>
      </w:r>
      <w:r w:rsidRPr="001C3136">
        <w:rPr>
          <w:i/>
          <w:szCs w:val="24"/>
        </w:rPr>
        <w:t xml:space="preserve"> </w:t>
      </w:r>
      <w:r w:rsidRPr="001C3136">
        <w:rPr>
          <w:szCs w:val="24"/>
        </w:rPr>
        <w:t>Заказчика</w:t>
      </w:r>
      <w:r w:rsidR="00AA6030" w:rsidRPr="001C3136">
        <w:rPr>
          <w:szCs w:val="24"/>
        </w:rPr>
        <w:t>(ов)</w:t>
      </w:r>
      <w:r w:rsidRPr="001C3136">
        <w:rPr>
          <w:szCs w:val="24"/>
        </w:rPr>
        <w:t xml:space="preserve"> </w:t>
      </w:r>
      <w:r w:rsidRPr="001C3136">
        <w:rPr>
          <w:b/>
          <w:i/>
          <w:szCs w:val="24"/>
        </w:rPr>
        <w:t>{и/или Организатора, или иной организацией, подготовившей проектную документацию, спецификацию и другие документы</w:t>
      </w:r>
      <w:r w:rsidR="00E964CF" w:rsidRPr="001C3136">
        <w:rPr>
          <w:b/>
          <w:i/>
          <w:szCs w:val="24"/>
        </w:rPr>
        <w:t>,</w:t>
      </w:r>
      <w:r w:rsidRPr="001C3136">
        <w:rPr>
          <w:b/>
          <w:i/>
          <w:szCs w:val="24"/>
        </w:rPr>
        <w:t xml:space="preserve"> непосредственно связанные с проведением данно</w:t>
      </w:r>
      <w:r w:rsidR="00423F92" w:rsidRPr="001C3136">
        <w:rPr>
          <w:b/>
          <w:i/>
          <w:szCs w:val="24"/>
        </w:rPr>
        <w:t>й</w:t>
      </w:r>
      <w:r w:rsidRPr="001C3136">
        <w:rPr>
          <w:b/>
          <w:i/>
          <w:szCs w:val="24"/>
        </w:rPr>
        <w:t xml:space="preserve"> </w:t>
      </w:r>
      <w:r w:rsidR="00423F92" w:rsidRPr="001C3136">
        <w:rPr>
          <w:b/>
          <w:i/>
          <w:szCs w:val="24"/>
        </w:rPr>
        <w:t>закупки</w:t>
      </w:r>
      <w:r w:rsidRPr="001C3136">
        <w:rPr>
          <w:b/>
          <w:i/>
          <w:szCs w:val="24"/>
        </w:rPr>
        <w:t>}</w:t>
      </w:r>
      <w:r w:rsidRPr="001C3136">
        <w:rPr>
          <w:i/>
          <w:szCs w:val="24"/>
        </w:rPr>
        <w:t xml:space="preserve"> </w:t>
      </w:r>
      <w:r w:rsidRPr="001C3136">
        <w:rPr>
          <w:szCs w:val="24"/>
        </w:rPr>
        <w:t>а именно:</w:t>
      </w:r>
    </w:p>
    <w:p w:rsidR="00211593" w:rsidRPr="001C3136" w:rsidRDefault="00211593" w:rsidP="00293660">
      <w:pPr>
        <w:widowControl/>
        <w:numPr>
          <w:ilvl w:val="0"/>
          <w:numId w:val="24"/>
        </w:numPr>
        <w:tabs>
          <w:tab w:val="left" w:pos="567"/>
          <w:tab w:val="left" w:pos="1985"/>
        </w:tabs>
        <w:ind w:left="0" w:right="34" w:firstLine="0"/>
        <w:rPr>
          <w:b/>
          <w:i/>
          <w:szCs w:val="24"/>
        </w:rPr>
      </w:pPr>
      <w:r w:rsidRPr="001C3136">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w:t>
      </w:r>
      <w:r w:rsidR="00432E92" w:rsidRPr="001C3136">
        <w:rPr>
          <w:b/>
          <w:i/>
          <w:szCs w:val="24"/>
        </w:rPr>
        <w:t xml:space="preserve">как </w:t>
      </w:r>
      <w:r w:rsidR="00432E92" w:rsidRPr="001C3136">
        <w:rPr>
          <w:b/>
          <w:i/>
          <w:snapToGrid w:val="0"/>
        </w:rPr>
        <w:t xml:space="preserve">конфликт интересов и/или </w:t>
      </w:r>
      <w:r w:rsidRPr="001C3136">
        <w:rPr>
          <w:b/>
          <w:i/>
          <w:szCs w:val="24"/>
        </w:rPr>
        <w:t>аффилированность };</w:t>
      </w:r>
    </w:p>
    <w:p w:rsidR="00211593" w:rsidRPr="001C3136" w:rsidRDefault="00211593" w:rsidP="00293660">
      <w:pPr>
        <w:widowControl/>
        <w:numPr>
          <w:ilvl w:val="0"/>
          <w:numId w:val="24"/>
        </w:numPr>
        <w:tabs>
          <w:tab w:val="left" w:pos="567"/>
          <w:tab w:val="left" w:pos="1985"/>
        </w:tabs>
        <w:ind w:left="0" w:right="34" w:firstLine="0"/>
        <w:rPr>
          <w:b/>
          <w:i/>
          <w:szCs w:val="24"/>
        </w:rPr>
      </w:pPr>
      <w:r w:rsidRPr="001C3136">
        <w:rPr>
          <w:b/>
          <w:i/>
          <w:szCs w:val="24"/>
        </w:rPr>
        <w:t xml:space="preserve">{указывается Ф.И.О. лица, его должность, кратко описывается почему связи между данным лицом и Участником могут быть расценены </w:t>
      </w:r>
      <w:r w:rsidR="00432E92" w:rsidRPr="001C3136">
        <w:rPr>
          <w:b/>
          <w:i/>
          <w:szCs w:val="24"/>
        </w:rPr>
        <w:t xml:space="preserve">как </w:t>
      </w:r>
      <w:r w:rsidR="00432E92" w:rsidRPr="001C3136">
        <w:rPr>
          <w:b/>
          <w:i/>
          <w:snapToGrid w:val="0"/>
        </w:rPr>
        <w:t xml:space="preserve">конфликт интересов и/или </w:t>
      </w:r>
      <w:r w:rsidRPr="001C3136">
        <w:rPr>
          <w:b/>
          <w:i/>
          <w:szCs w:val="24"/>
        </w:rPr>
        <w:t>аффилированность };</w:t>
      </w:r>
    </w:p>
    <w:p w:rsidR="00211593" w:rsidRPr="001C3136" w:rsidRDefault="00211593" w:rsidP="00293660">
      <w:pPr>
        <w:widowControl/>
        <w:numPr>
          <w:ilvl w:val="0"/>
          <w:numId w:val="24"/>
        </w:numPr>
        <w:tabs>
          <w:tab w:val="left" w:pos="567"/>
          <w:tab w:val="left" w:pos="1985"/>
        </w:tabs>
        <w:ind w:left="0" w:right="34" w:firstLine="0"/>
        <w:rPr>
          <w:b/>
          <w:i/>
          <w:szCs w:val="24"/>
        </w:rPr>
      </w:pPr>
      <w:r w:rsidRPr="001C3136">
        <w:rPr>
          <w:b/>
          <w:i/>
          <w:szCs w:val="24"/>
        </w:rPr>
        <w:t>……</w:t>
      </w:r>
    </w:p>
    <w:p w:rsidR="00211593" w:rsidRPr="001C3136" w:rsidRDefault="00211593" w:rsidP="00514096">
      <w:pPr>
        <w:tabs>
          <w:tab w:val="left" w:pos="567"/>
          <w:tab w:val="left" w:pos="1985"/>
        </w:tabs>
        <w:ind w:right="34" w:firstLine="0"/>
        <w:rPr>
          <w:szCs w:val="24"/>
        </w:rPr>
      </w:pPr>
    </w:p>
    <w:p w:rsidR="00211593" w:rsidRPr="001C3136" w:rsidRDefault="00211593" w:rsidP="00514096">
      <w:pPr>
        <w:tabs>
          <w:tab w:val="left" w:pos="567"/>
          <w:tab w:val="left" w:pos="1985"/>
        </w:tabs>
        <w:ind w:right="34" w:firstLine="0"/>
        <w:rPr>
          <w:szCs w:val="24"/>
        </w:rPr>
      </w:pPr>
    </w:p>
    <w:p w:rsidR="00211593" w:rsidRPr="001C3136" w:rsidRDefault="00211593" w:rsidP="00514096">
      <w:pPr>
        <w:tabs>
          <w:tab w:val="left" w:pos="567"/>
          <w:tab w:val="left" w:pos="1985"/>
        </w:tabs>
        <w:ind w:right="34" w:firstLine="0"/>
        <w:rPr>
          <w:szCs w:val="24"/>
        </w:rPr>
      </w:pPr>
    </w:p>
    <w:p w:rsidR="00211593" w:rsidRPr="001C3136" w:rsidRDefault="00211593" w:rsidP="004C4238">
      <w:pPr>
        <w:tabs>
          <w:tab w:val="left" w:pos="567"/>
          <w:tab w:val="left" w:pos="1985"/>
        </w:tabs>
        <w:ind w:right="5669" w:firstLine="0"/>
        <w:rPr>
          <w:szCs w:val="24"/>
        </w:rPr>
      </w:pPr>
      <w:r w:rsidRPr="001C3136">
        <w:rPr>
          <w:szCs w:val="24"/>
        </w:rPr>
        <w:t>____________________________________</w:t>
      </w:r>
    </w:p>
    <w:p w:rsidR="00211593" w:rsidRPr="001C3136" w:rsidRDefault="00211593" w:rsidP="004C4238">
      <w:pPr>
        <w:tabs>
          <w:tab w:val="left" w:pos="567"/>
          <w:tab w:val="left" w:pos="1985"/>
        </w:tabs>
        <w:ind w:right="5669" w:firstLine="0"/>
        <w:jc w:val="center"/>
        <w:rPr>
          <w:szCs w:val="24"/>
          <w:vertAlign w:val="superscript"/>
        </w:rPr>
      </w:pPr>
      <w:r w:rsidRPr="001C3136">
        <w:rPr>
          <w:szCs w:val="24"/>
          <w:vertAlign w:val="superscript"/>
        </w:rPr>
        <w:t>(подпись, М.П.)</w:t>
      </w:r>
    </w:p>
    <w:p w:rsidR="00211593" w:rsidRPr="001C3136" w:rsidRDefault="00211593" w:rsidP="004C4238">
      <w:pPr>
        <w:tabs>
          <w:tab w:val="left" w:pos="567"/>
          <w:tab w:val="left" w:pos="1985"/>
        </w:tabs>
        <w:ind w:right="5669" w:firstLine="0"/>
        <w:rPr>
          <w:szCs w:val="24"/>
        </w:rPr>
      </w:pPr>
      <w:r w:rsidRPr="001C3136">
        <w:rPr>
          <w:szCs w:val="24"/>
        </w:rPr>
        <w:t>____________________________________</w:t>
      </w:r>
    </w:p>
    <w:p w:rsidR="00211593" w:rsidRPr="001C3136" w:rsidRDefault="00211593" w:rsidP="004C4238">
      <w:pPr>
        <w:tabs>
          <w:tab w:val="left" w:pos="567"/>
          <w:tab w:val="left" w:pos="1985"/>
        </w:tabs>
        <w:ind w:right="5669" w:firstLine="0"/>
        <w:jc w:val="center"/>
        <w:rPr>
          <w:szCs w:val="24"/>
          <w:vertAlign w:val="superscript"/>
        </w:rPr>
      </w:pPr>
      <w:r w:rsidRPr="001C3136">
        <w:rPr>
          <w:szCs w:val="24"/>
          <w:vertAlign w:val="superscript"/>
        </w:rPr>
        <w:t>(фамилия, имя, отчество подписавшего, должность)</w:t>
      </w:r>
    </w:p>
    <w:p w:rsidR="00211593" w:rsidRPr="001C3136"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конец формы</w:t>
      </w:r>
    </w:p>
    <w:p w:rsidR="00211593" w:rsidRPr="001C3136" w:rsidRDefault="00211593" w:rsidP="00514096">
      <w:pPr>
        <w:tabs>
          <w:tab w:val="left" w:pos="567"/>
          <w:tab w:val="left" w:pos="1985"/>
        </w:tabs>
        <w:ind w:right="34" w:firstLine="0"/>
        <w:jc w:val="left"/>
        <w:rPr>
          <w:szCs w:val="24"/>
        </w:rPr>
      </w:pPr>
      <w:bookmarkStart w:id="317" w:name="_Toc97651412"/>
      <w:bookmarkStart w:id="318" w:name="_Toc98253957"/>
      <w:bookmarkStart w:id="319" w:name="_Toc157248209"/>
      <w:bookmarkStart w:id="320" w:name="_Toc157496578"/>
      <w:bookmarkStart w:id="321" w:name="_Toc158206117"/>
      <w:bookmarkStart w:id="322" w:name="_Toc164057802"/>
      <w:bookmarkStart w:id="323" w:name="_Toc164137152"/>
      <w:bookmarkStart w:id="324" w:name="_Toc164161312"/>
      <w:bookmarkStart w:id="325" w:name="_Toc165173883"/>
      <w:r w:rsidRPr="001C3136">
        <w:rPr>
          <w:b/>
          <w:szCs w:val="24"/>
        </w:rPr>
        <w:br w:type="page"/>
      </w:r>
    </w:p>
    <w:p w:rsidR="00211593" w:rsidRPr="001C3136" w:rsidRDefault="00211593" w:rsidP="00293660">
      <w:pPr>
        <w:pStyle w:val="3"/>
        <w:numPr>
          <w:ilvl w:val="2"/>
          <w:numId w:val="37"/>
        </w:numPr>
        <w:tabs>
          <w:tab w:val="left" w:pos="567"/>
          <w:tab w:val="left" w:pos="1985"/>
        </w:tabs>
        <w:ind w:left="0" w:right="34" w:firstLine="0"/>
        <w:rPr>
          <w:sz w:val="24"/>
          <w:szCs w:val="24"/>
        </w:rPr>
      </w:pPr>
      <w:bookmarkStart w:id="326" w:name="_Toc439170703"/>
      <w:bookmarkStart w:id="327" w:name="_Toc439172805"/>
      <w:bookmarkStart w:id="328" w:name="_Toc439173249"/>
      <w:bookmarkStart w:id="329" w:name="_Toc439238245"/>
      <w:bookmarkStart w:id="330" w:name="_Toc439252792"/>
      <w:bookmarkStart w:id="331" w:name="_Toc439323766"/>
      <w:bookmarkStart w:id="332" w:name="_Toc440361403"/>
      <w:bookmarkStart w:id="333" w:name="_Toc440376285"/>
      <w:bookmarkStart w:id="334" w:name="_Toc440382543"/>
      <w:bookmarkStart w:id="335" w:name="_Toc440447213"/>
      <w:bookmarkStart w:id="336" w:name="_Toc440632374"/>
      <w:bookmarkStart w:id="337" w:name="_Toc440875146"/>
      <w:bookmarkStart w:id="338" w:name="_Toc441131133"/>
      <w:bookmarkStart w:id="339" w:name="_Toc441572138"/>
      <w:bookmarkStart w:id="340" w:name="_Toc441575230"/>
      <w:bookmarkStart w:id="341" w:name="_Toc442195896"/>
      <w:bookmarkStart w:id="342" w:name="_Toc442251938"/>
      <w:bookmarkStart w:id="343" w:name="_Toc442258887"/>
      <w:bookmarkStart w:id="344" w:name="_Toc442259127"/>
      <w:bookmarkStart w:id="345" w:name="_Toc442265438"/>
      <w:bookmarkStart w:id="346" w:name="_Toc447292644"/>
      <w:bookmarkStart w:id="347" w:name="_Toc461809090"/>
      <w:bookmarkStart w:id="348" w:name="_Toc463514509"/>
      <w:bookmarkStart w:id="349" w:name="_Toc466908629"/>
      <w:bookmarkStart w:id="350" w:name="_Toc468196568"/>
      <w:bookmarkStart w:id="351" w:name="_Toc468446649"/>
      <w:bookmarkStart w:id="352" w:name="_Toc468446843"/>
      <w:bookmarkStart w:id="353" w:name="_Toc469479699"/>
      <w:bookmarkStart w:id="354" w:name="_Toc471986649"/>
      <w:bookmarkStart w:id="355" w:name="_Toc498509283"/>
      <w:bookmarkStart w:id="356" w:name="_Toc524939639"/>
      <w:bookmarkStart w:id="357" w:name="_Toc535853828"/>
      <w:bookmarkStart w:id="358" w:name="_Toc536020459"/>
      <w:bookmarkStart w:id="359" w:name="_Toc229061510"/>
      <w:r w:rsidRPr="001C3136">
        <w:rPr>
          <w:sz w:val="24"/>
          <w:szCs w:val="24"/>
        </w:rPr>
        <w:lastRenderedPageBreak/>
        <w:t>Инструкции по заполнению</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211593" w:rsidRPr="001C3136"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1C3136">
        <w:rPr>
          <w:sz w:val="24"/>
          <w:szCs w:val="24"/>
        </w:rPr>
        <w:t>Участник приводит номер и дату письма о подаче оферты, приложением к которому является данное Информационное письмо (</w:t>
      </w:r>
      <w:r w:rsidR="004C33BC" w:rsidRPr="001C3136">
        <w:rPr>
          <w:sz w:val="24"/>
          <w:szCs w:val="24"/>
          <w:lang w:val="ru-RU"/>
        </w:rPr>
        <w:t xml:space="preserve">подраздел </w:t>
      </w:r>
      <w:r w:rsidR="004C33BC" w:rsidRPr="001C3136">
        <w:rPr>
          <w:sz w:val="24"/>
          <w:szCs w:val="24"/>
          <w:lang w:val="ru-RU"/>
        </w:rPr>
        <w:fldChar w:fldCharType="begin"/>
      </w:r>
      <w:r w:rsidR="004C33BC" w:rsidRPr="001C3136">
        <w:rPr>
          <w:sz w:val="24"/>
          <w:szCs w:val="24"/>
          <w:lang w:val="ru-RU"/>
        </w:rPr>
        <w:instrText xml:space="preserve"> REF _Ref55336310 \r \h  \* MERGEFORMAT </w:instrText>
      </w:r>
      <w:r w:rsidR="004C33BC" w:rsidRPr="001C3136">
        <w:rPr>
          <w:sz w:val="24"/>
          <w:szCs w:val="24"/>
          <w:lang w:val="ru-RU"/>
        </w:rPr>
      </w:r>
      <w:r w:rsidR="004C33BC" w:rsidRPr="001C3136">
        <w:rPr>
          <w:sz w:val="24"/>
          <w:szCs w:val="24"/>
          <w:lang w:val="ru-RU"/>
        </w:rPr>
        <w:fldChar w:fldCharType="separate"/>
      </w:r>
      <w:r w:rsidR="00957E29" w:rsidRPr="001C3136">
        <w:rPr>
          <w:sz w:val="24"/>
          <w:szCs w:val="24"/>
          <w:lang w:val="ru-RU"/>
        </w:rPr>
        <w:t>1.21</w:t>
      </w:r>
      <w:r w:rsidR="004C33BC" w:rsidRPr="001C3136">
        <w:rPr>
          <w:sz w:val="24"/>
          <w:szCs w:val="24"/>
          <w:lang w:val="ru-RU"/>
        </w:rPr>
        <w:fldChar w:fldCharType="end"/>
      </w:r>
      <w:r w:rsidR="004C33BC" w:rsidRPr="001C3136">
        <w:rPr>
          <w:sz w:val="24"/>
          <w:szCs w:val="24"/>
          <w:lang w:val="ru-RU"/>
        </w:rPr>
        <w:t xml:space="preserve"> текущей части</w:t>
      </w:r>
      <w:r w:rsidRPr="001C3136">
        <w:rPr>
          <w:sz w:val="24"/>
          <w:szCs w:val="24"/>
        </w:rPr>
        <w:t>).</w:t>
      </w:r>
    </w:p>
    <w:p w:rsidR="00211593" w:rsidRPr="001C3136"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1C3136">
        <w:rPr>
          <w:sz w:val="24"/>
          <w:szCs w:val="24"/>
        </w:rPr>
        <w:t>Участник указывает свое фирменное наименование (в т.ч. организационно-правовую форму) и свой адрес.</w:t>
      </w:r>
    </w:p>
    <w:p w:rsidR="00211593" w:rsidRPr="001C3136"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1C3136">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1C3136">
        <w:rPr>
          <w:b/>
          <w:i/>
          <w:sz w:val="24"/>
          <w:szCs w:val="24"/>
        </w:rPr>
        <w:t xml:space="preserve">{указывается наименование Участника} </w:t>
      </w:r>
      <w:r w:rsidRPr="001C3136">
        <w:rPr>
          <w:sz w:val="24"/>
          <w:szCs w:val="24"/>
        </w:rPr>
        <w:t>НЕТ</w:t>
      </w:r>
      <w:r w:rsidRPr="001C3136">
        <w:rPr>
          <w:i/>
          <w:sz w:val="24"/>
          <w:szCs w:val="24"/>
        </w:rPr>
        <w:t xml:space="preserve"> </w:t>
      </w:r>
      <w:r w:rsidR="00432E92" w:rsidRPr="001C3136">
        <w:rPr>
          <w:sz w:val="24"/>
          <w:szCs w:val="24"/>
          <w:lang w:val="ru-RU"/>
        </w:rPr>
        <w:t>лиц</w:t>
      </w:r>
      <w:r w:rsidRPr="001C3136">
        <w:rPr>
          <w:sz w:val="24"/>
          <w:szCs w:val="24"/>
        </w:rPr>
        <w:t>,</w:t>
      </w:r>
      <w:r w:rsidR="00432E92" w:rsidRPr="001C3136">
        <w:rPr>
          <w:sz w:val="24"/>
          <w:szCs w:val="24"/>
          <w:lang w:val="ru-RU"/>
        </w:rPr>
        <w:t xml:space="preserve"> в отношении</w:t>
      </w:r>
      <w:r w:rsidRPr="001C3136">
        <w:rPr>
          <w:sz w:val="24"/>
          <w:szCs w:val="24"/>
        </w:rPr>
        <w:t xml:space="preserve"> которы</w:t>
      </w:r>
      <w:r w:rsidR="00432E92" w:rsidRPr="001C3136">
        <w:rPr>
          <w:sz w:val="24"/>
          <w:szCs w:val="24"/>
          <w:lang w:val="ru-RU"/>
        </w:rPr>
        <w:t>х</w:t>
      </w:r>
      <w:r w:rsidR="00432E92" w:rsidRPr="001C3136">
        <w:rPr>
          <w:rFonts w:eastAsia="Calibri"/>
          <w:sz w:val="24"/>
          <w:szCs w:val="24"/>
          <w:lang w:eastAsia="en-US"/>
        </w:rPr>
        <w:t>, по его мнению, может возникнуть конфликт интересов и связей, которые могут быть признаны аффилированным</w:t>
      </w:r>
      <w:r w:rsidR="00432E92" w:rsidRPr="001C3136">
        <w:rPr>
          <w:rFonts w:eastAsia="Calibri"/>
          <w:sz w:val="24"/>
          <w:szCs w:val="24"/>
          <w:lang w:val="ru-RU" w:eastAsia="en-US"/>
        </w:rPr>
        <w:t xml:space="preserve">и </w:t>
      </w:r>
      <w:r w:rsidRPr="001C3136">
        <w:rPr>
          <w:sz w:val="24"/>
          <w:szCs w:val="24"/>
        </w:rPr>
        <w:t>с лицами</w:t>
      </w:r>
      <w:r w:rsidR="00432E92" w:rsidRPr="001C3136">
        <w:rPr>
          <w:sz w:val="24"/>
          <w:szCs w:val="24"/>
          <w:lang w:val="ru-RU"/>
        </w:rPr>
        <w:t>,</w:t>
      </w:r>
      <w:r w:rsidRPr="001C3136">
        <w:rPr>
          <w:sz w:val="24"/>
          <w:szCs w:val="24"/>
        </w:rPr>
        <w:t xml:space="preserve"> так или иначе связанными с Заказчиком</w:t>
      </w:r>
      <w:r w:rsidR="00AA6030" w:rsidRPr="001C3136">
        <w:rPr>
          <w:sz w:val="24"/>
          <w:szCs w:val="24"/>
          <w:lang w:val="ru-RU"/>
        </w:rPr>
        <w:t>(ами)</w:t>
      </w:r>
      <w:r w:rsidRPr="001C3136">
        <w:rPr>
          <w:sz w:val="24"/>
          <w:szCs w:val="24"/>
        </w:rPr>
        <w:t>,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w:t>
      </w:r>
      <w:r w:rsidR="00423F92" w:rsidRPr="001C3136">
        <w:rPr>
          <w:sz w:val="24"/>
          <w:szCs w:val="24"/>
          <w:lang w:val="ru-RU"/>
        </w:rPr>
        <w:t>й</w:t>
      </w:r>
      <w:r w:rsidRPr="001C3136">
        <w:rPr>
          <w:sz w:val="24"/>
          <w:szCs w:val="24"/>
        </w:rPr>
        <w:t xml:space="preserve"> </w:t>
      </w:r>
      <w:r w:rsidR="00423F92" w:rsidRPr="001C3136">
        <w:rPr>
          <w:sz w:val="24"/>
          <w:szCs w:val="24"/>
          <w:lang w:val="ru-RU"/>
        </w:rPr>
        <w:t>закупки</w:t>
      </w:r>
      <w:r w:rsidRPr="001C3136">
        <w:rPr>
          <w:sz w:val="24"/>
          <w:szCs w:val="24"/>
        </w:rPr>
        <w:t>.</w:t>
      </w:r>
    </w:p>
    <w:p w:rsidR="00211593" w:rsidRPr="001C3136" w:rsidRDefault="00211593" w:rsidP="00293660">
      <w:pPr>
        <w:pStyle w:val="aff0"/>
        <w:numPr>
          <w:ilvl w:val="3"/>
          <w:numId w:val="37"/>
        </w:numPr>
        <w:tabs>
          <w:tab w:val="left" w:pos="567"/>
          <w:tab w:val="left" w:pos="1985"/>
        </w:tabs>
        <w:spacing w:after="100" w:afterAutospacing="1" w:line="240" w:lineRule="auto"/>
        <w:ind w:left="0" w:right="34" w:firstLine="1134"/>
        <w:rPr>
          <w:sz w:val="24"/>
          <w:szCs w:val="24"/>
        </w:rPr>
      </w:pPr>
      <w:r w:rsidRPr="001C3136">
        <w:rPr>
          <w:sz w:val="24"/>
          <w:szCs w:val="24"/>
        </w:rPr>
        <w:t xml:space="preserve">При составлении данного письма Участник должен учесть, что сокрытие любой информации о наличии </w:t>
      </w:r>
      <w:r w:rsidR="009A1E35" w:rsidRPr="001C3136">
        <w:rPr>
          <w:rFonts w:eastAsia="Calibri"/>
          <w:sz w:val="24"/>
          <w:szCs w:val="24"/>
          <w:lang w:eastAsia="en-US"/>
        </w:rPr>
        <w:t>конфликта интересов и</w:t>
      </w:r>
      <w:r w:rsidR="00865FB2" w:rsidRPr="001C3136">
        <w:rPr>
          <w:rFonts w:eastAsia="Calibri"/>
          <w:sz w:val="24"/>
          <w:szCs w:val="24"/>
          <w:lang w:val="ru-RU" w:eastAsia="en-US"/>
        </w:rPr>
        <w:t>/или</w:t>
      </w:r>
      <w:r w:rsidR="009A1E35" w:rsidRPr="001C3136">
        <w:rPr>
          <w:rFonts w:eastAsia="Calibri"/>
          <w:sz w:val="24"/>
          <w:szCs w:val="24"/>
          <w:lang w:eastAsia="en-US"/>
        </w:rPr>
        <w:t xml:space="preserve"> </w:t>
      </w:r>
      <w:r w:rsidR="009A1E35" w:rsidRPr="001C3136">
        <w:rPr>
          <w:sz w:val="24"/>
          <w:szCs w:val="24"/>
        </w:rPr>
        <w:t>связей</w:t>
      </w:r>
      <w:r w:rsidRPr="001C3136">
        <w:rPr>
          <w:sz w:val="24"/>
          <w:szCs w:val="24"/>
        </w:rPr>
        <w:t>, носящих характер аффилированности между Участником и любыми лицам так или иначе связанными с Заказчиком</w:t>
      </w:r>
      <w:r w:rsidR="00AA6030" w:rsidRPr="001C3136">
        <w:rPr>
          <w:sz w:val="24"/>
          <w:szCs w:val="24"/>
          <w:lang w:val="ru-RU"/>
        </w:rPr>
        <w:t>(ами)</w:t>
      </w:r>
      <w:r w:rsidRPr="001C3136">
        <w:rPr>
          <w:sz w:val="24"/>
          <w:szCs w:val="24"/>
        </w:rPr>
        <w:t xml:space="preserve">, Организатором, или иной организацией, подготовившей проектную документацию, спецификацию и другие документы, непосредственно связанные с проведением </w:t>
      </w:r>
      <w:r w:rsidR="00423F92" w:rsidRPr="001C3136">
        <w:rPr>
          <w:sz w:val="24"/>
          <w:szCs w:val="24"/>
        </w:rPr>
        <w:t>данно</w:t>
      </w:r>
      <w:r w:rsidR="00423F92" w:rsidRPr="001C3136">
        <w:rPr>
          <w:sz w:val="24"/>
          <w:szCs w:val="24"/>
          <w:lang w:val="ru-RU"/>
        </w:rPr>
        <w:t>й</w:t>
      </w:r>
      <w:r w:rsidR="00423F92" w:rsidRPr="001C3136">
        <w:rPr>
          <w:sz w:val="24"/>
          <w:szCs w:val="24"/>
        </w:rPr>
        <w:t xml:space="preserve"> </w:t>
      </w:r>
      <w:r w:rsidR="00423F92" w:rsidRPr="001C3136">
        <w:rPr>
          <w:sz w:val="24"/>
          <w:szCs w:val="24"/>
          <w:lang w:val="ru-RU"/>
        </w:rPr>
        <w:t>закупки</w:t>
      </w:r>
      <w:r w:rsidR="00423F92" w:rsidRPr="001C3136">
        <w:rPr>
          <w:sz w:val="24"/>
          <w:szCs w:val="24"/>
        </w:rPr>
        <w:t xml:space="preserve"> </w:t>
      </w:r>
      <w:r w:rsidRPr="001C3136">
        <w:rPr>
          <w:sz w:val="24"/>
          <w:szCs w:val="24"/>
        </w:rPr>
        <w:t xml:space="preserve">может быть признано </w:t>
      </w:r>
      <w:r w:rsidR="00423F92" w:rsidRPr="001C3136">
        <w:rPr>
          <w:sz w:val="24"/>
          <w:szCs w:val="24"/>
          <w:lang w:val="ru-RU"/>
        </w:rPr>
        <w:t>закупочной</w:t>
      </w:r>
      <w:r w:rsidRPr="001C3136">
        <w:rPr>
          <w:sz w:val="24"/>
          <w:szCs w:val="24"/>
        </w:rPr>
        <w:t xml:space="preserve"> комиссией существенным нарушением условий </w:t>
      </w:r>
      <w:r w:rsidR="00423F92" w:rsidRPr="001C3136">
        <w:rPr>
          <w:sz w:val="24"/>
          <w:szCs w:val="24"/>
        </w:rPr>
        <w:t>данно</w:t>
      </w:r>
      <w:r w:rsidR="00423F92" w:rsidRPr="001C3136">
        <w:rPr>
          <w:sz w:val="24"/>
          <w:szCs w:val="24"/>
          <w:lang w:val="ru-RU"/>
        </w:rPr>
        <w:t>й</w:t>
      </w:r>
      <w:r w:rsidR="00423F92" w:rsidRPr="001C3136">
        <w:rPr>
          <w:sz w:val="24"/>
          <w:szCs w:val="24"/>
        </w:rPr>
        <w:t xml:space="preserve"> </w:t>
      </w:r>
      <w:r w:rsidR="00423F92" w:rsidRPr="001C3136">
        <w:rPr>
          <w:sz w:val="24"/>
          <w:szCs w:val="24"/>
          <w:lang w:val="ru-RU"/>
        </w:rPr>
        <w:t>закупки</w:t>
      </w:r>
      <w:r w:rsidRPr="001C3136">
        <w:rPr>
          <w:sz w:val="24"/>
          <w:szCs w:val="24"/>
        </w:rPr>
        <w:t xml:space="preserve">, и повлечь отклонение Заявки такого Участника. </w:t>
      </w:r>
    </w:p>
    <w:bookmarkEnd w:id="268"/>
    <w:bookmarkEnd w:id="269"/>
    <w:bookmarkEnd w:id="270"/>
    <w:bookmarkEnd w:id="271"/>
    <w:bookmarkEnd w:id="272"/>
    <w:p w:rsidR="00211593" w:rsidRPr="001C3136" w:rsidRDefault="00211593" w:rsidP="00514096">
      <w:pPr>
        <w:tabs>
          <w:tab w:val="left" w:pos="567"/>
          <w:tab w:val="left" w:pos="1985"/>
        </w:tabs>
        <w:ind w:right="34" w:firstLine="0"/>
      </w:pPr>
    </w:p>
    <w:p w:rsidR="00211593" w:rsidRPr="001C3136" w:rsidRDefault="00211593"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Cs w:val="22"/>
        </w:rPr>
        <w:sectPr w:rsidR="00211593" w:rsidRPr="001C3136" w:rsidSect="00875177">
          <w:pgSz w:w="11906" w:h="16838" w:code="9"/>
          <w:pgMar w:top="680" w:right="567" w:bottom="539" w:left="1134" w:header="680" w:footer="278" w:gutter="0"/>
          <w:cols w:space="708"/>
          <w:titlePg/>
          <w:docGrid w:linePitch="360"/>
        </w:sectPr>
      </w:pPr>
      <w:bookmarkStart w:id="360" w:name="_Toc318208007"/>
    </w:p>
    <w:p w:rsidR="00211593" w:rsidRPr="001C3136" w:rsidRDefault="005734D7"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361" w:name="_Toc423423680"/>
      <w:bookmarkStart w:id="362" w:name="_Ref440272035"/>
      <w:bookmarkStart w:id="363" w:name="_Ref440274733"/>
      <w:bookmarkStart w:id="364" w:name="_Toc441131134"/>
      <w:bookmarkStart w:id="365" w:name="_Ref444182520"/>
      <w:bookmarkStart w:id="366" w:name="_Toc229061511"/>
      <w:r w:rsidRPr="001C3136">
        <w:rPr>
          <w:sz w:val="24"/>
          <w:szCs w:val="24"/>
          <w:lang w:val="ru-RU"/>
        </w:rPr>
        <w:lastRenderedPageBreak/>
        <w:t>С</w:t>
      </w:r>
      <w:r w:rsidRPr="001C3136">
        <w:rPr>
          <w:sz w:val="24"/>
          <w:szCs w:val="24"/>
        </w:rPr>
        <w:t>правка о цепочке собственников участника закупочной процедуры, включая бенефициаров (в том числе конечных)</w:t>
      </w:r>
      <w:r w:rsidR="00211593" w:rsidRPr="001C3136">
        <w:rPr>
          <w:sz w:val="24"/>
          <w:szCs w:val="24"/>
        </w:rPr>
        <w:t xml:space="preserve"> (форма </w:t>
      </w:r>
      <w:r w:rsidR="00EF61FF" w:rsidRPr="001C3136">
        <w:rPr>
          <w:sz w:val="24"/>
          <w:szCs w:val="24"/>
          <w:lang w:val="ru-RU"/>
        </w:rPr>
        <w:t>6</w:t>
      </w:r>
      <w:r w:rsidR="00211593" w:rsidRPr="001C3136">
        <w:rPr>
          <w:sz w:val="24"/>
          <w:szCs w:val="24"/>
        </w:rPr>
        <w:t>)</w:t>
      </w:r>
      <w:bookmarkEnd w:id="360"/>
      <w:bookmarkEnd w:id="361"/>
      <w:bookmarkEnd w:id="362"/>
      <w:bookmarkEnd w:id="363"/>
      <w:bookmarkEnd w:id="364"/>
      <w:bookmarkEnd w:id="365"/>
      <w:bookmarkEnd w:id="366"/>
    </w:p>
    <w:p w:rsidR="00211593" w:rsidRPr="001C3136" w:rsidRDefault="005734D7" w:rsidP="00293660">
      <w:pPr>
        <w:pStyle w:val="3"/>
        <w:numPr>
          <w:ilvl w:val="2"/>
          <w:numId w:val="37"/>
        </w:numPr>
        <w:tabs>
          <w:tab w:val="left" w:pos="567"/>
          <w:tab w:val="left" w:pos="1985"/>
        </w:tabs>
        <w:ind w:left="0" w:right="34" w:firstLine="0"/>
        <w:rPr>
          <w:sz w:val="24"/>
          <w:szCs w:val="24"/>
        </w:rPr>
      </w:pPr>
      <w:bookmarkStart w:id="367" w:name="_Toc343690584"/>
      <w:bookmarkStart w:id="368" w:name="_Toc372294428"/>
      <w:bookmarkStart w:id="369" w:name="_Toc379288896"/>
      <w:bookmarkStart w:id="370" w:name="_Toc384734780"/>
      <w:bookmarkStart w:id="371" w:name="_Toc396984078"/>
      <w:bookmarkStart w:id="372" w:name="_Toc423423681"/>
      <w:bookmarkStart w:id="373" w:name="_Toc439170710"/>
      <w:bookmarkStart w:id="374" w:name="_Toc439172812"/>
      <w:bookmarkStart w:id="375" w:name="_Toc439173253"/>
      <w:bookmarkStart w:id="376" w:name="_Toc439238249"/>
      <w:bookmarkStart w:id="377" w:name="_Toc439252796"/>
      <w:bookmarkStart w:id="378" w:name="_Toc439323770"/>
      <w:bookmarkStart w:id="379" w:name="_Toc440361405"/>
      <w:bookmarkStart w:id="380" w:name="_Toc440376287"/>
      <w:bookmarkStart w:id="381" w:name="_Toc440382545"/>
      <w:bookmarkStart w:id="382" w:name="_Toc440447215"/>
      <w:bookmarkStart w:id="383" w:name="_Toc440632376"/>
      <w:bookmarkStart w:id="384" w:name="_Toc440875148"/>
      <w:bookmarkStart w:id="385" w:name="_Toc441131135"/>
      <w:bookmarkStart w:id="386" w:name="_Toc441572140"/>
      <w:bookmarkStart w:id="387" w:name="_Toc441575232"/>
      <w:bookmarkStart w:id="388" w:name="_Toc442195898"/>
      <w:bookmarkStart w:id="389" w:name="_Toc442251940"/>
      <w:bookmarkStart w:id="390" w:name="_Toc442258889"/>
      <w:bookmarkStart w:id="391" w:name="_Toc442259129"/>
      <w:bookmarkStart w:id="392" w:name="_Toc447292892"/>
      <w:bookmarkStart w:id="393" w:name="_Toc461808964"/>
      <w:bookmarkStart w:id="394" w:name="_Toc463514796"/>
      <w:bookmarkStart w:id="395" w:name="_Toc466967523"/>
      <w:bookmarkStart w:id="396" w:name="_Toc467574715"/>
      <w:bookmarkStart w:id="397" w:name="_Toc468441758"/>
      <w:bookmarkStart w:id="398" w:name="_Toc469480233"/>
      <w:bookmarkStart w:id="399" w:name="_Toc472409262"/>
      <w:bookmarkStart w:id="400" w:name="_Toc498417409"/>
      <w:bookmarkStart w:id="401" w:name="_Toc498509285"/>
      <w:bookmarkStart w:id="402" w:name="_Toc524939641"/>
      <w:bookmarkStart w:id="403" w:name="_Toc535853830"/>
      <w:bookmarkStart w:id="404" w:name="_Toc536020461"/>
      <w:bookmarkStart w:id="405" w:name="_Toc229061512"/>
      <w:r w:rsidRPr="001C3136">
        <w:rPr>
          <w:sz w:val="24"/>
          <w:szCs w:val="24"/>
        </w:rPr>
        <w:t xml:space="preserve">Форма </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1C3136">
        <w:rPr>
          <w:sz w:val="24"/>
          <w:szCs w:val="24"/>
          <w:lang w:val="ru-RU"/>
        </w:rPr>
        <w:t>с</w:t>
      </w:r>
      <w:r w:rsidRPr="001C3136">
        <w:rPr>
          <w:sz w:val="24"/>
          <w:szCs w:val="24"/>
        </w:rPr>
        <w:t>правк</w:t>
      </w:r>
      <w:r w:rsidRPr="001C3136">
        <w:rPr>
          <w:sz w:val="24"/>
          <w:szCs w:val="24"/>
          <w:lang w:val="ru-RU"/>
        </w:rPr>
        <w:t>и</w:t>
      </w:r>
      <w:r w:rsidRPr="001C3136">
        <w:rPr>
          <w:sz w:val="24"/>
          <w:szCs w:val="24"/>
        </w:rPr>
        <w:t xml:space="preserve"> о цепочке собственников участника закупочной процедуры, включая бенефициаров (в том числе конечных)</w:t>
      </w:r>
      <w:bookmarkEnd w:id="400"/>
      <w:bookmarkEnd w:id="401"/>
      <w:bookmarkEnd w:id="402"/>
      <w:bookmarkEnd w:id="403"/>
      <w:bookmarkEnd w:id="404"/>
      <w:bookmarkEnd w:id="405"/>
    </w:p>
    <w:p w:rsidR="00211593" w:rsidRPr="001C3136" w:rsidRDefault="00211593" w:rsidP="00514096">
      <w:pPr>
        <w:tabs>
          <w:tab w:val="left" w:pos="567"/>
          <w:tab w:val="left" w:pos="1985"/>
          <w:tab w:val="left" w:pos="4757"/>
        </w:tabs>
        <w:ind w:right="34" w:firstLine="0"/>
        <w:jc w:val="left"/>
      </w:pPr>
      <w:r w:rsidRPr="001C3136">
        <w:t xml:space="preserve">Приложение </w:t>
      </w:r>
      <w:r w:rsidR="00EF61FF" w:rsidRPr="001C3136">
        <w:t>6</w:t>
      </w:r>
      <w:r w:rsidRPr="001C3136">
        <w:t xml:space="preserve"> к письму о подаче оферты</w:t>
      </w:r>
      <w:r w:rsidRPr="001C3136">
        <w:br/>
        <w:t>от «____»_____________ г. №__________</w:t>
      </w:r>
    </w:p>
    <w:p w:rsidR="00E964CF" w:rsidRPr="001C3136" w:rsidRDefault="00E964CF" w:rsidP="00514096">
      <w:pPr>
        <w:tabs>
          <w:tab w:val="left" w:pos="567"/>
          <w:tab w:val="left" w:pos="1985"/>
        </w:tabs>
        <w:ind w:right="34" w:firstLine="0"/>
        <w:jc w:val="center"/>
        <w:rPr>
          <w:b/>
          <w:sz w:val="12"/>
          <w:szCs w:val="12"/>
        </w:rPr>
      </w:pPr>
    </w:p>
    <w:p w:rsidR="004649AA" w:rsidRPr="001C3136" w:rsidRDefault="004649AA" w:rsidP="004649AA">
      <w:pPr>
        <w:tabs>
          <w:tab w:val="left" w:pos="567"/>
          <w:tab w:val="left" w:pos="1985"/>
        </w:tabs>
        <w:ind w:right="34" w:firstLine="0"/>
        <w:jc w:val="center"/>
        <w:rPr>
          <w:b/>
          <w:szCs w:val="24"/>
        </w:rPr>
      </w:pPr>
      <w:bookmarkStart w:id="406" w:name="_Toc329588495"/>
      <w:r w:rsidRPr="001C3136">
        <w:rPr>
          <w:b/>
          <w:szCs w:val="24"/>
        </w:rPr>
        <w:t>Справка о цепочке собственников участника закупочной процедуры, включая бенефициаров (в том числе конечных) *</w:t>
      </w:r>
    </w:p>
    <w:p w:rsidR="004649AA" w:rsidRPr="001C3136" w:rsidRDefault="004649AA" w:rsidP="004649AA">
      <w:pPr>
        <w:tabs>
          <w:tab w:val="left" w:pos="567"/>
          <w:tab w:val="left" w:pos="1985"/>
        </w:tabs>
        <w:ind w:right="34" w:firstLine="0"/>
        <w:jc w:val="center"/>
        <w:rPr>
          <w:b/>
          <w:sz w:val="12"/>
          <w:szCs w:val="12"/>
        </w:rPr>
      </w:pPr>
    </w:p>
    <w:p w:rsidR="004649AA" w:rsidRPr="001C3136" w:rsidRDefault="004649AA" w:rsidP="004649AA">
      <w:pPr>
        <w:tabs>
          <w:tab w:val="left" w:pos="567"/>
          <w:tab w:val="left" w:pos="1985"/>
        </w:tabs>
        <w:ind w:right="34" w:firstLine="0"/>
        <w:rPr>
          <w:color w:val="000000"/>
        </w:rPr>
      </w:pPr>
      <w:r w:rsidRPr="001C3136">
        <w:rPr>
          <w:color w:val="000000"/>
        </w:rPr>
        <w:t>Наименование и адрес Участника: __________________________________________</w:t>
      </w:r>
    </w:p>
    <w:p w:rsidR="004649AA" w:rsidRPr="001C3136" w:rsidRDefault="004649AA" w:rsidP="004649AA">
      <w:pPr>
        <w:tabs>
          <w:tab w:val="left" w:pos="567"/>
          <w:tab w:val="left" w:pos="1985"/>
        </w:tabs>
        <w:ind w:right="34" w:firstLine="0"/>
        <w:rPr>
          <w:color w:val="000000"/>
          <w:sz w:val="10"/>
          <w:szCs w:val="1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4649AA" w:rsidRPr="001C3136" w:rsidTr="00205342">
        <w:trPr>
          <w:trHeight w:val="331"/>
        </w:trPr>
        <w:tc>
          <w:tcPr>
            <w:tcW w:w="453" w:type="dxa"/>
            <w:vMerge w:val="restart"/>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color w:val="000000"/>
                <w:sz w:val="16"/>
                <w:szCs w:val="16"/>
              </w:rPr>
              <w:t>№№</w:t>
            </w:r>
          </w:p>
        </w:tc>
        <w:tc>
          <w:tcPr>
            <w:tcW w:w="5643" w:type="dxa"/>
            <w:gridSpan w:val="6"/>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Информация о цепочке собственников участника закупки, включая бенефициаров (в том числе конечных)</w:t>
            </w:r>
          </w:p>
        </w:tc>
      </w:tr>
      <w:tr w:rsidR="004649AA" w:rsidRPr="001C3136" w:rsidTr="00205342">
        <w:trPr>
          <w:trHeight w:val="847"/>
        </w:trPr>
        <w:tc>
          <w:tcPr>
            <w:tcW w:w="453" w:type="dxa"/>
            <w:vMerge/>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 xml:space="preserve">ИНН </w:t>
            </w:r>
          </w:p>
        </w:tc>
        <w:tc>
          <w:tcPr>
            <w:tcW w:w="567"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ОГРН</w:t>
            </w:r>
          </w:p>
        </w:tc>
        <w:tc>
          <w:tcPr>
            <w:tcW w:w="1135"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Наименование краткое</w:t>
            </w:r>
          </w:p>
        </w:tc>
        <w:tc>
          <w:tcPr>
            <w:tcW w:w="879"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КОД ОКВЭД</w:t>
            </w:r>
          </w:p>
        </w:tc>
        <w:tc>
          <w:tcPr>
            <w:tcW w:w="1076"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Ф.И.О. руководителя</w:t>
            </w:r>
          </w:p>
        </w:tc>
        <w:tc>
          <w:tcPr>
            <w:tcW w:w="141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w:t>
            </w:r>
          </w:p>
        </w:tc>
        <w:tc>
          <w:tcPr>
            <w:tcW w:w="55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ИНН</w:t>
            </w:r>
          </w:p>
        </w:tc>
        <w:tc>
          <w:tcPr>
            <w:tcW w:w="709"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ОГРН</w:t>
            </w:r>
          </w:p>
        </w:tc>
        <w:tc>
          <w:tcPr>
            <w:tcW w:w="113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Наименование / Ф.И.О.</w:t>
            </w:r>
          </w:p>
        </w:tc>
        <w:tc>
          <w:tcPr>
            <w:tcW w:w="1143"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Адрес регистрации</w:t>
            </w:r>
          </w:p>
        </w:tc>
        <w:tc>
          <w:tcPr>
            <w:tcW w:w="1418"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Руководитель / участник /</w:t>
            </w:r>
            <w:r w:rsidRPr="001C3136">
              <w:rPr>
                <w:b/>
                <w:color w:val="000000"/>
                <w:sz w:val="16"/>
                <w:szCs w:val="16"/>
              </w:rPr>
              <w:br/>
              <w:t xml:space="preserve">акционер / </w:t>
            </w:r>
            <w:r w:rsidRPr="001C3136">
              <w:rPr>
                <w:b/>
                <w:color w:val="000000"/>
                <w:sz w:val="16"/>
                <w:szCs w:val="16"/>
              </w:rPr>
              <w:br/>
              <w:t>бенефициар</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 xml:space="preserve">Размер доли (для участников/ акционеров/ бенефициаров) </w:t>
            </w:r>
          </w:p>
        </w:tc>
        <w:tc>
          <w:tcPr>
            <w:tcW w:w="1417" w:type="dxa"/>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Информация о подтверждающих документах (наименование, реквизиты и т.д.)</w:t>
            </w:r>
          </w:p>
        </w:tc>
      </w:tr>
      <w:tr w:rsidR="004649AA" w:rsidRPr="001C3136" w:rsidTr="00205342">
        <w:trPr>
          <w:trHeight w:val="225"/>
        </w:trPr>
        <w:tc>
          <w:tcPr>
            <w:tcW w:w="453"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w:t>
            </w:r>
          </w:p>
        </w:tc>
        <w:tc>
          <w:tcPr>
            <w:tcW w:w="56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2</w:t>
            </w:r>
          </w:p>
        </w:tc>
        <w:tc>
          <w:tcPr>
            <w:tcW w:w="567"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3</w:t>
            </w:r>
          </w:p>
        </w:tc>
        <w:tc>
          <w:tcPr>
            <w:tcW w:w="1135"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4</w:t>
            </w:r>
          </w:p>
        </w:tc>
        <w:tc>
          <w:tcPr>
            <w:tcW w:w="879"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5</w:t>
            </w:r>
          </w:p>
        </w:tc>
        <w:tc>
          <w:tcPr>
            <w:tcW w:w="1076"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6</w:t>
            </w:r>
          </w:p>
        </w:tc>
        <w:tc>
          <w:tcPr>
            <w:tcW w:w="141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7</w:t>
            </w:r>
          </w:p>
        </w:tc>
        <w:tc>
          <w:tcPr>
            <w:tcW w:w="570"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8</w:t>
            </w:r>
          </w:p>
        </w:tc>
        <w:tc>
          <w:tcPr>
            <w:tcW w:w="55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9</w:t>
            </w:r>
          </w:p>
        </w:tc>
        <w:tc>
          <w:tcPr>
            <w:tcW w:w="709"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10</w:t>
            </w:r>
          </w:p>
        </w:tc>
        <w:tc>
          <w:tcPr>
            <w:tcW w:w="113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w:t>
            </w:r>
          </w:p>
        </w:tc>
        <w:tc>
          <w:tcPr>
            <w:tcW w:w="1143"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12</w:t>
            </w:r>
          </w:p>
        </w:tc>
        <w:tc>
          <w:tcPr>
            <w:tcW w:w="1418" w:type="dxa"/>
            <w:shd w:val="clear" w:color="auto" w:fill="auto"/>
            <w:vAlign w:val="bottom"/>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13</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14</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15</w:t>
            </w:r>
          </w:p>
        </w:tc>
        <w:tc>
          <w:tcPr>
            <w:tcW w:w="1417" w:type="dxa"/>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w:t>
            </w: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1.1.2</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1.1.3</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1.1.3.1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1.1.3.2</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1.2</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1.2.1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1.2.2</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1.2.3</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1.3</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p>
        </w:tc>
        <w:tc>
          <w:tcPr>
            <w:tcW w:w="1276" w:type="dxa"/>
            <w:shd w:val="clear" w:color="auto" w:fill="auto"/>
            <w:vAlign w:val="bottom"/>
          </w:tcPr>
          <w:p w:rsidR="004649AA" w:rsidRPr="001C3136" w:rsidRDefault="004649AA" w:rsidP="00205342">
            <w:pPr>
              <w:tabs>
                <w:tab w:val="left" w:pos="567"/>
                <w:tab w:val="left" w:pos="1985"/>
              </w:tabs>
              <w:ind w:right="34" w:firstLine="0"/>
              <w:jc w:val="center"/>
              <w:rPr>
                <w:b/>
                <w:bCs/>
                <w:color w:val="000000"/>
                <w:sz w:val="16"/>
                <w:szCs w:val="16"/>
              </w:rPr>
            </w:pPr>
          </w:p>
        </w:tc>
        <w:tc>
          <w:tcPr>
            <w:tcW w:w="1417" w:type="dxa"/>
          </w:tcPr>
          <w:p w:rsidR="004649AA" w:rsidRPr="001C3136" w:rsidRDefault="004649AA" w:rsidP="00205342">
            <w:pPr>
              <w:tabs>
                <w:tab w:val="left" w:pos="567"/>
                <w:tab w:val="left" w:pos="1985"/>
              </w:tabs>
              <w:ind w:right="34" w:firstLine="0"/>
              <w:jc w:val="center"/>
              <w:rPr>
                <w:b/>
                <w:bCs/>
                <w:color w:val="000000"/>
                <w:sz w:val="16"/>
                <w:szCs w:val="16"/>
              </w:rPr>
            </w:pPr>
          </w:p>
        </w:tc>
      </w:tr>
    </w:tbl>
    <w:p w:rsidR="004649AA" w:rsidRPr="001C3136" w:rsidRDefault="004649AA" w:rsidP="004649AA">
      <w:pPr>
        <w:tabs>
          <w:tab w:val="left" w:pos="567"/>
          <w:tab w:val="left" w:pos="1985"/>
        </w:tabs>
        <w:ind w:right="11083" w:firstLine="0"/>
        <w:jc w:val="center"/>
        <w:rPr>
          <w:color w:val="000000"/>
        </w:rPr>
      </w:pPr>
      <w:r w:rsidRPr="001C3136">
        <w:rPr>
          <w:color w:val="000000"/>
        </w:rPr>
        <w:t>____________________________________</w:t>
      </w:r>
    </w:p>
    <w:p w:rsidR="004649AA" w:rsidRPr="001C3136" w:rsidRDefault="004649AA" w:rsidP="004649AA">
      <w:pPr>
        <w:tabs>
          <w:tab w:val="left" w:pos="567"/>
          <w:tab w:val="left" w:pos="1985"/>
        </w:tabs>
        <w:ind w:right="11083" w:firstLine="0"/>
        <w:jc w:val="center"/>
        <w:rPr>
          <w:color w:val="000000"/>
          <w:vertAlign w:val="superscript"/>
        </w:rPr>
      </w:pPr>
      <w:r w:rsidRPr="001C3136">
        <w:rPr>
          <w:color w:val="000000"/>
          <w:vertAlign w:val="superscript"/>
        </w:rPr>
        <w:t>(подпись, М.П.)</w:t>
      </w:r>
    </w:p>
    <w:p w:rsidR="004649AA" w:rsidRPr="001C3136" w:rsidRDefault="004649AA" w:rsidP="004649AA">
      <w:pPr>
        <w:tabs>
          <w:tab w:val="left" w:pos="567"/>
          <w:tab w:val="left" w:pos="1985"/>
        </w:tabs>
        <w:ind w:right="11083" w:firstLine="0"/>
        <w:jc w:val="center"/>
        <w:rPr>
          <w:color w:val="000000"/>
        </w:rPr>
      </w:pPr>
      <w:r w:rsidRPr="001C3136">
        <w:rPr>
          <w:color w:val="000000"/>
        </w:rPr>
        <w:t>____________________________________</w:t>
      </w:r>
    </w:p>
    <w:p w:rsidR="004649AA" w:rsidRPr="001C3136" w:rsidRDefault="004649AA" w:rsidP="004649AA">
      <w:pPr>
        <w:tabs>
          <w:tab w:val="left" w:pos="567"/>
          <w:tab w:val="left" w:pos="1985"/>
        </w:tabs>
        <w:ind w:right="11083" w:firstLine="0"/>
        <w:jc w:val="center"/>
      </w:pPr>
      <w:r w:rsidRPr="001C3136">
        <w:rPr>
          <w:color w:val="000000"/>
          <w:vertAlign w:val="superscript"/>
        </w:rPr>
        <w:t>(фамилия, имя, отчество подписавшего, должность)</w:t>
      </w:r>
    </w:p>
    <w:p w:rsidR="004649AA" w:rsidRPr="001C3136" w:rsidRDefault="004649AA" w:rsidP="004649AA">
      <w:pPr>
        <w:pBdr>
          <w:bottom w:val="single" w:sz="4" w:space="1" w:color="auto"/>
        </w:pBdr>
        <w:shd w:val="clear" w:color="auto" w:fill="E0E0E0"/>
        <w:tabs>
          <w:tab w:val="left" w:pos="567"/>
          <w:tab w:val="left" w:pos="1985"/>
        </w:tabs>
        <w:ind w:right="34" w:firstLine="0"/>
        <w:jc w:val="center"/>
        <w:rPr>
          <w:b/>
          <w:color w:val="000000"/>
          <w:spacing w:val="36"/>
        </w:rPr>
      </w:pPr>
      <w:r w:rsidRPr="001C3136">
        <w:rPr>
          <w:b/>
          <w:color w:val="000000"/>
          <w:spacing w:val="36"/>
        </w:rPr>
        <w:t>конец формы</w:t>
      </w:r>
    </w:p>
    <w:p w:rsidR="004649AA" w:rsidRPr="001C3136" w:rsidRDefault="004649AA" w:rsidP="004649AA">
      <w:pPr>
        <w:pStyle w:val="3"/>
        <w:numPr>
          <w:ilvl w:val="2"/>
          <w:numId w:val="37"/>
        </w:numPr>
        <w:tabs>
          <w:tab w:val="left" w:pos="567"/>
          <w:tab w:val="left" w:pos="1985"/>
        </w:tabs>
        <w:ind w:left="0" w:right="34" w:firstLine="0"/>
        <w:rPr>
          <w:sz w:val="22"/>
        </w:rPr>
        <w:sectPr w:rsidR="004649AA" w:rsidRPr="001C3136" w:rsidSect="005734D7">
          <w:pgSz w:w="16838" w:h="11906" w:orient="landscape" w:code="9"/>
          <w:pgMar w:top="709" w:right="680" w:bottom="567" w:left="539" w:header="680" w:footer="278" w:gutter="0"/>
          <w:cols w:space="708"/>
          <w:titlePg/>
          <w:docGrid w:linePitch="360"/>
        </w:sectPr>
      </w:pPr>
    </w:p>
    <w:p w:rsidR="004649AA" w:rsidRPr="001C3136" w:rsidRDefault="004649AA" w:rsidP="004649AA">
      <w:pPr>
        <w:pStyle w:val="3"/>
        <w:numPr>
          <w:ilvl w:val="2"/>
          <w:numId w:val="37"/>
        </w:numPr>
        <w:tabs>
          <w:tab w:val="left" w:pos="567"/>
          <w:tab w:val="left" w:pos="1985"/>
        </w:tabs>
        <w:ind w:left="0" w:right="34" w:firstLine="0"/>
        <w:rPr>
          <w:sz w:val="24"/>
          <w:szCs w:val="24"/>
        </w:rPr>
      </w:pPr>
      <w:bookmarkStart w:id="407" w:name="_Toc343690585"/>
      <w:bookmarkStart w:id="408" w:name="_Toc372294429"/>
      <w:bookmarkStart w:id="409" w:name="_Toc379288897"/>
      <w:bookmarkStart w:id="410" w:name="_Toc384734781"/>
      <w:bookmarkStart w:id="411" w:name="_Toc396984079"/>
      <w:bookmarkStart w:id="412" w:name="_Toc423423682"/>
      <w:bookmarkStart w:id="413" w:name="_Toc439170711"/>
      <w:bookmarkStart w:id="414" w:name="_Toc439172813"/>
      <w:bookmarkStart w:id="415" w:name="_Toc439173254"/>
      <w:bookmarkStart w:id="416" w:name="_Toc439238250"/>
      <w:bookmarkStart w:id="417" w:name="_Toc439252797"/>
      <w:bookmarkStart w:id="418" w:name="_Toc439323771"/>
      <w:bookmarkStart w:id="419" w:name="_Toc440361406"/>
      <w:bookmarkStart w:id="420" w:name="_Toc440376288"/>
      <w:bookmarkStart w:id="421" w:name="_Toc440382546"/>
      <w:bookmarkStart w:id="422" w:name="_Toc440447216"/>
      <w:bookmarkStart w:id="423" w:name="_Toc440632377"/>
      <w:bookmarkStart w:id="424" w:name="_Toc440875149"/>
      <w:bookmarkStart w:id="425" w:name="_Toc441131136"/>
      <w:bookmarkStart w:id="426" w:name="_Toc441572141"/>
      <w:bookmarkStart w:id="427" w:name="_Toc441575233"/>
      <w:bookmarkStart w:id="428" w:name="_Toc442195899"/>
      <w:bookmarkStart w:id="429" w:name="_Toc442251941"/>
      <w:bookmarkStart w:id="430" w:name="_Toc442258890"/>
      <w:bookmarkStart w:id="431" w:name="_Toc442259130"/>
      <w:bookmarkStart w:id="432" w:name="_Toc442265441"/>
      <w:bookmarkStart w:id="433" w:name="_Toc447292647"/>
      <w:bookmarkStart w:id="434" w:name="_Toc461809093"/>
      <w:bookmarkStart w:id="435" w:name="_Toc463514512"/>
      <w:bookmarkStart w:id="436" w:name="_Toc466908632"/>
      <w:bookmarkStart w:id="437" w:name="_Toc468196571"/>
      <w:bookmarkStart w:id="438" w:name="_Toc468446652"/>
      <w:bookmarkStart w:id="439" w:name="_Toc468446846"/>
      <w:bookmarkStart w:id="440" w:name="_Toc469479702"/>
      <w:bookmarkStart w:id="441" w:name="_Toc471986652"/>
      <w:bookmarkStart w:id="442" w:name="_Toc498509286"/>
      <w:bookmarkStart w:id="443" w:name="_Toc524939642"/>
      <w:bookmarkStart w:id="444" w:name="_Toc535853831"/>
      <w:bookmarkStart w:id="445" w:name="_Toc536020462"/>
      <w:bookmarkStart w:id="446" w:name="_Toc69468090"/>
      <w:bookmarkStart w:id="447" w:name="_Toc229061513"/>
      <w:r w:rsidRPr="001C3136">
        <w:rPr>
          <w:sz w:val="24"/>
          <w:szCs w:val="24"/>
        </w:rPr>
        <w:lastRenderedPageBreak/>
        <w:t>Инструкции по заполнению</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дату и номер заявки в соответствии с письмом о подаче оферты (</w:t>
      </w:r>
      <w:r w:rsidRPr="001C3136">
        <w:rPr>
          <w:sz w:val="24"/>
          <w:szCs w:val="24"/>
          <w:lang w:val="ru-RU"/>
        </w:rPr>
        <w:t xml:space="preserve">форма </w:t>
      </w:r>
      <w:r w:rsidRPr="001C3136">
        <w:rPr>
          <w:sz w:val="24"/>
          <w:szCs w:val="24"/>
          <w:lang w:val="ru-RU"/>
        </w:rPr>
        <w:fldChar w:fldCharType="begin"/>
      </w:r>
      <w:r w:rsidRPr="001C3136">
        <w:rPr>
          <w:sz w:val="24"/>
          <w:szCs w:val="24"/>
          <w:lang w:val="ru-RU"/>
        </w:rPr>
        <w:instrText xml:space="preserve"> REF _Ref55336310 \r \h  \* MERGEFORMAT </w:instrText>
      </w:r>
      <w:r w:rsidRPr="001C3136">
        <w:rPr>
          <w:sz w:val="24"/>
          <w:szCs w:val="24"/>
          <w:lang w:val="ru-RU"/>
        </w:rPr>
      </w:r>
      <w:r w:rsidRPr="001C3136">
        <w:rPr>
          <w:sz w:val="24"/>
          <w:szCs w:val="24"/>
          <w:lang w:val="ru-RU"/>
        </w:rPr>
        <w:fldChar w:fldCharType="separate"/>
      </w:r>
      <w:r w:rsidR="00957E29" w:rsidRPr="001C3136">
        <w:rPr>
          <w:sz w:val="24"/>
          <w:szCs w:val="24"/>
          <w:lang w:val="ru-RU"/>
        </w:rPr>
        <w:t>1.21</w:t>
      </w:r>
      <w:r w:rsidRPr="001C3136">
        <w:rPr>
          <w:sz w:val="24"/>
          <w:szCs w:val="24"/>
          <w:lang w:val="ru-RU"/>
        </w:rPr>
        <w:fldChar w:fldCharType="end"/>
      </w:r>
      <w:r w:rsidRPr="001C3136">
        <w:rPr>
          <w:sz w:val="24"/>
          <w:szCs w:val="24"/>
          <w:lang w:val="ru-RU"/>
        </w:rPr>
        <w:t xml:space="preserve"> текущей части</w:t>
      </w:r>
      <w:r w:rsidRPr="001C3136">
        <w:rPr>
          <w:sz w:val="24"/>
          <w:szCs w:val="24"/>
        </w:rPr>
        <w:t>).</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napToGrid w:val="0"/>
          <w:sz w:val="24"/>
          <w:szCs w:val="24"/>
        </w:rPr>
        <w:t>Указывается полное наименование юридического лица с расшифровкой его организационно-правовой формы</w:t>
      </w:r>
      <w:r w:rsidRPr="001C3136">
        <w:rPr>
          <w:snapToGrid w:val="0"/>
          <w:sz w:val="24"/>
          <w:szCs w:val="24"/>
          <w:lang w:val="ru-RU"/>
        </w:rPr>
        <w:t>,</w:t>
      </w:r>
      <w:r w:rsidRPr="001C3136">
        <w:rPr>
          <w:sz w:val="24"/>
          <w:szCs w:val="24"/>
        </w:rPr>
        <w:t xml:space="preserve"> адрес</w:t>
      </w:r>
      <w:r w:rsidRPr="001C3136">
        <w:rPr>
          <w:sz w:val="24"/>
          <w:szCs w:val="24"/>
          <w:lang w:val="ru-RU"/>
        </w:rPr>
        <w:t xml:space="preserve"> Участника</w:t>
      </w:r>
      <w:r w:rsidRPr="001C3136">
        <w:rPr>
          <w:sz w:val="24"/>
          <w:szCs w:val="24"/>
        </w:rPr>
        <w:t>.</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napToGrid w:val="0"/>
          <w:sz w:val="24"/>
          <w:szCs w:val="24"/>
        </w:rPr>
        <w:t>Изменение формы справки недопустимо.</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napToGrid w:val="0"/>
          <w:sz w:val="24"/>
          <w:szCs w:val="24"/>
        </w:rPr>
      </w:pPr>
      <w:r w:rsidRPr="001C3136">
        <w:rPr>
          <w:snapToGrid w:val="0"/>
          <w:sz w:val="24"/>
          <w:szCs w:val="24"/>
        </w:rPr>
        <w:t>Графы (поля) таблицы должны содержать информацию, касающуюся только этой графы (поля).</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1C3136">
        <w:rPr>
          <w:snapToGrid w:val="0"/>
          <w:sz w:val="24"/>
          <w:szCs w:val="24"/>
          <w:lang w:val="ru-RU"/>
        </w:rPr>
        <w:t>.</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napToGrid w:val="0"/>
          <w:sz w:val="24"/>
          <w:szCs w:val="24"/>
          <w:lang w:val="ru-RU"/>
        </w:rPr>
        <w:t xml:space="preserve">* </w:t>
      </w:r>
      <w:r w:rsidRPr="001C3136">
        <w:rPr>
          <w:snapToGrid w:val="0"/>
          <w:sz w:val="24"/>
          <w:szCs w:val="24"/>
        </w:rPr>
        <w:t>В отношении контрагентов</w:t>
      </w:r>
      <w:r w:rsidRPr="001C3136">
        <w:rPr>
          <w:snapToGrid w:val="0"/>
          <w:sz w:val="24"/>
          <w:szCs w:val="24"/>
          <w:lang w:val="ru-RU"/>
        </w:rPr>
        <w:t>,</w:t>
      </w:r>
      <w:r w:rsidRPr="001C3136">
        <w:rPr>
          <w:snapToGrid w:val="0"/>
          <w:sz w:val="24"/>
          <w:szCs w:val="24"/>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C3136">
        <w:rPr>
          <w:snapToGrid w:val="0"/>
          <w:sz w:val="24"/>
          <w:szCs w:val="24"/>
          <w:lang w:val="ru-RU"/>
        </w:rPr>
        <w:t>,</w:t>
      </w:r>
      <w:r w:rsidRPr="001C3136">
        <w:rPr>
          <w:snapToGrid w:val="0"/>
          <w:sz w:val="24"/>
          <w:szCs w:val="24"/>
        </w:rPr>
        <w:t xml:space="preserve"> указываются данные о бенефициарах (в том числе конечных) и акционерах, владеющих более 5 % акций указанных обществ</w:t>
      </w:r>
      <w:r w:rsidRPr="001C3136">
        <w:rPr>
          <w:snapToGrid w:val="0"/>
          <w:sz w:val="24"/>
          <w:szCs w:val="24"/>
          <w:lang w:val="ru-RU"/>
        </w:rPr>
        <w:t>,</w:t>
      </w:r>
      <w:r w:rsidRPr="001C3136">
        <w:rPr>
          <w:snapToGrid w:val="0"/>
          <w:sz w:val="24"/>
          <w:szCs w:val="24"/>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Разделы «ИНН» (№2) и «ОГРН» (№3) - указываются регистрационные данные Участника.</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Разделы «ИНН» (№9) и «ОГРН» (№10) - указываются регистрационные данные собственников Участника.</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«Код ОКВЭД» (№5) - указывается код (основные коды) ОКВЭД.</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«ФИО руководителя» (№6) - фамилия, отчество и имя указываются полностью.</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«Серия, номер документа, удостоверяющего личность руководителя» (№7) - паспортные данные указываются</w:t>
      </w:r>
      <w:r w:rsidRPr="001C3136">
        <w:rPr>
          <w:b/>
          <w:sz w:val="24"/>
          <w:szCs w:val="24"/>
        </w:rPr>
        <w:t xml:space="preserve"> </w:t>
      </w:r>
      <w:r w:rsidRPr="001C3136">
        <w:rPr>
          <w:sz w:val="24"/>
          <w:szCs w:val="24"/>
        </w:rPr>
        <w:t xml:space="preserve">в формате: </w:t>
      </w:r>
      <w:r w:rsidRPr="001C3136">
        <w:rPr>
          <w:b/>
          <w:sz w:val="24"/>
          <w:szCs w:val="24"/>
        </w:rPr>
        <w:t>ХХХХХХХХХХ</w:t>
      </w:r>
      <w:r w:rsidRPr="001C3136">
        <w:rPr>
          <w:sz w:val="24"/>
          <w:szCs w:val="24"/>
        </w:rPr>
        <w:t xml:space="preserve"> (10 знаков), то есть без слов «серия», «номер» и т.п.</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«Серия, номер документа, удостоверяющего личность (для физ. лиц)» (№13) - паспортные данные указываются</w:t>
      </w:r>
      <w:r w:rsidRPr="001C3136">
        <w:rPr>
          <w:b/>
          <w:sz w:val="24"/>
          <w:szCs w:val="24"/>
        </w:rPr>
        <w:t xml:space="preserve"> </w:t>
      </w:r>
      <w:r w:rsidRPr="001C3136">
        <w:rPr>
          <w:sz w:val="24"/>
          <w:szCs w:val="24"/>
        </w:rPr>
        <w:t xml:space="preserve">в формате: </w:t>
      </w:r>
      <w:r w:rsidRPr="001C3136">
        <w:rPr>
          <w:b/>
          <w:sz w:val="24"/>
          <w:szCs w:val="24"/>
        </w:rPr>
        <w:t>ХХХХХХХХХХ</w:t>
      </w:r>
      <w:r w:rsidRPr="001C3136">
        <w:rPr>
          <w:sz w:val="24"/>
          <w:szCs w:val="24"/>
        </w:rPr>
        <w:t xml:space="preserve"> (10 знаков), то есть без слов «серия», «номер» и т.п.</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 xml:space="preserve">Раздел «№» (№8) – заполняется в следующем формате: </w:t>
      </w:r>
    </w:p>
    <w:p w:rsidR="004649AA" w:rsidRPr="001C3136" w:rsidRDefault="004649AA" w:rsidP="004649AA">
      <w:pPr>
        <w:tabs>
          <w:tab w:val="left" w:pos="567"/>
          <w:tab w:val="left" w:pos="1985"/>
        </w:tabs>
        <w:ind w:right="34" w:firstLine="1701"/>
        <w:rPr>
          <w:szCs w:val="24"/>
        </w:rPr>
      </w:pPr>
      <w:r w:rsidRPr="001C3136">
        <w:rPr>
          <w:szCs w:val="24"/>
        </w:rPr>
        <w:t>1. собственник Участника.</w:t>
      </w:r>
    </w:p>
    <w:p w:rsidR="004649AA" w:rsidRPr="001C3136" w:rsidRDefault="004649AA" w:rsidP="004649AA">
      <w:pPr>
        <w:tabs>
          <w:tab w:val="left" w:pos="567"/>
          <w:tab w:val="left" w:pos="1985"/>
        </w:tabs>
        <w:ind w:right="34" w:firstLine="1701"/>
        <w:rPr>
          <w:szCs w:val="24"/>
        </w:rPr>
      </w:pPr>
      <w:r w:rsidRPr="001C3136">
        <w:rPr>
          <w:szCs w:val="24"/>
        </w:rPr>
        <w:t>1.1. собственник собственника №1.</w:t>
      </w:r>
    </w:p>
    <w:p w:rsidR="004649AA" w:rsidRPr="001C3136" w:rsidRDefault="004649AA" w:rsidP="004649AA">
      <w:pPr>
        <w:tabs>
          <w:tab w:val="left" w:pos="567"/>
          <w:tab w:val="left" w:pos="1985"/>
        </w:tabs>
        <w:ind w:right="34" w:firstLine="1701"/>
        <w:rPr>
          <w:szCs w:val="24"/>
        </w:rPr>
      </w:pPr>
      <w:r w:rsidRPr="001C3136">
        <w:rPr>
          <w:szCs w:val="24"/>
        </w:rPr>
        <w:t>1.2. собственник собственника №1.</w:t>
      </w:r>
    </w:p>
    <w:p w:rsidR="004649AA" w:rsidRPr="001C3136" w:rsidRDefault="004649AA" w:rsidP="004649AA">
      <w:pPr>
        <w:tabs>
          <w:tab w:val="left" w:pos="567"/>
          <w:tab w:val="left" w:pos="1985"/>
        </w:tabs>
        <w:ind w:right="34" w:firstLine="1701"/>
        <w:rPr>
          <w:szCs w:val="24"/>
        </w:rPr>
      </w:pPr>
      <w:r w:rsidRPr="001C3136">
        <w:rPr>
          <w:szCs w:val="24"/>
        </w:rPr>
        <w:t>1.1.1. собственник собственника №1.1.</w:t>
      </w:r>
    </w:p>
    <w:p w:rsidR="004649AA" w:rsidRPr="001C3136" w:rsidRDefault="004649AA" w:rsidP="004649AA">
      <w:pPr>
        <w:tabs>
          <w:tab w:val="left" w:pos="567"/>
          <w:tab w:val="left" w:pos="1985"/>
        </w:tabs>
        <w:ind w:right="34" w:firstLine="1701"/>
        <w:rPr>
          <w:szCs w:val="24"/>
        </w:rPr>
      </w:pPr>
      <w:r w:rsidRPr="001C3136">
        <w:rPr>
          <w:szCs w:val="24"/>
        </w:rPr>
        <w:t>1.2.1. собственник собственника №1.2.</w:t>
      </w:r>
    </w:p>
    <w:p w:rsidR="004649AA" w:rsidRPr="001C3136" w:rsidRDefault="004649AA" w:rsidP="004649AA">
      <w:pPr>
        <w:tabs>
          <w:tab w:val="left" w:pos="567"/>
          <w:tab w:val="left" w:pos="1985"/>
        </w:tabs>
        <w:ind w:right="34" w:firstLine="1701"/>
        <w:rPr>
          <w:szCs w:val="24"/>
        </w:rPr>
      </w:pPr>
      <w:r w:rsidRPr="001C3136">
        <w:rPr>
          <w:szCs w:val="24"/>
        </w:rPr>
        <w:t xml:space="preserve">1.2.1.1. собственник собственника 1.2.1 и так далее. </w:t>
      </w:r>
    </w:p>
    <w:p w:rsidR="004649AA" w:rsidRPr="001C3136" w:rsidRDefault="004649AA" w:rsidP="004649AA">
      <w:pPr>
        <w:tabs>
          <w:tab w:val="left" w:pos="567"/>
          <w:tab w:val="left" w:pos="1985"/>
        </w:tabs>
        <w:ind w:right="34" w:firstLine="1701"/>
        <w:rPr>
          <w:szCs w:val="24"/>
        </w:rPr>
      </w:pPr>
      <w:r w:rsidRPr="001C3136">
        <w:rPr>
          <w:szCs w:val="24"/>
        </w:rPr>
        <w:lastRenderedPageBreak/>
        <w:t>Каждый собственник указывается в отдельной строке Формы.</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649AA" w:rsidRPr="001C3136" w:rsidRDefault="004649AA" w:rsidP="004649AA">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Раздел «Информация о подтверждающих документах (наименование, реквизиты и т.д.)» (№1</w:t>
      </w:r>
      <w:r w:rsidRPr="001C3136">
        <w:rPr>
          <w:sz w:val="24"/>
          <w:szCs w:val="24"/>
          <w:lang w:val="ru-RU"/>
        </w:rPr>
        <w:t>6</w:t>
      </w:r>
      <w:r w:rsidRPr="001C3136">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1C3136">
        <w:rPr>
          <w:snapToGrid w:val="0"/>
          <w:sz w:val="24"/>
          <w:szCs w:val="24"/>
        </w:rPr>
        <w:t xml:space="preserve"> </w:t>
      </w:r>
      <w:r w:rsidRPr="001C3136">
        <w:rPr>
          <w:snapToGrid w:val="0"/>
          <w:sz w:val="24"/>
          <w:szCs w:val="24"/>
          <w:lang w:val="ru-RU"/>
        </w:rPr>
        <w:t>(</w:t>
      </w:r>
      <w:r w:rsidRPr="001C3136">
        <w:rPr>
          <w:snapToGrid w:val="0"/>
          <w:sz w:val="24"/>
          <w:szCs w:val="24"/>
        </w:rPr>
        <w:t xml:space="preserve">выписка из ЕГРЮЛ, ЕГРИП, решение (протокол) о назначении исполнительного органа, выписка из реестра акционеров </w:t>
      </w:r>
      <w:r w:rsidRPr="001C3136">
        <w:rPr>
          <w:sz w:val="24"/>
          <w:szCs w:val="24"/>
        </w:rPr>
        <w:t xml:space="preserve">(список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w:t>
      </w:r>
      <w:r w:rsidRPr="001C3136">
        <w:rPr>
          <w:sz w:val="24"/>
          <w:szCs w:val="24"/>
          <w:lang w:val="ru-RU"/>
        </w:rPr>
        <w:t>с</w:t>
      </w:r>
      <w:r w:rsidRPr="001C3136">
        <w:rPr>
          <w:sz w:val="24"/>
          <w:szCs w:val="24"/>
        </w:rPr>
        <w:t>правк</w:t>
      </w:r>
      <w:r w:rsidRPr="001C3136">
        <w:rPr>
          <w:sz w:val="24"/>
          <w:szCs w:val="24"/>
          <w:lang w:val="ru-RU"/>
        </w:rPr>
        <w:t>и</w:t>
      </w:r>
      <w:r w:rsidRPr="001C3136">
        <w:rPr>
          <w:sz w:val="24"/>
          <w:szCs w:val="24"/>
        </w:rPr>
        <w:t xml:space="preserve"> о цепочке собственников участника закупочной процедуры, включая бенефициаров (в том числе конечных)</w:t>
      </w:r>
      <w:r w:rsidRPr="001C3136">
        <w:rPr>
          <w:sz w:val="24"/>
          <w:szCs w:val="24"/>
          <w:lang w:val="ru-RU"/>
        </w:rPr>
        <w:t xml:space="preserve"> </w:t>
      </w:r>
      <w:r w:rsidRPr="001C3136">
        <w:rPr>
          <w:sz w:val="24"/>
          <w:szCs w:val="24"/>
        </w:rPr>
        <w:t>и войти в состав Заявки.</w:t>
      </w:r>
    </w:p>
    <w:p w:rsidR="004649AA" w:rsidRPr="001C3136" w:rsidRDefault="004649AA" w:rsidP="004649AA">
      <w:pPr>
        <w:pStyle w:val="aff0"/>
        <w:numPr>
          <w:ilvl w:val="3"/>
          <w:numId w:val="37"/>
        </w:numPr>
        <w:tabs>
          <w:tab w:val="left" w:pos="567"/>
          <w:tab w:val="left" w:pos="1985"/>
        </w:tabs>
        <w:spacing w:line="240" w:lineRule="auto"/>
        <w:ind w:left="0" w:right="34" w:firstLine="0"/>
        <w:rPr>
          <w:sz w:val="24"/>
          <w:szCs w:val="24"/>
        </w:rPr>
      </w:pPr>
      <w:r w:rsidRPr="001C3136">
        <w:rPr>
          <w:sz w:val="24"/>
          <w:szCs w:val="24"/>
          <w:lang w:val="ru-RU"/>
        </w:rPr>
        <w:br w:type="page"/>
      </w:r>
      <w:r w:rsidRPr="001C3136">
        <w:rPr>
          <w:b/>
          <w:bCs/>
          <w:caps/>
          <w:sz w:val="24"/>
          <w:szCs w:val="24"/>
        </w:rPr>
        <w:lastRenderedPageBreak/>
        <w:t>Пример заполнения</w:t>
      </w:r>
      <w:r w:rsidRPr="001C3136">
        <w:rPr>
          <w:bCs/>
          <w:sz w:val="24"/>
          <w:szCs w:val="24"/>
        </w:rPr>
        <w:t xml:space="preserve"> формы «Справка о цепочке собственников участника закупочной процедуры, включая бенефициаров (в том числе конечных)»</w:t>
      </w:r>
      <w:r w:rsidRPr="001C3136">
        <w:rPr>
          <w:bCs/>
          <w:sz w:val="24"/>
          <w:szCs w:val="24"/>
          <w:lang w:val="ru-RU"/>
        </w:rPr>
        <w:t>:</w:t>
      </w:r>
    </w:p>
    <w:p w:rsidR="004649AA" w:rsidRPr="001C3136" w:rsidRDefault="004649AA" w:rsidP="004649AA">
      <w:pPr>
        <w:tabs>
          <w:tab w:val="left" w:pos="567"/>
          <w:tab w:val="left" w:pos="1985"/>
        </w:tabs>
        <w:ind w:right="34" w:firstLine="0"/>
        <w:jc w:val="center"/>
        <w:rPr>
          <w:b/>
          <w:color w:val="000000"/>
          <w:szCs w:val="24"/>
        </w:rPr>
      </w:pPr>
      <w:r w:rsidRPr="001C3136">
        <w:rPr>
          <w:b/>
          <w:bCs/>
          <w:szCs w:val="24"/>
        </w:rPr>
        <w:t>Справка о цепочке собственников участника закупочной процедуры, включая бенефициаров (в том числе конечных)</w:t>
      </w:r>
    </w:p>
    <w:p w:rsidR="004649AA" w:rsidRPr="001C3136" w:rsidRDefault="004649AA" w:rsidP="004649AA">
      <w:pPr>
        <w:pStyle w:val="affffffe"/>
        <w:rPr>
          <w:rFonts w:ascii="Times New Roman" w:hAnsi="Times New Roman"/>
          <w:sz w:val="24"/>
          <w:szCs w:val="24"/>
        </w:rPr>
      </w:pPr>
      <w:r w:rsidRPr="001C3136">
        <w:rPr>
          <w:rFonts w:ascii="Times New Roman" w:hAnsi="Times New Roman"/>
          <w:bCs/>
          <w:sz w:val="24"/>
          <w:szCs w:val="24"/>
          <w:lang w:val="x-none" w:eastAsia="x-none"/>
        </w:rPr>
        <w:t>Наименование и адрес Участника:</w:t>
      </w:r>
      <w:r w:rsidRPr="001C3136">
        <w:rPr>
          <w:rFonts w:ascii="Times New Roman" w:hAnsi="Times New Roman"/>
          <w:color w:val="000000"/>
          <w:szCs w:val="24"/>
        </w:rPr>
        <w:t xml:space="preserve"> </w:t>
      </w:r>
      <w:r w:rsidRPr="001C3136">
        <w:rPr>
          <w:rFonts w:ascii="Times New Roman" w:hAnsi="Times New Roman"/>
          <w:b/>
          <w:color w:val="000000"/>
          <w:szCs w:val="24"/>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4649AA" w:rsidRPr="001C3136" w:rsidTr="00205342">
        <w:trPr>
          <w:trHeight w:val="331"/>
        </w:trPr>
        <w:tc>
          <w:tcPr>
            <w:tcW w:w="453" w:type="dxa"/>
            <w:vMerge w:val="restart"/>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w:t>
            </w:r>
          </w:p>
        </w:tc>
        <w:tc>
          <w:tcPr>
            <w:tcW w:w="5643" w:type="dxa"/>
            <w:gridSpan w:val="6"/>
            <w:shd w:val="clear" w:color="000000" w:fill="FFFFFF"/>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Информация о цепочке собственников участника закупки, включая бенефициаров (в том числе конечных)</w:t>
            </w:r>
          </w:p>
        </w:tc>
      </w:tr>
      <w:tr w:rsidR="004649AA" w:rsidRPr="001C3136" w:rsidTr="00205342">
        <w:trPr>
          <w:trHeight w:val="847"/>
        </w:trPr>
        <w:tc>
          <w:tcPr>
            <w:tcW w:w="453" w:type="dxa"/>
            <w:vMerge/>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p>
        </w:tc>
        <w:tc>
          <w:tcPr>
            <w:tcW w:w="56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 xml:space="preserve">ИНН </w:t>
            </w:r>
          </w:p>
        </w:tc>
        <w:tc>
          <w:tcPr>
            <w:tcW w:w="567"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ОГРН</w:t>
            </w:r>
          </w:p>
        </w:tc>
        <w:tc>
          <w:tcPr>
            <w:tcW w:w="1135"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Наименование краткое</w:t>
            </w:r>
          </w:p>
        </w:tc>
        <w:tc>
          <w:tcPr>
            <w:tcW w:w="879"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КОД ОКВЭД</w:t>
            </w:r>
          </w:p>
        </w:tc>
        <w:tc>
          <w:tcPr>
            <w:tcW w:w="1076"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Ф.И.О. руководителя</w:t>
            </w:r>
          </w:p>
        </w:tc>
        <w:tc>
          <w:tcPr>
            <w:tcW w:w="141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w:t>
            </w:r>
          </w:p>
        </w:tc>
        <w:tc>
          <w:tcPr>
            <w:tcW w:w="55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ИНН</w:t>
            </w:r>
          </w:p>
        </w:tc>
        <w:tc>
          <w:tcPr>
            <w:tcW w:w="709"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ОГРН</w:t>
            </w:r>
          </w:p>
        </w:tc>
        <w:tc>
          <w:tcPr>
            <w:tcW w:w="113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Наименование / Ф.И.О.</w:t>
            </w:r>
          </w:p>
        </w:tc>
        <w:tc>
          <w:tcPr>
            <w:tcW w:w="1143"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Адрес регистрации</w:t>
            </w:r>
          </w:p>
        </w:tc>
        <w:tc>
          <w:tcPr>
            <w:tcW w:w="1418"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Руководитель / участник /</w:t>
            </w:r>
            <w:r w:rsidRPr="001C3136">
              <w:rPr>
                <w:b/>
                <w:color w:val="000000"/>
                <w:sz w:val="16"/>
                <w:szCs w:val="16"/>
              </w:rPr>
              <w:br/>
              <w:t xml:space="preserve">акционер / </w:t>
            </w:r>
            <w:r w:rsidRPr="001C3136">
              <w:rPr>
                <w:b/>
                <w:color w:val="000000"/>
                <w:sz w:val="16"/>
                <w:szCs w:val="16"/>
              </w:rPr>
              <w:br/>
              <w:t>бенефициар</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 xml:space="preserve">Размер доли (для участников/ акционеров/ бенефициаров) </w:t>
            </w:r>
          </w:p>
        </w:tc>
        <w:tc>
          <w:tcPr>
            <w:tcW w:w="1417" w:type="dxa"/>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color w:val="000000"/>
                <w:sz w:val="16"/>
                <w:szCs w:val="16"/>
              </w:rPr>
              <w:t>Информация о подтверждающих документах (наименование, реквизиты и т.д.)</w:t>
            </w:r>
          </w:p>
        </w:tc>
      </w:tr>
      <w:tr w:rsidR="004649AA" w:rsidRPr="001C3136" w:rsidTr="00205342">
        <w:trPr>
          <w:trHeight w:val="225"/>
        </w:trPr>
        <w:tc>
          <w:tcPr>
            <w:tcW w:w="453"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w:t>
            </w:r>
          </w:p>
        </w:tc>
        <w:tc>
          <w:tcPr>
            <w:tcW w:w="56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2</w:t>
            </w:r>
          </w:p>
        </w:tc>
        <w:tc>
          <w:tcPr>
            <w:tcW w:w="567"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3</w:t>
            </w:r>
          </w:p>
        </w:tc>
        <w:tc>
          <w:tcPr>
            <w:tcW w:w="1135"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4</w:t>
            </w:r>
          </w:p>
        </w:tc>
        <w:tc>
          <w:tcPr>
            <w:tcW w:w="879"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5</w:t>
            </w:r>
          </w:p>
        </w:tc>
        <w:tc>
          <w:tcPr>
            <w:tcW w:w="1076"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6</w:t>
            </w:r>
          </w:p>
        </w:tc>
        <w:tc>
          <w:tcPr>
            <w:tcW w:w="1418" w:type="dxa"/>
            <w:shd w:val="clear" w:color="000000" w:fill="FFFFFF"/>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7</w:t>
            </w:r>
          </w:p>
        </w:tc>
        <w:tc>
          <w:tcPr>
            <w:tcW w:w="570"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8</w:t>
            </w:r>
          </w:p>
        </w:tc>
        <w:tc>
          <w:tcPr>
            <w:tcW w:w="55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9</w:t>
            </w:r>
          </w:p>
        </w:tc>
        <w:tc>
          <w:tcPr>
            <w:tcW w:w="709"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10</w:t>
            </w:r>
          </w:p>
        </w:tc>
        <w:tc>
          <w:tcPr>
            <w:tcW w:w="1134"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11</w:t>
            </w:r>
          </w:p>
        </w:tc>
        <w:tc>
          <w:tcPr>
            <w:tcW w:w="1143"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12</w:t>
            </w:r>
          </w:p>
        </w:tc>
        <w:tc>
          <w:tcPr>
            <w:tcW w:w="1418" w:type="dxa"/>
            <w:shd w:val="clear" w:color="auto" w:fill="auto"/>
            <w:vAlign w:val="bottom"/>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13</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14</w:t>
            </w:r>
          </w:p>
        </w:tc>
        <w:tc>
          <w:tcPr>
            <w:tcW w:w="1276" w:type="dxa"/>
            <w:shd w:val="clear" w:color="auto" w:fill="auto"/>
            <w:vAlign w:val="center"/>
            <w:hideMark/>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15</w:t>
            </w:r>
          </w:p>
        </w:tc>
        <w:tc>
          <w:tcPr>
            <w:tcW w:w="1417" w:type="dxa"/>
            <w:vAlign w:val="center"/>
          </w:tcPr>
          <w:p w:rsidR="004649AA" w:rsidRPr="001C3136" w:rsidRDefault="004649AA" w:rsidP="00205342">
            <w:pPr>
              <w:tabs>
                <w:tab w:val="left" w:pos="567"/>
                <w:tab w:val="left" w:pos="1985"/>
              </w:tabs>
              <w:ind w:right="34" w:firstLine="0"/>
              <w:jc w:val="center"/>
              <w:rPr>
                <w:b/>
                <w:bCs/>
                <w:color w:val="000000"/>
                <w:sz w:val="16"/>
                <w:szCs w:val="16"/>
              </w:rPr>
            </w:pPr>
            <w:r w:rsidRPr="001C3136">
              <w:rPr>
                <w:b/>
                <w:bCs/>
                <w:color w:val="000000"/>
                <w:sz w:val="16"/>
                <w:szCs w:val="16"/>
              </w:rPr>
              <w:t>16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1.</w:t>
            </w: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7734567890</w:t>
            </w: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1044567890123</w:t>
            </w: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ООО «Организация-пример»</w:t>
            </w: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45.хх.хх</w:t>
            </w: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Иванов Иван Иванович</w:t>
            </w: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4601 456789</w:t>
            </w: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7751212112</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1056978542145</w:t>
            </w: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ПАО «Пример-1»</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Москва, ул. Примерная, 10</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Участник</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35%</w:t>
            </w:r>
          </w:p>
        </w:tc>
        <w:tc>
          <w:tcPr>
            <w:tcW w:w="1417" w:type="dxa"/>
            <w:vAlign w:val="center"/>
          </w:tcPr>
          <w:p w:rsidR="004649AA" w:rsidRPr="001C3136" w:rsidRDefault="004649AA" w:rsidP="00FC7C06">
            <w:pPr>
              <w:ind w:firstLine="3"/>
              <w:jc w:val="left"/>
              <w:rPr>
                <w:color w:val="000000"/>
                <w:sz w:val="14"/>
                <w:szCs w:val="16"/>
              </w:rPr>
            </w:pPr>
            <w:r w:rsidRPr="001C3136">
              <w:rPr>
                <w:color w:val="000000"/>
                <w:sz w:val="14"/>
                <w:szCs w:val="16"/>
              </w:rPr>
              <w:t>Выписка из ЕГРЮЛ от 01.01.</w:t>
            </w:r>
            <w:r w:rsidR="00E32149" w:rsidRPr="001C3136">
              <w:rPr>
                <w:color w:val="000000"/>
                <w:sz w:val="14"/>
                <w:szCs w:val="16"/>
              </w:rPr>
              <w:t>202</w:t>
            </w:r>
            <w:r w:rsidR="00FC7C06" w:rsidRPr="001C3136">
              <w:rPr>
                <w:color w:val="000000"/>
                <w:sz w:val="14"/>
                <w:szCs w:val="16"/>
              </w:rPr>
              <w:t>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1.0</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111222333444</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Петров Пётр Петрович</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Саранск, ул. Саранская, 4</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7777 888999</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Руководитель</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Выписка из ЕГРЮЛ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1.1.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222333444555</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Сидоров Сидор Сидорович</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 xml:space="preserve">г. Урюпинск, Свободный </w:t>
            </w:r>
            <w:r w:rsidRPr="001C3136">
              <w:rPr>
                <w:bCs/>
                <w:color w:val="000000"/>
                <w:sz w:val="14"/>
                <w:szCs w:val="16"/>
              </w:rPr>
              <w:br/>
              <w:t>пр-т, 8</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8888 111222</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Бенефициар</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70%</w:t>
            </w: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Список лиц, зарегистрированных в реестре владельцев ценных бумаг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1.</w:t>
            </w:r>
            <w:r w:rsidRPr="001C3136" w:rsidDel="006B67A3">
              <w:rPr>
                <w:b/>
                <w:bCs/>
                <w:color w:val="000000"/>
                <w:sz w:val="14"/>
                <w:szCs w:val="16"/>
              </w:rPr>
              <w:t xml:space="preserve"> </w:t>
            </w:r>
            <w:r w:rsidRPr="001C3136">
              <w:rPr>
                <w:b/>
                <w:bCs/>
                <w:color w:val="000000"/>
                <w:sz w:val="14"/>
                <w:szCs w:val="16"/>
              </w:rPr>
              <w:t>2</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7735345355</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5432107654321</w:t>
            </w: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ООО «Пример-2»</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Москва, ул. Образцовая, 4</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Участник</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30%</w:t>
            </w: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Список лиц, зарегистрированных в реестре владельцев ценных бумаг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1.2.0</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6158585888</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Галкин Степан Семенович</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Саратов, ул. Светлая, 6, кв.7</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Руководитель</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Выписка из ЕГРЮЛ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1.2.1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987654321123</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Сидорчук Светлана Петровна</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Находка, ул. К. Маркса, 1, кв.8</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0125 145678</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Бенефициар</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90%</w:t>
            </w: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Выписка из ЕГРЮЛ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1C3136" w:rsidRDefault="004649AA" w:rsidP="00205342">
            <w:pPr>
              <w:ind w:firstLine="3"/>
              <w:jc w:val="left"/>
              <w:rPr>
                <w:color w:val="000000"/>
                <w:sz w:val="14"/>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2</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775456123007</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154568484</w:t>
            </w:r>
            <w:r w:rsidRPr="001C3136">
              <w:rPr>
                <w:bCs/>
                <w:color w:val="000000"/>
                <w:sz w:val="14"/>
                <w:szCs w:val="16"/>
              </w:rPr>
              <w:br/>
              <w:t>156468</w:t>
            </w: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ООО «Пример-3»</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Тында, ул. 1 Мая, 4</w:t>
            </w: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Участник</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25%</w:t>
            </w: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Выписка из ЕГРЮЛ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2.1</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7778899111</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Антонов  Максим Антонович</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Таганрог, ул. Разная, стр. 3/2, кв.56</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4545 123456</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Руководитель</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Выписка из ЕГРЮЛ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2.2</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3334455777</w:t>
            </w: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Задорнова Анна Львовна</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г. Сочи, ул. Садовая, 6, кв.33</w:t>
            </w:r>
          </w:p>
        </w:tc>
        <w:tc>
          <w:tcPr>
            <w:tcW w:w="1418"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2323 145678</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Бенефициар</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100%</w:t>
            </w: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 xml:space="preserve">Выписка из ЕГРЮЛ от </w:t>
            </w:r>
            <w:r w:rsidR="00FC7C06" w:rsidRPr="001C3136">
              <w:rPr>
                <w:color w:val="000000"/>
                <w:sz w:val="14"/>
                <w:szCs w:val="16"/>
              </w:rPr>
              <w:t>01.01.2026</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7" w:type="dxa"/>
            <w:vAlign w:val="center"/>
          </w:tcPr>
          <w:p w:rsidR="004649AA" w:rsidRPr="001C3136" w:rsidRDefault="004649AA" w:rsidP="00205342">
            <w:pPr>
              <w:ind w:firstLine="3"/>
              <w:jc w:val="left"/>
              <w:rPr>
                <w:color w:val="000000"/>
                <w:sz w:val="14"/>
                <w:szCs w:val="16"/>
              </w:rPr>
            </w:pP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3</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Пример Лтд. (Primer Ltd)</w:t>
            </w: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Кипр, Лимассол, 45</w:t>
            </w: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Участник</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40%</w:t>
            </w:r>
          </w:p>
        </w:tc>
        <w:tc>
          <w:tcPr>
            <w:tcW w:w="1417" w:type="dxa"/>
            <w:vAlign w:val="center"/>
          </w:tcPr>
          <w:p w:rsidR="004649AA" w:rsidRPr="001C3136" w:rsidRDefault="004649AA" w:rsidP="00205342">
            <w:pPr>
              <w:ind w:firstLine="3"/>
              <w:jc w:val="left"/>
              <w:rPr>
                <w:color w:val="000000"/>
                <w:sz w:val="14"/>
                <w:szCs w:val="16"/>
              </w:rPr>
            </w:pPr>
            <w:r w:rsidRPr="001C3136">
              <w:rPr>
                <w:color w:val="000000"/>
                <w:sz w:val="14"/>
                <w:szCs w:val="16"/>
              </w:rPr>
              <w:t>Учредительный договор № 25 от 03.03.03</w:t>
            </w:r>
          </w:p>
        </w:tc>
      </w:tr>
      <w:tr w:rsidR="004649AA" w:rsidRPr="001C3136" w:rsidTr="00205342">
        <w:trPr>
          <w:trHeight w:val="225"/>
        </w:trPr>
        <w:tc>
          <w:tcPr>
            <w:tcW w:w="453"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67"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5"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879"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076"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8" w:type="dxa"/>
            <w:shd w:val="clear" w:color="000000" w:fill="FFFFFF"/>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570" w:type="dxa"/>
            <w:shd w:val="clear" w:color="auto" w:fill="auto"/>
            <w:vAlign w:val="center"/>
          </w:tcPr>
          <w:p w:rsidR="004649AA" w:rsidRPr="001C3136" w:rsidRDefault="004649AA" w:rsidP="00205342">
            <w:pPr>
              <w:tabs>
                <w:tab w:val="left" w:pos="567"/>
                <w:tab w:val="left" w:pos="1985"/>
              </w:tabs>
              <w:ind w:right="34" w:firstLine="0"/>
              <w:jc w:val="center"/>
              <w:rPr>
                <w:b/>
                <w:bCs/>
                <w:color w:val="000000"/>
                <w:sz w:val="14"/>
                <w:szCs w:val="16"/>
              </w:rPr>
            </w:pPr>
            <w:r w:rsidRPr="001C3136">
              <w:rPr>
                <w:b/>
                <w:bCs/>
                <w:color w:val="000000"/>
                <w:sz w:val="14"/>
                <w:szCs w:val="16"/>
              </w:rPr>
              <w:t>…</w:t>
            </w:r>
          </w:p>
        </w:tc>
        <w:tc>
          <w:tcPr>
            <w:tcW w:w="554"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709"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134"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p>
        </w:tc>
        <w:tc>
          <w:tcPr>
            <w:tcW w:w="1143" w:type="dxa"/>
            <w:shd w:val="clear" w:color="auto" w:fill="auto"/>
            <w:vAlign w:val="center"/>
          </w:tcPr>
          <w:p w:rsidR="004649AA" w:rsidRPr="001C3136" w:rsidRDefault="004649AA" w:rsidP="00205342">
            <w:pPr>
              <w:tabs>
                <w:tab w:val="left" w:pos="567"/>
                <w:tab w:val="left" w:pos="1985"/>
              </w:tabs>
              <w:ind w:right="34" w:firstLine="0"/>
              <w:jc w:val="left"/>
              <w:rPr>
                <w:bCs/>
                <w:color w:val="000000"/>
                <w:sz w:val="14"/>
                <w:szCs w:val="16"/>
              </w:rPr>
            </w:pPr>
            <w:r w:rsidRPr="001C3136">
              <w:rPr>
                <w:bCs/>
                <w:color w:val="000000"/>
                <w:sz w:val="14"/>
                <w:szCs w:val="16"/>
              </w:rPr>
              <w:t>Martin Fred</w:t>
            </w:r>
          </w:p>
        </w:tc>
        <w:tc>
          <w:tcPr>
            <w:tcW w:w="1418" w:type="dxa"/>
            <w:shd w:val="clear" w:color="auto" w:fill="auto"/>
            <w:vAlign w:val="bottom"/>
          </w:tcPr>
          <w:p w:rsidR="004649AA" w:rsidRPr="001C3136" w:rsidRDefault="004649AA" w:rsidP="00205342">
            <w:pPr>
              <w:tabs>
                <w:tab w:val="left" w:pos="567"/>
                <w:tab w:val="left" w:pos="1985"/>
              </w:tabs>
              <w:ind w:right="34" w:firstLine="0"/>
              <w:jc w:val="center"/>
              <w:rPr>
                <w:bCs/>
                <w:color w:val="000000"/>
                <w:sz w:val="14"/>
                <w:szCs w:val="16"/>
              </w:rPr>
            </w:pP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r w:rsidRPr="001C3136">
              <w:rPr>
                <w:bCs/>
                <w:color w:val="000000"/>
                <w:sz w:val="14"/>
                <w:szCs w:val="16"/>
              </w:rPr>
              <w:t>Руководитель</w:t>
            </w:r>
          </w:p>
        </w:tc>
        <w:tc>
          <w:tcPr>
            <w:tcW w:w="1276" w:type="dxa"/>
            <w:shd w:val="clear" w:color="auto" w:fill="auto"/>
            <w:vAlign w:val="center"/>
          </w:tcPr>
          <w:p w:rsidR="004649AA" w:rsidRPr="001C3136" w:rsidRDefault="004649AA" w:rsidP="00205342">
            <w:pPr>
              <w:tabs>
                <w:tab w:val="left" w:pos="567"/>
                <w:tab w:val="left" w:pos="1985"/>
              </w:tabs>
              <w:ind w:right="34" w:firstLine="0"/>
              <w:jc w:val="center"/>
              <w:rPr>
                <w:bCs/>
                <w:color w:val="000000"/>
                <w:sz w:val="14"/>
                <w:szCs w:val="16"/>
              </w:rPr>
            </w:pPr>
          </w:p>
        </w:tc>
        <w:tc>
          <w:tcPr>
            <w:tcW w:w="1417" w:type="dxa"/>
          </w:tcPr>
          <w:p w:rsidR="004649AA" w:rsidRPr="001C3136" w:rsidRDefault="004649AA" w:rsidP="00205342">
            <w:pPr>
              <w:tabs>
                <w:tab w:val="left" w:pos="567"/>
                <w:tab w:val="left" w:pos="1985"/>
              </w:tabs>
              <w:ind w:right="34" w:firstLine="0"/>
              <w:jc w:val="left"/>
              <w:rPr>
                <w:bCs/>
                <w:color w:val="000000"/>
                <w:sz w:val="14"/>
                <w:szCs w:val="16"/>
              </w:rPr>
            </w:pPr>
          </w:p>
        </w:tc>
      </w:tr>
    </w:tbl>
    <w:p w:rsidR="004649AA" w:rsidRPr="001C3136" w:rsidRDefault="004649AA" w:rsidP="004649AA">
      <w:pPr>
        <w:pStyle w:val="aff0"/>
        <w:tabs>
          <w:tab w:val="clear" w:pos="360"/>
          <w:tab w:val="left" w:pos="567"/>
          <w:tab w:val="left" w:pos="1985"/>
        </w:tabs>
        <w:spacing w:line="240" w:lineRule="auto"/>
        <w:ind w:right="34"/>
        <w:rPr>
          <w:sz w:val="24"/>
          <w:szCs w:val="24"/>
        </w:rPr>
      </w:pPr>
    </w:p>
    <w:p w:rsidR="005734D7" w:rsidRPr="001C3136" w:rsidRDefault="004649AA" w:rsidP="004649AA">
      <w:pPr>
        <w:pStyle w:val="aff0"/>
        <w:tabs>
          <w:tab w:val="clear" w:pos="360"/>
          <w:tab w:val="left" w:pos="567"/>
          <w:tab w:val="left" w:pos="1985"/>
        </w:tabs>
        <w:spacing w:line="240" w:lineRule="auto"/>
        <w:ind w:left="0" w:right="34" w:firstLine="0"/>
        <w:rPr>
          <w:sz w:val="24"/>
          <w:szCs w:val="24"/>
        </w:rPr>
      </w:pPr>
      <w:r w:rsidRPr="001C3136">
        <w:rPr>
          <w:szCs w:val="22"/>
        </w:rPr>
        <w:t>Приведённые в форме сведения о физических и юридических лицах являются условными и указаны в качестве примера.</w:t>
      </w:r>
    </w:p>
    <w:p w:rsidR="00211593" w:rsidRPr="001C3136" w:rsidRDefault="00211593" w:rsidP="00293660">
      <w:pPr>
        <w:pStyle w:val="2"/>
        <w:keepNext/>
        <w:pageBreakBefore/>
        <w:numPr>
          <w:ilvl w:val="1"/>
          <w:numId w:val="37"/>
        </w:numPr>
        <w:tabs>
          <w:tab w:val="left" w:pos="567"/>
          <w:tab w:val="left" w:pos="1985"/>
        </w:tabs>
        <w:suppressAutoHyphens/>
        <w:spacing w:line="240" w:lineRule="auto"/>
        <w:ind w:left="0" w:right="34" w:firstLine="0"/>
        <w:jc w:val="left"/>
        <w:rPr>
          <w:szCs w:val="22"/>
        </w:rPr>
        <w:sectPr w:rsidR="00211593" w:rsidRPr="001C3136" w:rsidSect="005734D7">
          <w:pgSz w:w="16838" w:h="11906" w:orient="landscape" w:code="9"/>
          <w:pgMar w:top="1134" w:right="680" w:bottom="426" w:left="539" w:header="680" w:footer="278" w:gutter="0"/>
          <w:cols w:space="708"/>
          <w:titlePg/>
          <w:docGrid w:linePitch="360"/>
        </w:sectPr>
      </w:pPr>
    </w:p>
    <w:p w:rsidR="00211593" w:rsidRPr="001C3136" w:rsidRDefault="00211593"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rPr>
      </w:pPr>
      <w:bookmarkStart w:id="448" w:name="_Toc423423683"/>
      <w:bookmarkStart w:id="449" w:name="_Ref440272051"/>
      <w:bookmarkStart w:id="450" w:name="_Ref440274744"/>
      <w:bookmarkStart w:id="451" w:name="_Toc441131137"/>
      <w:bookmarkStart w:id="452" w:name="_Toc229061514"/>
      <w:r w:rsidRPr="001C3136">
        <w:rPr>
          <w:sz w:val="24"/>
          <w:szCs w:val="24"/>
        </w:rPr>
        <w:lastRenderedPageBreak/>
        <w:t xml:space="preserve">Согласие на обработку персональных данных (форма </w:t>
      </w:r>
      <w:r w:rsidR="00EF61FF" w:rsidRPr="001C3136">
        <w:rPr>
          <w:sz w:val="24"/>
          <w:szCs w:val="24"/>
          <w:lang w:val="ru-RU"/>
        </w:rPr>
        <w:t>7</w:t>
      </w:r>
      <w:r w:rsidRPr="001C3136">
        <w:rPr>
          <w:sz w:val="24"/>
          <w:szCs w:val="24"/>
        </w:rPr>
        <w:t>)</w:t>
      </w:r>
      <w:bookmarkEnd w:id="406"/>
      <w:bookmarkEnd w:id="448"/>
      <w:bookmarkEnd w:id="449"/>
      <w:bookmarkEnd w:id="450"/>
      <w:bookmarkEnd w:id="451"/>
      <w:bookmarkEnd w:id="452"/>
    </w:p>
    <w:p w:rsidR="00211593" w:rsidRPr="001C3136" w:rsidRDefault="00211593" w:rsidP="00293660">
      <w:pPr>
        <w:pStyle w:val="3"/>
        <w:numPr>
          <w:ilvl w:val="2"/>
          <w:numId w:val="37"/>
        </w:numPr>
        <w:tabs>
          <w:tab w:val="left" w:pos="567"/>
          <w:tab w:val="left" w:pos="1985"/>
        </w:tabs>
        <w:ind w:left="0" w:right="34" w:firstLine="0"/>
        <w:rPr>
          <w:sz w:val="24"/>
          <w:szCs w:val="24"/>
        </w:rPr>
      </w:pPr>
      <w:bookmarkStart w:id="453" w:name="_Toc343690587"/>
      <w:bookmarkStart w:id="454" w:name="_Toc372294431"/>
      <w:bookmarkStart w:id="455" w:name="_Toc379288899"/>
      <w:bookmarkStart w:id="456" w:name="_Toc384734783"/>
      <w:bookmarkStart w:id="457" w:name="_Toc396984081"/>
      <w:bookmarkStart w:id="458" w:name="_Toc423423684"/>
      <w:bookmarkStart w:id="459" w:name="_Toc439170713"/>
      <w:bookmarkStart w:id="460" w:name="_Toc439172815"/>
      <w:bookmarkStart w:id="461" w:name="_Toc439173256"/>
      <w:bookmarkStart w:id="462" w:name="_Toc439238252"/>
      <w:bookmarkStart w:id="463" w:name="_Toc439252799"/>
      <w:bookmarkStart w:id="464" w:name="_Toc439323773"/>
      <w:bookmarkStart w:id="465" w:name="_Toc440361408"/>
      <w:bookmarkStart w:id="466" w:name="_Toc440376290"/>
      <w:bookmarkStart w:id="467" w:name="_Toc440382548"/>
      <w:bookmarkStart w:id="468" w:name="_Toc440447218"/>
      <w:bookmarkStart w:id="469" w:name="_Toc440632379"/>
      <w:bookmarkStart w:id="470" w:name="_Toc440875151"/>
      <w:bookmarkStart w:id="471" w:name="_Toc441131138"/>
      <w:bookmarkStart w:id="472" w:name="_Toc441572143"/>
      <w:bookmarkStart w:id="473" w:name="_Toc441575235"/>
      <w:bookmarkStart w:id="474" w:name="_Toc442195901"/>
      <w:bookmarkStart w:id="475" w:name="_Toc442251943"/>
      <w:bookmarkStart w:id="476" w:name="_Toc442258892"/>
      <w:bookmarkStart w:id="477" w:name="_Toc442259132"/>
      <w:bookmarkStart w:id="478" w:name="_Toc442265443"/>
      <w:bookmarkStart w:id="479" w:name="_Toc447292649"/>
      <w:bookmarkStart w:id="480" w:name="_Toc461809095"/>
      <w:bookmarkStart w:id="481" w:name="_Toc463514514"/>
      <w:bookmarkStart w:id="482" w:name="_Toc466908634"/>
      <w:bookmarkStart w:id="483" w:name="_Toc468196573"/>
      <w:bookmarkStart w:id="484" w:name="_Toc468446654"/>
      <w:bookmarkStart w:id="485" w:name="_Toc468446848"/>
      <w:bookmarkStart w:id="486" w:name="_Toc469479704"/>
      <w:bookmarkStart w:id="487" w:name="_Toc471986654"/>
      <w:bookmarkStart w:id="488" w:name="_Toc498509288"/>
      <w:bookmarkStart w:id="489" w:name="_Toc524939644"/>
      <w:bookmarkStart w:id="490" w:name="_Toc535853833"/>
      <w:bookmarkStart w:id="491" w:name="_Toc536020464"/>
      <w:bookmarkStart w:id="492" w:name="_Toc229061515"/>
      <w:r w:rsidRPr="001C3136">
        <w:rPr>
          <w:sz w:val="24"/>
          <w:szCs w:val="24"/>
        </w:rPr>
        <w:t xml:space="preserve">Форма </w:t>
      </w:r>
      <w:bookmarkEnd w:id="453"/>
      <w:bookmarkEnd w:id="454"/>
      <w:bookmarkEnd w:id="455"/>
      <w:bookmarkEnd w:id="456"/>
      <w:bookmarkEnd w:id="457"/>
      <w:bookmarkEnd w:id="458"/>
      <w:bookmarkEnd w:id="459"/>
      <w:bookmarkEnd w:id="460"/>
      <w:bookmarkEnd w:id="461"/>
      <w:bookmarkEnd w:id="462"/>
      <w:bookmarkEnd w:id="463"/>
      <w:r w:rsidRPr="001C3136">
        <w:rPr>
          <w:sz w:val="24"/>
          <w:szCs w:val="24"/>
        </w:rPr>
        <w:t>Согласия на обработку персональных данных</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211593" w:rsidRPr="001C3136" w:rsidRDefault="00211593" w:rsidP="00514096">
      <w:pPr>
        <w:tabs>
          <w:tab w:val="left" w:pos="567"/>
          <w:tab w:val="left" w:pos="1985"/>
          <w:tab w:val="left" w:pos="4757"/>
        </w:tabs>
        <w:ind w:right="34" w:firstLine="0"/>
        <w:jc w:val="left"/>
      </w:pPr>
      <w:r w:rsidRPr="001C3136">
        <w:rPr>
          <w:szCs w:val="24"/>
        </w:rPr>
        <w:t xml:space="preserve">Приложение </w:t>
      </w:r>
      <w:r w:rsidR="00EF61FF" w:rsidRPr="001C3136">
        <w:rPr>
          <w:szCs w:val="24"/>
        </w:rPr>
        <w:t>7</w:t>
      </w:r>
      <w:r w:rsidRPr="001C3136">
        <w:rPr>
          <w:szCs w:val="24"/>
        </w:rPr>
        <w:t xml:space="preserve"> к письму о подаче оферты</w:t>
      </w:r>
      <w:r w:rsidRPr="001C3136">
        <w:rPr>
          <w:szCs w:val="24"/>
        </w:rPr>
        <w:br/>
      </w:r>
      <w:r w:rsidRPr="001C3136">
        <w:t>от «____»_____________ г. №__________</w:t>
      </w:r>
    </w:p>
    <w:p w:rsidR="00211593" w:rsidRPr="001C3136" w:rsidRDefault="00211593" w:rsidP="00514096">
      <w:pPr>
        <w:tabs>
          <w:tab w:val="left" w:pos="567"/>
          <w:tab w:val="left" w:pos="1985"/>
        </w:tabs>
        <w:ind w:right="34" w:firstLine="0"/>
        <w:contextualSpacing/>
        <w:jc w:val="right"/>
        <w:rPr>
          <w:szCs w:val="24"/>
        </w:rPr>
      </w:pPr>
    </w:p>
    <w:p w:rsidR="002E3541" w:rsidRPr="001C3136" w:rsidRDefault="002E3541" w:rsidP="003E7192">
      <w:pPr>
        <w:tabs>
          <w:tab w:val="left" w:pos="567"/>
          <w:tab w:val="left" w:pos="1985"/>
        </w:tabs>
        <w:ind w:right="34" w:firstLine="0"/>
        <w:jc w:val="center"/>
        <w:rPr>
          <w:b/>
          <w:szCs w:val="24"/>
        </w:rPr>
      </w:pPr>
      <w:bookmarkStart w:id="493" w:name="_Ref440272274"/>
      <w:bookmarkStart w:id="494" w:name="_Ref440274756"/>
      <w:bookmarkStart w:id="495" w:name="_Toc441131143"/>
      <w:bookmarkStart w:id="496" w:name="_Toc426108836"/>
      <w:bookmarkStart w:id="497" w:name="_Ref441574460"/>
      <w:bookmarkStart w:id="498" w:name="_Ref441574649"/>
      <w:bookmarkStart w:id="499" w:name="_Ref442264586"/>
      <w:bookmarkStart w:id="500" w:name="_Ref442271949"/>
      <w:r w:rsidRPr="001C3136">
        <w:rPr>
          <w:b/>
          <w:szCs w:val="24"/>
        </w:rPr>
        <w:t>Согласие на обработку персональных данных</w:t>
      </w:r>
    </w:p>
    <w:p w:rsidR="002E3541" w:rsidRPr="001C3136" w:rsidRDefault="002E3541" w:rsidP="002E3541">
      <w:pPr>
        <w:tabs>
          <w:tab w:val="left" w:pos="0"/>
        </w:tabs>
        <w:jc w:val="center"/>
        <w:rPr>
          <w:b/>
          <w:snapToGrid w:val="0"/>
          <w:szCs w:val="24"/>
        </w:rPr>
      </w:pPr>
      <w:r w:rsidRPr="001C3136">
        <w:rPr>
          <w:b/>
          <w:snapToGrid w:val="0"/>
          <w:szCs w:val="24"/>
        </w:rPr>
        <w:t>от «</w:t>
      </w:r>
      <w:r w:rsidRPr="001C3136">
        <w:rPr>
          <w:snapToGrid w:val="0"/>
          <w:szCs w:val="24"/>
        </w:rPr>
        <w:t>_____</w:t>
      </w:r>
      <w:r w:rsidRPr="001C3136">
        <w:rPr>
          <w:b/>
          <w:snapToGrid w:val="0"/>
          <w:szCs w:val="24"/>
        </w:rPr>
        <w:t xml:space="preserve">» </w:t>
      </w:r>
      <w:r w:rsidRPr="001C3136">
        <w:rPr>
          <w:snapToGrid w:val="0"/>
          <w:szCs w:val="24"/>
        </w:rPr>
        <w:t>____________</w:t>
      </w:r>
      <w:r w:rsidRPr="001C3136">
        <w:rPr>
          <w:b/>
          <w:snapToGrid w:val="0"/>
          <w:szCs w:val="24"/>
        </w:rPr>
        <w:t xml:space="preserve"> 20</w:t>
      </w:r>
      <w:r w:rsidRPr="001C3136">
        <w:rPr>
          <w:snapToGrid w:val="0"/>
          <w:szCs w:val="24"/>
        </w:rPr>
        <w:t>____</w:t>
      </w:r>
      <w:r w:rsidRPr="001C3136">
        <w:rPr>
          <w:b/>
          <w:snapToGrid w:val="0"/>
          <w:szCs w:val="24"/>
        </w:rPr>
        <w:t xml:space="preserve"> г. </w:t>
      </w:r>
    </w:p>
    <w:p w:rsidR="002E3541" w:rsidRPr="001C3136" w:rsidRDefault="002E3541" w:rsidP="002E3541">
      <w:pPr>
        <w:jc w:val="center"/>
        <w:rPr>
          <w:szCs w:val="24"/>
        </w:rPr>
      </w:pPr>
    </w:p>
    <w:p w:rsidR="002E3541" w:rsidRPr="001C3136" w:rsidRDefault="002E3541" w:rsidP="002E3541">
      <w:pPr>
        <w:rPr>
          <w:szCs w:val="24"/>
        </w:rPr>
      </w:pPr>
    </w:p>
    <w:p w:rsidR="002E3541" w:rsidRPr="001C3136" w:rsidRDefault="002E3541" w:rsidP="002E3541">
      <w:pPr>
        <w:autoSpaceDE w:val="0"/>
        <w:autoSpaceDN w:val="0"/>
        <w:adjustRightInd w:val="0"/>
        <w:rPr>
          <w:snapToGrid w:val="0"/>
          <w:szCs w:val="24"/>
        </w:rPr>
      </w:pPr>
      <w:r w:rsidRPr="001C3136">
        <w:rPr>
          <w:snapToGrid w:val="0"/>
          <w:szCs w:val="24"/>
        </w:rPr>
        <w:t>Настоящим ___________________________________________________________________</w:t>
      </w:r>
    </w:p>
    <w:p w:rsidR="002E3541" w:rsidRPr="001C3136" w:rsidRDefault="002E3541" w:rsidP="002E3541">
      <w:pPr>
        <w:autoSpaceDE w:val="0"/>
        <w:autoSpaceDN w:val="0"/>
        <w:adjustRightInd w:val="0"/>
        <w:jc w:val="center"/>
        <w:rPr>
          <w:i/>
          <w:szCs w:val="24"/>
        </w:rPr>
      </w:pPr>
      <w:r w:rsidRPr="001C3136">
        <w:rPr>
          <w:i/>
          <w:szCs w:val="24"/>
        </w:rPr>
        <w:t>(указывается</w:t>
      </w:r>
      <w:r w:rsidRPr="001C3136">
        <w:rPr>
          <w:szCs w:val="24"/>
        </w:rPr>
        <w:t xml:space="preserve"> </w:t>
      </w:r>
      <w:r w:rsidRPr="001C3136">
        <w:rPr>
          <w:i/>
          <w:szCs w:val="24"/>
        </w:rPr>
        <w:t>полное наименование участника закупочной процедуры</w:t>
      </w:r>
    </w:p>
    <w:p w:rsidR="002E3541" w:rsidRPr="001C3136" w:rsidRDefault="002E3541" w:rsidP="002E3541">
      <w:pPr>
        <w:autoSpaceDE w:val="0"/>
        <w:autoSpaceDN w:val="0"/>
        <w:adjustRightInd w:val="0"/>
        <w:jc w:val="center"/>
        <w:rPr>
          <w:szCs w:val="24"/>
        </w:rPr>
      </w:pPr>
      <w:r w:rsidRPr="001C3136">
        <w:rPr>
          <w:b/>
          <w:i/>
          <w:szCs w:val="24"/>
        </w:rPr>
        <w:t>______________________________________________________________________________</w:t>
      </w:r>
      <w:r w:rsidRPr="001C3136">
        <w:rPr>
          <w:szCs w:val="24"/>
        </w:rPr>
        <w:t xml:space="preserve"> </w:t>
      </w:r>
      <w:r w:rsidRPr="001C3136">
        <w:rPr>
          <w:i/>
        </w:rPr>
        <w:t>(потенциального контрагента), контрагента)</w:t>
      </w:r>
    </w:p>
    <w:p w:rsidR="002E3541" w:rsidRPr="001C3136" w:rsidRDefault="002E3541" w:rsidP="002E3541">
      <w:pPr>
        <w:autoSpaceDE w:val="0"/>
        <w:autoSpaceDN w:val="0"/>
        <w:adjustRightInd w:val="0"/>
        <w:rPr>
          <w:sz w:val="18"/>
          <w:szCs w:val="24"/>
        </w:rPr>
      </w:pPr>
    </w:p>
    <w:p w:rsidR="002E3541" w:rsidRPr="001C3136" w:rsidRDefault="002E3541" w:rsidP="002E3541">
      <w:pPr>
        <w:autoSpaceDE w:val="0"/>
        <w:autoSpaceDN w:val="0"/>
        <w:adjustRightInd w:val="0"/>
        <w:rPr>
          <w:szCs w:val="24"/>
        </w:rPr>
      </w:pPr>
      <w:r w:rsidRPr="001C3136">
        <w:rPr>
          <w:szCs w:val="24"/>
        </w:rPr>
        <w:t>Адрес регистрации: ____________________________________________________________</w:t>
      </w:r>
    </w:p>
    <w:p w:rsidR="002E3541" w:rsidRPr="001C3136" w:rsidRDefault="002E3541" w:rsidP="002E3541">
      <w:pPr>
        <w:autoSpaceDE w:val="0"/>
        <w:autoSpaceDN w:val="0"/>
        <w:adjustRightInd w:val="0"/>
        <w:rPr>
          <w:sz w:val="18"/>
          <w:szCs w:val="24"/>
        </w:rPr>
      </w:pPr>
    </w:p>
    <w:p w:rsidR="002E3541" w:rsidRPr="001C3136" w:rsidRDefault="002E3541" w:rsidP="002E3541">
      <w:pPr>
        <w:autoSpaceDE w:val="0"/>
        <w:autoSpaceDN w:val="0"/>
        <w:adjustRightInd w:val="0"/>
        <w:rPr>
          <w:szCs w:val="24"/>
        </w:rPr>
      </w:pPr>
      <w:r w:rsidRPr="001C3136">
        <w:rPr>
          <w:szCs w:val="24"/>
        </w:rPr>
        <w:t xml:space="preserve">Свидетельство о регистрации: ___________________________________________________ </w:t>
      </w:r>
    </w:p>
    <w:p w:rsidR="002E3541" w:rsidRPr="001C3136" w:rsidRDefault="002E3541" w:rsidP="002E3541">
      <w:pPr>
        <w:autoSpaceDE w:val="0"/>
        <w:autoSpaceDN w:val="0"/>
        <w:adjustRightInd w:val="0"/>
        <w:rPr>
          <w:b/>
          <w:i/>
          <w:sz w:val="18"/>
          <w:szCs w:val="24"/>
        </w:rPr>
      </w:pPr>
    </w:p>
    <w:p w:rsidR="002E3541" w:rsidRPr="001C3136" w:rsidRDefault="002E3541" w:rsidP="002E3541">
      <w:pPr>
        <w:autoSpaceDE w:val="0"/>
        <w:autoSpaceDN w:val="0"/>
        <w:adjustRightInd w:val="0"/>
        <w:rPr>
          <w:b/>
          <w:i/>
          <w:szCs w:val="24"/>
        </w:rPr>
      </w:pPr>
      <w:r w:rsidRPr="001C3136">
        <w:rPr>
          <w:i/>
          <w:szCs w:val="24"/>
        </w:rPr>
        <w:t xml:space="preserve">ИНН </w:t>
      </w:r>
      <w:r w:rsidRPr="001C3136">
        <w:rPr>
          <w:b/>
          <w:i/>
          <w:szCs w:val="24"/>
        </w:rPr>
        <w:t>__________________________</w:t>
      </w:r>
    </w:p>
    <w:p w:rsidR="002E3541" w:rsidRPr="001C3136" w:rsidRDefault="002E3541" w:rsidP="002E3541">
      <w:pPr>
        <w:autoSpaceDE w:val="0"/>
        <w:autoSpaceDN w:val="0"/>
        <w:adjustRightInd w:val="0"/>
        <w:rPr>
          <w:b/>
          <w:i/>
          <w:szCs w:val="24"/>
        </w:rPr>
      </w:pPr>
      <w:r w:rsidRPr="001C3136">
        <w:rPr>
          <w:i/>
          <w:szCs w:val="24"/>
        </w:rPr>
        <w:t xml:space="preserve">КПП </w:t>
      </w:r>
      <w:r w:rsidRPr="001C3136">
        <w:rPr>
          <w:b/>
          <w:i/>
          <w:szCs w:val="24"/>
        </w:rPr>
        <w:t>__________________________</w:t>
      </w:r>
    </w:p>
    <w:p w:rsidR="002E3541" w:rsidRPr="001C3136" w:rsidRDefault="002E3541" w:rsidP="002E3541">
      <w:pPr>
        <w:autoSpaceDE w:val="0"/>
        <w:autoSpaceDN w:val="0"/>
        <w:adjustRightInd w:val="0"/>
        <w:rPr>
          <w:szCs w:val="24"/>
        </w:rPr>
      </w:pPr>
      <w:r w:rsidRPr="001C3136">
        <w:rPr>
          <w:i/>
          <w:szCs w:val="24"/>
        </w:rPr>
        <w:t>ОГРН _________________________</w:t>
      </w:r>
    </w:p>
    <w:p w:rsidR="002E3541" w:rsidRPr="001C3136" w:rsidRDefault="002E3541" w:rsidP="002E3541">
      <w:pPr>
        <w:autoSpaceDE w:val="0"/>
        <w:autoSpaceDN w:val="0"/>
        <w:adjustRightInd w:val="0"/>
        <w:rPr>
          <w:szCs w:val="24"/>
        </w:rPr>
      </w:pPr>
    </w:p>
    <w:p w:rsidR="002E3541" w:rsidRPr="001C3136" w:rsidRDefault="002E3541" w:rsidP="002E3541">
      <w:pPr>
        <w:autoSpaceDE w:val="0"/>
        <w:autoSpaceDN w:val="0"/>
        <w:adjustRightInd w:val="0"/>
        <w:rPr>
          <w:b/>
          <w:i/>
          <w:szCs w:val="24"/>
        </w:rPr>
      </w:pPr>
      <w:r w:rsidRPr="001C3136">
        <w:rPr>
          <w:szCs w:val="24"/>
        </w:rPr>
        <w:t>в лице</w:t>
      </w:r>
      <w:r w:rsidRPr="001C3136">
        <w:rPr>
          <w:b/>
          <w:i/>
          <w:szCs w:val="24"/>
        </w:rPr>
        <w:t xml:space="preserve"> _______________________________________________________________________</w:t>
      </w:r>
    </w:p>
    <w:p w:rsidR="002E3541" w:rsidRPr="001C3136" w:rsidRDefault="002E3541" w:rsidP="002E3541">
      <w:pPr>
        <w:autoSpaceDE w:val="0"/>
        <w:autoSpaceDN w:val="0"/>
        <w:adjustRightInd w:val="0"/>
        <w:jc w:val="center"/>
        <w:rPr>
          <w:bCs/>
          <w:i/>
          <w:iCs/>
          <w:szCs w:val="24"/>
        </w:rPr>
      </w:pPr>
      <w:r w:rsidRPr="001C3136">
        <w:rPr>
          <w:i/>
          <w:szCs w:val="24"/>
        </w:rPr>
        <w:t>(указываются Ф.И.О.,</w:t>
      </w:r>
      <w:r w:rsidRPr="001C3136">
        <w:rPr>
          <w:bCs/>
          <w:i/>
          <w:iCs/>
          <w:szCs w:val="24"/>
        </w:rPr>
        <w:t xml:space="preserve"> адрес, номер основного документа, удостоверяющего личность,</w:t>
      </w:r>
    </w:p>
    <w:p w:rsidR="002E3541" w:rsidRPr="001C3136" w:rsidRDefault="002E3541" w:rsidP="002E3541">
      <w:pPr>
        <w:rPr>
          <w:szCs w:val="24"/>
        </w:rPr>
      </w:pPr>
      <w:r w:rsidRPr="001C3136">
        <w:rPr>
          <w:b/>
          <w:bCs/>
          <w:i/>
          <w:iCs/>
          <w:szCs w:val="24"/>
        </w:rPr>
        <w:t>_____________________________________________________________________________</w:t>
      </w:r>
      <w:r w:rsidRPr="001C3136">
        <w:rPr>
          <w:bCs/>
          <w:iCs/>
          <w:szCs w:val="24"/>
        </w:rPr>
        <w:t>,</w:t>
      </w:r>
    </w:p>
    <w:p w:rsidR="002E3541" w:rsidRPr="001C3136" w:rsidRDefault="002E3541" w:rsidP="002E3541">
      <w:pPr>
        <w:autoSpaceDE w:val="0"/>
        <w:autoSpaceDN w:val="0"/>
        <w:adjustRightInd w:val="0"/>
        <w:jc w:val="center"/>
        <w:rPr>
          <w:b/>
          <w:bCs/>
          <w:i/>
          <w:iCs/>
          <w:szCs w:val="24"/>
        </w:rPr>
      </w:pPr>
      <w:r w:rsidRPr="001C3136">
        <w:rPr>
          <w:bCs/>
          <w:i/>
          <w:iCs/>
          <w:szCs w:val="24"/>
        </w:rPr>
        <w:t xml:space="preserve">сведения о дате выдачи указанного </w:t>
      </w:r>
      <w:r w:rsidR="00277DD6" w:rsidRPr="001C3136">
        <w:rPr>
          <w:bCs/>
          <w:i/>
          <w:iCs/>
          <w:szCs w:val="24"/>
        </w:rPr>
        <w:t>документа и выдавшем его органе) *</w:t>
      </w:r>
    </w:p>
    <w:p w:rsidR="002E3541" w:rsidRPr="001C3136" w:rsidRDefault="002E3541" w:rsidP="002E3541">
      <w:pPr>
        <w:autoSpaceDE w:val="0"/>
        <w:autoSpaceDN w:val="0"/>
        <w:adjustRightInd w:val="0"/>
        <w:rPr>
          <w:b/>
          <w:i/>
          <w:szCs w:val="24"/>
        </w:rPr>
      </w:pPr>
    </w:p>
    <w:p w:rsidR="002E3541" w:rsidRPr="001C3136" w:rsidRDefault="002E3541" w:rsidP="002E3541">
      <w:pPr>
        <w:autoSpaceDE w:val="0"/>
        <w:autoSpaceDN w:val="0"/>
        <w:adjustRightInd w:val="0"/>
        <w:rPr>
          <w:szCs w:val="24"/>
        </w:rPr>
      </w:pPr>
      <w:r w:rsidRPr="001C3136">
        <w:rPr>
          <w:i/>
          <w:szCs w:val="24"/>
        </w:rPr>
        <w:t xml:space="preserve">действующего на основании </w:t>
      </w:r>
      <w:r w:rsidRPr="001C3136">
        <w:rPr>
          <w:b/>
          <w:i/>
          <w:szCs w:val="24"/>
        </w:rPr>
        <w:t>_____________________________________</w:t>
      </w:r>
      <w:r w:rsidRPr="001C3136">
        <w:rPr>
          <w:szCs w:val="24"/>
        </w:rPr>
        <w:t xml:space="preserve">, дает свое согласие </w:t>
      </w:r>
      <w:r w:rsidR="008E7E75" w:rsidRPr="001C3136">
        <w:rPr>
          <w:b/>
          <w:szCs w:val="24"/>
        </w:rPr>
        <w:t>Публичному акционерному обществу «Россети Центр</w:t>
      </w:r>
      <w:r w:rsidR="008E7E75" w:rsidRPr="001C3136">
        <w:rPr>
          <w:b/>
          <w:snapToGrid w:val="0"/>
          <w:szCs w:val="24"/>
        </w:rPr>
        <w:t>»</w:t>
      </w:r>
      <w:r w:rsidR="008E7E75" w:rsidRPr="001C3136">
        <w:rPr>
          <w:snapToGrid w:val="0"/>
          <w:szCs w:val="24"/>
        </w:rPr>
        <w:t xml:space="preserve">, зарегистрированному по адресу: </w:t>
      </w:r>
      <w:r w:rsidR="008E7E75" w:rsidRPr="001C3136">
        <w:rPr>
          <w:iCs/>
          <w:szCs w:val="24"/>
        </w:rPr>
        <w:t xml:space="preserve">РФ, </w:t>
      </w:r>
      <w:r w:rsidR="008E7E75" w:rsidRPr="001C3136">
        <w:rPr>
          <w:snapToGrid w:val="0"/>
          <w:szCs w:val="24"/>
        </w:rPr>
        <w:t>119017, г. Москва, ул. Малая Ордынка, 15</w:t>
      </w:r>
      <w:r w:rsidR="008E7E75" w:rsidRPr="001C3136">
        <w:rPr>
          <w:szCs w:val="24"/>
        </w:rPr>
        <w:t xml:space="preserve">, </w:t>
      </w:r>
      <w:r w:rsidR="008E7E75" w:rsidRPr="001C3136">
        <w:rPr>
          <w:b/>
          <w:szCs w:val="24"/>
        </w:rPr>
        <w:t>Публичному акционерному обществу «Россети Центр и Приволжье»</w:t>
      </w:r>
      <w:r w:rsidR="008E7E75" w:rsidRPr="001C3136">
        <w:rPr>
          <w:szCs w:val="24"/>
        </w:rPr>
        <w:t xml:space="preserve">, </w:t>
      </w:r>
      <w:r w:rsidR="008E7E75" w:rsidRPr="001C3136">
        <w:rPr>
          <w:snapToGrid w:val="0"/>
          <w:szCs w:val="24"/>
        </w:rPr>
        <w:t>зарегистрированному по адресу: г. Нижний Новгород, ул. Рождественская, 33</w:t>
      </w:r>
      <w:r w:rsidR="008E7E75" w:rsidRPr="001C3136">
        <w:rPr>
          <w:i/>
          <w:szCs w:val="24"/>
        </w:rPr>
        <w:t>**</w:t>
      </w:r>
      <w:r w:rsidR="008E7E75" w:rsidRPr="001C3136">
        <w:rPr>
          <w:snapToGrid w:val="0"/>
          <w:szCs w:val="24"/>
        </w:rPr>
        <w:t xml:space="preserve">, </w:t>
      </w:r>
      <w:r w:rsidR="008E7E75" w:rsidRPr="001C3136">
        <w:rPr>
          <w:szCs w:val="24"/>
        </w:rPr>
        <w:t>и</w:t>
      </w:r>
      <w:r w:rsidR="008E7E75" w:rsidRPr="001C3136">
        <w:rPr>
          <w:i/>
          <w:szCs w:val="24"/>
        </w:rPr>
        <w:t xml:space="preserve"> </w:t>
      </w:r>
      <w:r w:rsidR="008E7E75" w:rsidRPr="001C3136">
        <w:rPr>
          <w:b/>
          <w:szCs w:val="24"/>
        </w:rPr>
        <w:t>Публичному акционерному обществу «Российские сети»</w:t>
      </w:r>
      <w:r w:rsidRPr="001C3136">
        <w:rPr>
          <w:szCs w:val="24"/>
        </w:rPr>
        <w:t xml:space="preserve">, </w:t>
      </w:r>
      <w:r w:rsidRPr="001C3136">
        <w:rPr>
          <w:snapToGrid w:val="0"/>
          <w:szCs w:val="24"/>
        </w:rPr>
        <w:t>зарегистрированному по адресу: г. Москва, ул. Беловежская, 4, в отношении</w:t>
      </w:r>
      <w:r w:rsidRPr="001C3136">
        <w:rPr>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AA6030" w:rsidRPr="001C3136">
        <w:rPr>
          <w:szCs w:val="24"/>
        </w:rPr>
        <w:t>(ам)</w:t>
      </w:r>
      <w:r w:rsidRPr="001C3136">
        <w:rPr>
          <w:szCs w:val="24"/>
        </w:rPr>
        <w:t>: фамилия</w:t>
      </w:r>
      <w:r w:rsidRPr="001C3136">
        <w:rPr>
          <w:snapToGrid w:val="0"/>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1C3136">
        <w:rPr>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7E3786" w:rsidRPr="001C3136">
        <w:rPr>
          <w:szCs w:val="24"/>
        </w:rPr>
        <w:t>), руководителей</w:t>
      </w:r>
      <w:r w:rsidRPr="001C3136">
        <w:rPr>
          <w:szCs w:val="24"/>
        </w:rPr>
        <w:t xml:space="preserve"> и бенефициаров.***</w:t>
      </w:r>
    </w:p>
    <w:p w:rsidR="002E3541" w:rsidRPr="001C3136" w:rsidRDefault="002E3541" w:rsidP="002E3541">
      <w:pPr>
        <w:ind w:firstLine="709"/>
        <w:rPr>
          <w:snapToGrid w:val="0"/>
          <w:szCs w:val="24"/>
        </w:rPr>
      </w:pPr>
      <w:r w:rsidRPr="001C3136">
        <w:rPr>
          <w:snapToGrid w:val="0"/>
          <w:szCs w:val="24"/>
        </w:rPr>
        <w:t xml:space="preserve">Цель обработки персональных данных: </w:t>
      </w:r>
      <w:r w:rsidRPr="001C3136">
        <w:rPr>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C3136">
        <w:rPr>
          <w:snapToGrid w:val="0"/>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E3541" w:rsidRPr="001C3136" w:rsidRDefault="002E3541" w:rsidP="002E3541">
      <w:pPr>
        <w:ind w:firstLine="709"/>
        <w:rPr>
          <w:snapToGrid w:val="0"/>
          <w:szCs w:val="24"/>
        </w:rPr>
      </w:pPr>
      <w:r w:rsidRPr="001C3136">
        <w:rPr>
          <w:snapToGrid w:val="0"/>
          <w:szCs w:val="24"/>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E3541" w:rsidRPr="001C3136" w:rsidRDefault="002E3541" w:rsidP="002E3541">
      <w:pPr>
        <w:ind w:firstLine="709"/>
        <w:rPr>
          <w:snapToGrid w:val="0"/>
          <w:sz w:val="28"/>
          <w:szCs w:val="28"/>
        </w:rPr>
      </w:pPr>
    </w:p>
    <w:p w:rsidR="002E3541" w:rsidRPr="001C3136" w:rsidRDefault="002E3541" w:rsidP="002E3541">
      <w:pPr>
        <w:ind w:firstLine="709"/>
        <w:rPr>
          <w:snapToGrid w:val="0"/>
          <w:sz w:val="28"/>
          <w:szCs w:val="28"/>
        </w:rPr>
      </w:pPr>
    </w:p>
    <w:p w:rsidR="002E3541" w:rsidRPr="001C3136" w:rsidRDefault="002E3541" w:rsidP="002E3541">
      <w:pPr>
        <w:ind w:firstLine="709"/>
        <w:rPr>
          <w:snapToGrid w:val="0"/>
          <w:sz w:val="28"/>
          <w:szCs w:val="28"/>
        </w:rPr>
      </w:pPr>
    </w:p>
    <w:p w:rsidR="002E3541" w:rsidRPr="001C3136" w:rsidRDefault="002E3541" w:rsidP="002E3541">
      <w:pPr>
        <w:rPr>
          <w:sz w:val="28"/>
          <w:szCs w:val="28"/>
        </w:rPr>
      </w:pPr>
      <w:r w:rsidRPr="001C3136">
        <w:rPr>
          <w:sz w:val="28"/>
          <w:szCs w:val="28"/>
        </w:rPr>
        <w:t>____________________________                         ___________________________</w:t>
      </w:r>
    </w:p>
    <w:p w:rsidR="002E3541" w:rsidRPr="001C3136" w:rsidRDefault="002E3541" w:rsidP="002E3541">
      <w:pPr>
        <w:contextualSpacing/>
      </w:pPr>
      <w:r w:rsidRPr="001C3136">
        <w:t xml:space="preserve">(Подпись субъекта персональных данных / </w:t>
      </w:r>
      <w:r w:rsidRPr="001C3136">
        <w:tab/>
      </w:r>
      <w:r w:rsidRPr="001C3136">
        <w:tab/>
      </w:r>
      <w:r w:rsidRPr="001C3136">
        <w:tab/>
        <w:t xml:space="preserve"> (Ф.И.О. и должность подписавшего*)</w:t>
      </w:r>
    </w:p>
    <w:p w:rsidR="002E3541" w:rsidRPr="001C3136" w:rsidRDefault="002E3541" w:rsidP="002E3541">
      <w:pPr>
        <w:contextualSpacing/>
      </w:pPr>
      <w:r w:rsidRPr="001C3136">
        <w:t xml:space="preserve">уполномоченного представителя)                                                </w:t>
      </w:r>
    </w:p>
    <w:p w:rsidR="002E3541" w:rsidRPr="001C3136" w:rsidRDefault="002E3541" w:rsidP="002E3541">
      <w:pPr>
        <w:rPr>
          <w:b/>
          <w:bCs/>
          <w:sz w:val="28"/>
          <w:szCs w:val="28"/>
        </w:rPr>
      </w:pPr>
    </w:p>
    <w:p w:rsidR="002E3541" w:rsidRPr="001C3136" w:rsidRDefault="002E3541" w:rsidP="002E3541">
      <w:pPr>
        <w:rPr>
          <w:b/>
          <w:bCs/>
          <w:sz w:val="28"/>
          <w:szCs w:val="28"/>
        </w:rPr>
      </w:pPr>
      <w:r w:rsidRPr="001C3136">
        <w:rPr>
          <w:b/>
          <w:bCs/>
          <w:sz w:val="28"/>
          <w:szCs w:val="28"/>
        </w:rPr>
        <w:t>М.П.</w:t>
      </w:r>
    </w:p>
    <w:p w:rsidR="002E3541" w:rsidRPr="001C3136" w:rsidRDefault="002E3541" w:rsidP="002E3541">
      <w:pPr>
        <w:rPr>
          <w:szCs w:val="24"/>
        </w:rPr>
      </w:pPr>
    </w:p>
    <w:p w:rsidR="002E3541" w:rsidRPr="001C3136" w:rsidRDefault="002E3541" w:rsidP="002E3541">
      <w:pPr>
        <w:tabs>
          <w:tab w:val="left" w:pos="567"/>
          <w:tab w:val="left" w:pos="1985"/>
        </w:tabs>
        <w:ind w:right="34" w:firstLine="0"/>
        <w:jc w:val="left"/>
      </w:pPr>
      <w:r w:rsidRPr="001C3136">
        <w:br w:type="page"/>
      </w:r>
    </w:p>
    <w:p w:rsidR="002E3541" w:rsidRPr="001C3136" w:rsidRDefault="002E3541" w:rsidP="002E3541">
      <w:pPr>
        <w:pStyle w:val="3"/>
        <w:numPr>
          <w:ilvl w:val="2"/>
          <w:numId w:val="37"/>
        </w:numPr>
        <w:tabs>
          <w:tab w:val="left" w:pos="567"/>
          <w:tab w:val="left" w:pos="1985"/>
        </w:tabs>
        <w:ind w:left="0" w:right="34" w:firstLine="0"/>
        <w:rPr>
          <w:sz w:val="24"/>
          <w:szCs w:val="24"/>
        </w:rPr>
      </w:pPr>
      <w:bookmarkStart w:id="501" w:name="_Toc439252801"/>
      <w:bookmarkStart w:id="502" w:name="_Toc439323774"/>
      <w:bookmarkStart w:id="503" w:name="_Toc440361409"/>
      <w:bookmarkStart w:id="504" w:name="_Toc440376291"/>
      <w:bookmarkStart w:id="505" w:name="_Toc440382549"/>
      <w:bookmarkStart w:id="506" w:name="_Toc440447219"/>
      <w:bookmarkStart w:id="507" w:name="_Toc440632380"/>
      <w:bookmarkStart w:id="508" w:name="_Toc440875152"/>
      <w:bookmarkStart w:id="509" w:name="_Toc441131139"/>
      <w:bookmarkStart w:id="510" w:name="_Toc441572145"/>
      <w:bookmarkStart w:id="511" w:name="_Toc441575237"/>
      <w:bookmarkStart w:id="512" w:name="_Toc442195903"/>
      <w:bookmarkStart w:id="513" w:name="_Toc442251945"/>
      <w:bookmarkStart w:id="514" w:name="_Toc442258894"/>
      <w:bookmarkStart w:id="515" w:name="_Toc442259134"/>
      <w:bookmarkStart w:id="516" w:name="_Toc447292897"/>
      <w:bookmarkStart w:id="517" w:name="_Toc461808969"/>
      <w:bookmarkStart w:id="518" w:name="_Toc463514644"/>
      <w:bookmarkStart w:id="519" w:name="_Toc466969454"/>
      <w:bookmarkStart w:id="520" w:name="_Toc468453122"/>
      <w:bookmarkStart w:id="521" w:name="_Toc469479841"/>
      <w:bookmarkStart w:id="522" w:name="_Toc471988205"/>
      <w:bookmarkStart w:id="523" w:name="_Toc472497905"/>
      <w:bookmarkStart w:id="524" w:name="_Toc498509531"/>
      <w:bookmarkStart w:id="525" w:name="_Toc524939646"/>
      <w:bookmarkStart w:id="526" w:name="_Toc535853835"/>
      <w:bookmarkStart w:id="527" w:name="_Toc536020466"/>
      <w:bookmarkStart w:id="528" w:name="_Toc3996415"/>
      <w:bookmarkStart w:id="529" w:name="_Toc229061516"/>
      <w:r w:rsidRPr="001C3136">
        <w:rPr>
          <w:sz w:val="24"/>
          <w:szCs w:val="24"/>
        </w:rPr>
        <w:lastRenderedPageBreak/>
        <w:t>Инструкции по заполнению</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rsidR="002E3541" w:rsidRPr="001C3136" w:rsidRDefault="002E3541" w:rsidP="002E3541">
      <w:pPr>
        <w:numPr>
          <w:ilvl w:val="3"/>
          <w:numId w:val="37"/>
        </w:numPr>
        <w:tabs>
          <w:tab w:val="left" w:pos="567"/>
          <w:tab w:val="left" w:pos="1985"/>
        </w:tabs>
        <w:spacing w:before="100" w:beforeAutospacing="1"/>
        <w:ind w:left="0" w:right="34" w:firstLine="1134"/>
        <w:rPr>
          <w:b/>
          <w:szCs w:val="24"/>
        </w:rPr>
      </w:pPr>
      <w:r w:rsidRPr="001C3136">
        <w:rPr>
          <w:szCs w:val="24"/>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77DD6" w:rsidRPr="001C3136" w:rsidRDefault="00277DD6" w:rsidP="002E3541">
      <w:pPr>
        <w:numPr>
          <w:ilvl w:val="3"/>
          <w:numId w:val="37"/>
        </w:numPr>
        <w:tabs>
          <w:tab w:val="left" w:pos="567"/>
          <w:tab w:val="left" w:pos="1985"/>
        </w:tabs>
        <w:spacing w:before="100" w:beforeAutospacing="1"/>
        <w:ind w:left="0" w:right="34" w:firstLine="1134"/>
        <w:rPr>
          <w:b/>
          <w:szCs w:val="24"/>
        </w:rPr>
      </w:pPr>
      <w:r w:rsidRPr="001C3136">
        <w:t xml:space="preserve">** При заключении договоров </w:t>
      </w:r>
      <w:r w:rsidR="000359F9" w:rsidRPr="001C3136">
        <w:rPr>
          <w:szCs w:val="24"/>
        </w:rPr>
        <w:t>ПАО «</w:t>
      </w:r>
      <w:r w:rsidR="00DE56C3" w:rsidRPr="001C3136">
        <w:rPr>
          <w:szCs w:val="24"/>
        </w:rPr>
        <w:t>Россети Центр</w:t>
      </w:r>
      <w:r w:rsidR="000359F9" w:rsidRPr="001C3136">
        <w:rPr>
          <w:szCs w:val="24"/>
        </w:rPr>
        <w:t>»/ПАО «</w:t>
      </w:r>
      <w:r w:rsidR="00DE56C3" w:rsidRPr="001C3136">
        <w:rPr>
          <w:szCs w:val="24"/>
        </w:rPr>
        <w:t>Россети Центр</w:t>
      </w:r>
      <w:r w:rsidR="000359F9" w:rsidRPr="001C3136">
        <w:rPr>
          <w:szCs w:val="24"/>
        </w:rPr>
        <w:t xml:space="preserve"> и </w:t>
      </w:r>
      <w:r w:rsidR="00E80026" w:rsidRPr="001C3136">
        <w:rPr>
          <w:szCs w:val="24"/>
        </w:rPr>
        <w:t>Приволжье</w:t>
      </w:r>
      <w:r w:rsidR="000359F9" w:rsidRPr="001C3136">
        <w:rPr>
          <w:szCs w:val="24"/>
        </w:rPr>
        <w:t>»</w:t>
      </w:r>
      <w:r w:rsidRPr="001C3136">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w:t>
      </w:r>
      <w:r w:rsidR="00AA6030" w:rsidRPr="001C3136">
        <w:t>(ам)</w:t>
      </w:r>
      <w:r w:rsidRPr="001C3136">
        <w:t>,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C3136">
        <w:rPr>
          <w:snapToGrid w:val="0"/>
        </w:rPr>
        <w:t xml:space="preserve">, удостоверяющего личность; ИНН </w:t>
      </w:r>
      <w:r w:rsidRPr="001C3136">
        <w:t>(участников, учредителей, акционеров, руководителей)).</w:t>
      </w:r>
    </w:p>
    <w:p w:rsidR="002E3541" w:rsidRPr="001C3136" w:rsidRDefault="002E3541" w:rsidP="002E3541">
      <w:pPr>
        <w:numPr>
          <w:ilvl w:val="3"/>
          <w:numId w:val="37"/>
        </w:numPr>
        <w:tabs>
          <w:tab w:val="left" w:pos="567"/>
          <w:tab w:val="left" w:pos="1985"/>
        </w:tabs>
        <w:spacing w:before="100" w:beforeAutospacing="1"/>
        <w:ind w:left="0" w:right="34" w:firstLine="1134"/>
        <w:rPr>
          <w:szCs w:val="24"/>
        </w:rPr>
      </w:pPr>
      <w:r w:rsidRPr="001C3136">
        <w:rPr>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1C3136">
        <w:rPr>
          <w:szCs w:val="24"/>
          <w:lang w:val="x-none" w:eastAsia="x-none"/>
        </w:rPr>
        <w:t>ПАО «Россети»,</w:t>
      </w:r>
      <w:r w:rsidRPr="001C3136">
        <w:rPr>
          <w:szCs w:val="24"/>
          <w:lang w:eastAsia="x-none"/>
        </w:rPr>
        <w:t xml:space="preserve"> </w:t>
      </w:r>
      <w:r w:rsidRPr="001C3136">
        <w:rPr>
          <w:szCs w:val="24"/>
        </w:rPr>
        <w:t>ПАО «</w:t>
      </w:r>
      <w:r w:rsidR="00DE56C3" w:rsidRPr="001C3136">
        <w:rPr>
          <w:szCs w:val="24"/>
        </w:rPr>
        <w:t>Россети Центр</w:t>
      </w:r>
      <w:r w:rsidRPr="001C3136">
        <w:rPr>
          <w:szCs w:val="24"/>
        </w:rPr>
        <w:t>»/ПАО «</w:t>
      </w:r>
      <w:r w:rsidR="00DE56C3" w:rsidRPr="001C3136">
        <w:rPr>
          <w:szCs w:val="24"/>
        </w:rPr>
        <w:t>Россети Центр</w:t>
      </w:r>
      <w:r w:rsidRPr="001C3136">
        <w:rPr>
          <w:szCs w:val="24"/>
        </w:rPr>
        <w:t xml:space="preserve"> и </w:t>
      </w:r>
      <w:r w:rsidR="00E80026" w:rsidRPr="001C3136">
        <w:rPr>
          <w:szCs w:val="24"/>
        </w:rPr>
        <w:t>Приволжье</w:t>
      </w:r>
      <w:r w:rsidRPr="001C3136">
        <w:rPr>
          <w:szCs w:val="24"/>
        </w:rPr>
        <w:t>» перед</w:t>
      </w:r>
      <w:r w:rsidRPr="001C3136">
        <w:rPr>
          <w:spacing w:val="-4"/>
          <w:szCs w:val="24"/>
        </w:rPr>
        <w:t xml:space="preserve"> руководителем, собственником (участником, учредителем, акционером), а также бенефициаром</w:t>
      </w:r>
      <w:r w:rsidRPr="001C3136">
        <w:rPr>
          <w:szCs w:val="24"/>
        </w:rPr>
        <w:t xml:space="preserve"> участника закупки / контрагента / третьего лица, привлеченного контрагентом к исполнению своих обязательств по договору</w:t>
      </w:r>
      <w:r w:rsidR="00AA6030" w:rsidRPr="001C3136">
        <w:rPr>
          <w:szCs w:val="24"/>
        </w:rPr>
        <w:t>(ам)</w:t>
      </w:r>
      <w:r w:rsidRPr="001C3136">
        <w:rPr>
          <w:szCs w:val="24"/>
        </w:rPr>
        <w:t>,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w:t>
      </w:r>
      <w:r w:rsidR="00AA6030" w:rsidRPr="001C3136">
        <w:rPr>
          <w:szCs w:val="24"/>
        </w:rPr>
        <w:t>(ам)</w:t>
      </w:r>
      <w:r w:rsidRPr="001C3136">
        <w:rPr>
          <w:szCs w:val="24"/>
        </w:rPr>
        <w:t xml:space="preserve">, и предполагает, что </w:t>
      </w:r>
      <w:r w:rsidRPr="001C3136">
        <w:rPr>
          <w:spacing w:val="-4"/>
          <w:szCs w:val="24"/>
        </w:rPr>
        <w:t>участник закупки (потенциальный контрагент) / контрагент получил у руководителя, своих бенефициаров и бенефициаров</w:t>
      </w:r>
      <w:r w:rsidRPr="001C3136">
        <w:rPr>
          <w:szCs w:val="24"/>
        </w:rPr>
        <w:t xml:space="preserve"> третьих лиц, привлеченных контрагентом к исполнению своих обязательств по договору</w:t>
      </w:r>
      <w:r w:rsidR="00AA6030" w:rsidRPr="001C3136">
        <w:rPr>
          <w:szCs w:val="24"/>
        </w:rPr>
        <w:t>(ам)</w:t>
      </w:r>
      <w:r w:rsidRPr="001C3136">
        <w:rPr>
          <w:szCs w:val="24"/>
        </w:rPr>
        <w:t xml:space="preserve"> согласие </w:t>
      </w:r>
      <w:r w:rsidRPr="001C3136">
        <w:rPr>
          <w:spacing w:val="-4"/>
          <w:szCs w:val="24"/>
        </w:rPr>
        <w:t xml:space="preserve">на представление (обработку) </w:t>
      </w:r>
      <w:r w:rsidRPr="001C3136">
        <w:rPr>
          <w:szCs w:val="24"/>
          <w:lang w:val="x-none" w:eastAsia="x-none"/>
        </w:rPr>
        <w:t>ПАО «Россети»,</w:t>
      </w:r>
      <w:r w:rsidRPr="001C3136">
        <w:rPr>
          <w:szCs w:val="24"/>
          <w:lang w:eastAsia="x-none"/>
        </w:rPr>
        <w:t xml:space="preserve"> </w:t>
      </w:r>
      <w:r w:rsidRPr="001C3136">
        <w:rPr>
          <w:szCs w:val="24"/>
        </w:rPr>
        <w:t>ПАО «</w:t>
      </w:r>
      <w:r w:rsidR="00DE56C3" w:rsidRPr="001C3136">
        <w:rPr>
          <w:szCs w:val="24"/>
        </w:rPr>
        <w:t>Россети Центр</w:t>
      </w:r>
      <w:r w:rsidRPr="001C3136">
        <w:rPr>
          <w:szCs w:val="24"/>
        </w:rPr>
        <w:t>»/ПАО «</w:t>
      </w:r>
      <w:r w:rsidR="00DE56C3" w:rsidRPr="001C3136">
        <w:rPr>
          <w:szCs w:val="24"/>
        </w:rPr>
        <w:t>Россети Центр</w:t>
      </w:r>
      <w:r w:rsidRPr="001C3136">
        <w:rPr>
          <w:szCs w:val="24"/>
        </w:rPr>
        <w:t xml:space="preserve"> и </w:t>
      </w:r>
      <w:r w:rsidR="00E80026" w:rsidRPr="001C3136">
        <w:rPr>
          <w:szCs w:val="24"/>
        </w:rPr>
        <w:t>Приволжье</w:t>
      </w:r>
      <w:r w:rsidRPr="001C3136">
        <w:rPr>
          <w:szCs w:val="24"/>
        </w:rPr>
        <w:t>»</w:t>
      </w:r>
      <w:r w:rsidRPr="001C3136">
        <w:rPr>
          <w:spacing w:val="-4"/>
          <w:szCs w:val="24"/>
        </w:rPr>
        <w:t xml:space="preserve"> </w:t>
      </w:r>
      <w:r w:rsidRPr="001C3136">
        <w:rPr>
          <w:szCs w:val="24"/>
        </w:rPr>
        <w:t>и в уполномоченные государственные органы указанных сведений.</w:t>
      </w:r>
    </w:p>
    <w:p w:rsidR="00C41532" w:rsidRPr="001C3136" w:rsidRDefault="00C41532" w:rsidP="00C41532">
      <w:pPr>
        <w:tabs>
          <w:tab w:val="left" w:pos="567"/>
          <w:tab w:val="left" w:pos="1985"/>
        </w:tabs>
        <w:spacing w:before="100" w:beforeAutospacing="1"/>
        <w:ind w:right="34"/>
        <w:rPr>
          <w:szCs w:val="24"/>
        </w:rPr>
      </w:pPr>
    </w:p>
    <w:p w:rsidR="00C41532" w:rsidRPr="001C3136" w:rsidRDefault="00C41532" w:rsidP="00C41532">
      <w:pPr>
        <w:tabs>
          <w:tab w:val="left" w:pos="567"/>
          <w:tab w:val="left" w:pos="1985"/>
        </w:tabs>
        <w:spacing w:before="100" w:beforeAutospacing="1"/>
        <w:ind w:right="34"/>
        <w:rPr>
          <w:szCs w:val="24"/>
        </w:rPr>
      </w:pPr>
    </w:p>
    <w:p w:rsidR="002E3541" w:rsidRPr="001C3136" w:rsidRDefault="002E3541" w:rsidP="002E3541">
      <w:pPr>
        <w:tabs>
          <w:tab w:val="left" w:pos="567"/>
          <w:tab w:val="left" w:pos="1985"/>
        </w:tabs>
        <w:ind w:right="34" w:firstLine="0"/>
        <w:jc w:val="left"/>
      </w:pPr>
    </w:p>
    <w:p w:rsidR="002E3541" w:rsidRPr="001C3136" w:rsidRDefault="002E3541" w:rsidP="002E3541">
      <w:pPr>
        <w:tabs>
          <w:tab w:val="left" w:pos="567"/>
          <w:tab w:val="left" w:pos="1985"/>
        </w:tabs>
        <w:ind w:right="34" w:firstLine="0"/>
        <w:jc w:val="left"/>
      </w:pPr>
    </w:p>
    <w:p w:rsidR="002E3541" w:rsidRPr="001C3136" w:rsidRDefault="002E3541" w:rsidP="002E3541">
      <w:pPr>
        <w:tabs>
          <w:tab w:val="left" w:pos="567"/>
          <w:tab w:val="left" w:pos="1985"/>
        </w:tabs>
        <w:ind w:right="34" w:firstLine="0"/>
        <w:jc w:val="left"/>
      </w:pPr>
    </w:p>
    <w:p w:rsidR="00E05737" w:rsidRPr="001C3136" w:rsidRDefault="00E05737" w:rsidP="00293660">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rPr>
          <w:color w:val="FF0000"/>
          <w:sz w:val="24"/>
          <w:szCs w:val="24"/>
        </w:rPr>
        <w:sectPr w:rsidR="00E05737" w:rsidRPr="001C3136" w:rsidSect="00CC4109">
          <w:pgSz w:w="11906" w:h="16838" w:code="9"/>
          <w:pgMar w:top="680" w:right="707" w:bottom="1134" w:left="1276" w:header="680" w:footer="278" w:gutter="0"/>
          <w:cols w:space="708"/>
          <w:titlePg/>
          <w:docGrid w:linePitch="360"/>
        </w:sectPr>
      </w:pPr>
    </w:p>
    <w:p w:rsidR="00211593" w:rsidRPr="001C3136" w:rsidRDefault="00211593" w:rsidP="00293660">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color w:val="000000"/>
          <w:sz w:val="24"/>
          <w:szCs w:val="24"/>
        </w:rPr>
      </w:pPr>
      <w:bookmarkStart w:id="530" w:name="_Ref440376324"/>
      <w:bookmarkStart w:id="531" w:name="_Ref440376401"/>
      <w:bookmarkStart w:id="532" w:name="_Toc441131149"/>
      <w:bookmarkStart w:id="533" w:name="_Toc229061517"/>
      <w:bookmarkEnd w:id="493"/>
      <w:bookmarkEnd w:id="494"/>
      <w:bookmarkEnd w:id="495"/>
      <w:bookmarkEnd w:id="496"/>
      <w:bookmarkEnd w:id="497"/>
      <w:bookmarkEnd w:id="498"/>
      <w:bookmarkEnd w:id="499"/>
      <w:bookmarkEnd w:id="500"/>
      <w:r w:rsidRPr="001C3136">
        <w:rPr>
          <w:sz w:val="24"/>
          <w:szCs w:val="24"/>
        </w:rPr>
        <w:lastRenderedPageBreak/>
        <w:t xml:space="preserve">План распределения объемов </w:t>
      </w:r>
      <w:r w:rsidR="00E964CF" w:rsidRPr="001C3136">
        <w:rPr>
          <w:sz w:val="24"/>
          <w:szCs w:val="24"/>
          <w:lang w:val="ru-RU"/>
        </w:rPr>
        <w:t>по Договору</w:t>
      </w:r>
      <w:r w:rsidR="00AA6030" w:rsidRPr="001C3136">
        <w:rPr>
          <w:sz w:val="24"/>
          <w:szCs w:val="24"/>
          <w:lang w:val="ru-RU"/>
        </w:rPr>
        <w:t>(ам)</w:t>
      </w:r>
      <w:r w:rsidR="00E964CF" w:rsidRPr="001C3136">
        <w:rPr>
          <w:sz w:val="24"/>
          <w:szCs w:val="24"/>
        </w:rPr>
        <w:t xml:space="preserve"> </w:t>
      </w:r>
      <w:r w:rsidR="007E20E1" w:rsidRPr="001C3136">
        <w:rPr>
          <w:sz w:val="24"/>
          <w:szCs w:val="24"/>
          <w:lang w:val="ru-RU"/>
        </w:rPr>
        <w:t>между членами</w:t>
      </w:r>
      <w:r w:rsidRPr="001C3136">
        <w:rPr>
          <w:sz w:val="24"/>
          <w:szCs w:val="24"/>
        </w:rPr>
        <w:t xml:space="preserve"> коллективного Участника </w:t>
      </w:r>
      <w:r w:rsidRPr="001C3136">
        <w:rPr>
          <w:color w:val="000000"/>
          <w:sz w:val="24"/>
          <w:szCs w:val="24"/>
        </w:rPr>
        <w:t>(форма </w:t>
      </w:r>
      <w:r w:rsidR="00EF61FF" w:rsidRPr="001C3136">
        <w:rPr>
          <w:color w:val="000000"/>
          <w:sz w:val="24"/>
          <w:szCs w:val="24"/>
          <w:lang w:val="ru-RU"/>
        </w:rPr>
        <w:t>8</w:t>
      </w:r>
      <w:r w:rsidRPr="001C3136">
        <w:rPr>
          <w:color w:val="000000"/>
          <w:sz w:val="24"/>
          <w:szCs w:val="24"/>
        </w:rPr>
        <w:t>)</w:t>
      </w:r>
      <w:bookmarkEnd w:id="530"/>
      <w:bookmarkEnd w:id="531"/>
      <w:bookmarkEnd w:id="532"/>
      <w:bookmarkEnd w:id="533"/>
    </w:p>
    <w:p w:rsidR="00211593" w:rsidRPr="001C3136" w:rsidRDefault="00211593" w:rsidP="00514096">
      <w:pPr>
        <w:tabs>
          <w:tab w:val="left" w:pos="567"/>
          <w:tab w:val="left" w:pos="1985"/>
        </w:tabs>
        <w:ind w:right="34" w:firstLine="0"/>
        <w:rPr>
          <w:szCs w:val="24"/>
        </w:rPr>
      </w:pPr>
      <w:r w:rsidRPr="001C3136">
        <w:rPr>
          <w:szCs w:val="24"/>
        </w:rPr>
        <w:t>(</w:t>
      </w:r>
      <w:r w:rsidRPr="001C3136">
        <w:rPr>
          <w:szCs w:val="24"/>
          <w:shd w:val="clear" w:color="auto" w:fill="FFFF99"/>
        </w:rPr>
        <w:t>заполняется отдельно по каждому из лотов с указанием номера и названия лота</w:t>
      </w:r>
      <w:r w:rsidRPr="001C3136">
        <w:rPr>
          <w:szCs w:val="24"/>
        </w:rPr>
        <w:t>)</w:t>
      </w:r>
    </w:p>
    <w:p w:rsidR="00211593" w:rsidRPr="001C3136" w:rsidRDefault="00211593" w:rsidP="00293660">
      <w:pPr>
        <w:pStyle w:val="3"/>
        <w:numPr>
          <w:ilvl w:val="2"/>
          <w:numId w:val="37"/>
        </w:numPr>
        <w:tabs>
          <w:tab w:val="left" w:pos="567"/>
          <w:tab w:val="left" w:pos="1985"/>
        </w:tabs>
        <w:ind w:left="0" w:right="34" w:firstLine="0"/>
        <w:rPr>
          <w:sz w:val="24"/>
          <w:szCs w:val="24"/>
        </w:rPr>
      </w:pPr>
      <w:bookmarkStart w:id="534" w:name="_Toc440376305"/>
      <w:bookmarkStart w:id="535" w:name="_Toc440382563"/>
      <w:bookmarkStart w:id="536" w:name="_Toc440447233"/>
      <w:bookmarkStart w:id="537" w:name="_Toc440632394"/>
      <w:bookmarkStart w:id="538" w:name="_Toc440875163"/>
      <w:bookmarkStart w:id="539" w:name="_Toc441131150"/>
      <w:bookmarkStart w:id="540" w:name="_Toc441572157"/>
      <w:bookmarkStart w:id="541" w:name="_Toc441575249"/>
      <w:bookmarkStart w:id="542" w:name="_Toc442195914"/>
      <w:bookmarkStart w:id="543" w:name="_Toc442251956"/>
      <w:bookmarkStart w:id="544" w:name="_Toc442258905"/>
      <w:bookmarkStart w:id="545" w:name="_Toc442259145"/>
      <w:bookmarkStart w:id="546" w:name="_Toc442265457"/>
      <w:bookmarkStart w:id="547" w:name="_Toc447292662"/>
      <w:bookmarkStart w:id="548" w:name="_Toc461809114"/>
      <w:bookmarkStart w:id="549" w:name="_Toc463514533"/>
      <w:bookmarkStart w:id="550" w:name="_Toc466908651"/>
      <w:bookmarkStart w:id="551" w:name="_Toc468196590"/>
      <w:bookmarkStart w:id="552" w:name="_Toc468446671"/>
      <w:bookmarkStart w:id="553" w:name="_Toc468446865"/>
      <w:bookmarkStart w:id="554" w:name="_Toc469479721"/>
      <w:bookmarkStart w:id="555" w:name="_Toc471986671"/>
      <w:bookmarkStart w:id="556" w:name="_Toc498509305"/>
      <w:bookmarkStart w:id="557" w:name="_Toc524939658"/>
      <w:bookmarkStart w:id="558" w:name="_Toc535853844"/>
      <w:bookmarkStart w:id="559" w:name="_Toc536020472"/>
      <w:bookmarkStart w:id="560" w:name="_Toc229061518"/>
      <w:r w:rsidRPr="001C3136">
        <w:rPr>
          <w:sz w:val="24"/>
          <w:szCs w:val="24"/>
        </w:rPr>
        <w:t xml:space="preserve">Форма плана распределения объемов </w:t>
      </w:r>
      <w:r w:rsidR="00E964CF" w:rsidRPr="001C3136">
        <w:rPr>
          <w:sz w:val="24"/>
          <w:szCs w:val="24"/>
          <w:lang w:val="ru-RU"/>
        </w:rPr>
        <w:t>по Договору</w:t>
      </w:r>
      <w:r w:rsidR="00AA6030" w:rsidRPr="001C3136">
        <w:rPr>
          <w:sz w:val="24"/>
          <w:szCs w:val="24"/>
          <w:lang w:val="ru-RU"/>
        </w:rPr>
        <w:t>(ам)</w:t>
      </w:r>
      <w:r w:rsidR="003260DA" w:rsidRPr="001C3136">
        <w:rPr>
          <w:sz w:val="24"/>
          <w:szCs w:val="24"/>
        </w:rPr>
        <w:t xml:space="preserve"> </w:t>
      </w:r>
      <w:r w:rsidR="007E20E1" w:rsidRPr="001C3136">
        <w:rPr>
          <w:sz w:val="24"/>
          <w:szCs w:val="24"/>
          <w:lang w:val="ru-RU"/>
        </w:rPr>
        <w:t>между членами</w:t>
      </w:r>
      <w:r w:rsidR="007E20E1" w:rsidRPr="001C3136">
        <w:rPr>
          <w:sz w:val="24"/>
          <w:szCs w:val="24"/>
        </w:rPr>
        <w:t xml:space="preserve"> </w:t>
      </w:r>
      <w:r w:rsidRPr="001C3136">
        <w:rPr>
          <w:sz w:val="24"/>
          <w:szCs w:val="24"/>
        </w:rPr>
        <w:t>коллективного Участника</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11593" w:rsidRPr="001C3136" w:rsidRDefault="00211593" w:rsidP="00514096">
      <w:pPr>
        <w:pBdr>
          <w:top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начало формы</w:t>
      </w:r>
    </w:p>
    <w:p w:rsidR="00211593" w:rsidRPr="001C3136" w:rsidRDefault="00211593" w:rsidP="00514096">
      <w:pPr>
        <w:tabs>
          <w:tab w:val="left" w:pos="567"/>
          <w:tab w:val="left" w:pos="1985"/>
        </w:tabs>
        <w:ind w:right="34" w:firstLine="0"/>
        <w:jc w:val="left"/>
        <w:rPr>
          <w:color w:val="000000"/>
          <w:szCs w:val="24"/>
        </w:rPr>
      </w:pPr>
      <w:r w:rsidRPr="001C3136">
        <w:rPr>
          <w:color w:val="000000"/>
          <w:szCs w:val="24"/>
        </w:rPr>
        <w:t xml:space="preserve">Приложение </w:t>
      </w:r>
      <w:r w:rsidR="00EF61FF" w:rsidRPr="001C3136">
        <w:rPr>
          <w:noProof/>
          <w:color w:val="000000"/>
          <w:szCs w:val="24"/>
        </w:rPr>
        <w:t>8</w:t>
      </w:r>
      <w:r w:rsidRPr="001C3136">
        <w:rPr>
          <w:color w:val="000000"/>
          <w:szCs w:val="24"/>
        </w:rPr>
        <w:t xml:space="preserve"> к письму о подаче оферты</w:t>
      </w:r>
      <w:r w:rsidRPr="001C3136">
        <w:rPr>
          <w:color w:val="000000"/>
          <w:szCs w:val="24"/>
        </w:rPr>
        <w:br/>
        <w:t>от «____»_____________ г. №__________</w:t>
      </w:r>
    </w:p>
    <w:p w:rsidR="00211593" w:rsidRPr="001C3136" w:rsidRDefault="00211593" w:rsidP="00514096">
      <w:pPr>
        <w:tabs>
          <w:tab w:val="left" w:pos="567"/>
          <w:tab w:val="left" w:pos="1985"/>
        </w:tabs>
        <w:ind w:right="34" w:firstLine="0"/>
        <w:rPr>
          <w:color w:val="000000"/>
          <w:szCs w:val="24"/>
        </w:rPr>
      </w:pPr>
    </w:p>
    <w:p w:rsidR="00211593" w:rsidRPr="001C3136" w:rsidRDefault="00211593" w:rsidP="00514096">
      <w:pPr>
        <w:tabs>
          <w:tab w:val="left" w:pos="567"/>
          <w:tab w:val="left" w:pos="1985"/>
        </w:tabs>
        <w:ind w:right="34" w:firstLine="0"/>
        <w:jc w:val="center"/>
        <w:rPr>
          <w:b/>
          <w:szCs w:val="24"/>
        </w:rPr>
      </w:pPr>
      <w:r w:rsidRPr="001C3136">
        <w:rPr>
          <w:b/>
          <w:szCs w:val="24"/>
        </w:rPr>
        <w:t xml:space="preserve">План распределения объемов </w:t>
      </w:r>
      <w:r w:rsidR="00E964CF" w:rsidRPr="001C3136">
        <w:rPr>
          <w:b/>
          <w:szCs w:val="24"/>
        </w:rPr>
        <w:t>по Договору</w:t>
      </w:r>
      <w:r w:rsidR="00AA6030" w:rsidRPr="001C3136">
        <w:rPr>
          <w:b/>
          <w:szCs w:val="24"/>
        </w:rPr>
        <w:t>(ам)</w:t>
      </w:r>
      <w:r w:rsidR="00E964CF" w:rsidRPr="001C3136">
        <w:rPr>
          <w:b/>
          <w:szCs w:val="24"/>
        </w:rPr>
        <w:t xml:space="preserve"> </w:t>
      </w:r>
      <w:r w:rsidR="007E20E1" w:rsidRPr="001C3136">
        <w:rPr>
          <w:b/>
          <w:szCs w:val="24"/>
        </w:rPr>
        <w:t>между членами</w:t>
      </w:r>
      <w:r w:rsidR="007E20E1" w:rsidRPr="001C3136">
        <w:rPr>
          <w:szCs w:val="24"/>
        </w:rPr>
        <w:t xml:space="preserve"> </w:t>
      </w:r>
      <w:r w:rsidRPr="001C3136">
        <w:rPr>
          <w:b/>
          <w:szCs w:val="24"/>
        </w:rPr>
        <w:t>коллективного Участника</w:t>
      </w:r>
    </w:p>
    <w:p w:rsidR="00211593" w:rsidRPr="001C3136" w:rsidRDefault="00211593" w:rsidP="00514096">
      <w:pPr>
        <w:tabs>
          <w:tab w:val="left" w:pos="567"/>
          <w:tab w:val="left" w:pos="1985"/>
        </w:tabs>
        <w:ind w:right="34" w:firstLine="0"/>
        <w:rPr>
          <w:color w:val="000000"/>
          <w:szCs w:val="24"/>
        </w:rPr>
      </w:pPr>
    </w:p>
    <w:p w:rsidR="00211593" w:rsidRPr="001C3136" w:rsidRDefault="00211593" w:rsidP="00514096">
      <w:pPr>
        <w:tabs>
          <w:tab w:val="left" w:pos="567"/>
          <w:tab w:val="left" w:pos="1985"/>
        </w:tabs>
        <w:ind w:right="34" w:firstLine="0"/>
        <w:rPr>
          <w:color w:val="000000"/>
          <w:szCs w:val="24"/>
        </w:rPr>
      </w:pPr>
      <w:r w:rsidRPr="001C3136">
        <w:rPr>
          <w:color w:val="000000"/>
          <w:szCs w:val="24"/>
        </w:rPr>
        <w:t>Наименование и адрес лидера коллективного Участника: _______________________</w:t>
      </w:r>
    </w:p>
    <w:p w:rsidR="00211593" w:rsidRPr="001C3136" w:rsidRDefault="00211593" w:rsidP="00514096">
      <w:pPr>
        <w:tabs>
          <w:tab w:val="left" w:pos="567"/>
          <w:tab w:val="left" w:pos="1985"/>
        </w:tabs>
        <w:ind w:right="34"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498"/>
      </w:tblGrid>
      <w:tr w:rsidR="00BD0ED5" w:rsidRPr="001C3136" w:rsidTr="00015B77">
        <w:trPr>
          <w:trHeight w:val="1022"/>
        </w:trPr>
        <w:tc>
          <w:tcPr>
            <w:tcW w:w="633" w:type="dxa"/>
            <w:vAlign w:val="center"/>
          </w:tcPr>
          <w:p w:rsidR="00BD0ED5" w:rsidRPr="001C3136" w:rsidRDefault="00BD0ED5" w:rsidP="00514096">
            <w:pPr>
              <w:tabs>
                <w:tab w:val="left" w:pos="567"/>
                <w:tab w:val="left" w:pos="1985"/>
              </w:tabs>
              <w:ind w:right="34" w:firstLine="0"/>
              <w:jc w:val="center"/>
              <w:rPr>
                <w:b/>
              </w:rPr>
            </w:pPr>
            <w:r w:rsidRPr="001C3136">
              <w:rPr>
                <w:b/>
              </w:rPr>
              <w:t>№ п/п</w:t>
            </w:r>
          </w:p>
        </w:tc>
        <w:tc>
          <w:tcPr>
            <w:tcW w:w="2736" w:type="dxa"/>
            <w:vAlign w:val="center"/>
          </w:tcPr>
          <w:p w:rsidR="00E964CF" w:rsidRPr="001C3136" w:rsidRDefault="00BD0ED5" w:rsidP="00514096">
            <w:pPr>
              <w:pStyle w:val="af4"/>
              <w:tabs>
                <w:tab w:val="left" w:pos="567"/>
                <w:tab w:val="left" w:pos="1985"/>
              </w:tabs>
              <w:spacing w:before="0" w:after="0"/>
              <w:ind w:left="0" w:right="34"/>
              <w:jc w:val="center"/>
            </w:pPr>
            <w:r w:rsidRPr="001C3136">
              <w:rPr>
                <w:b/>
              </w:rPr>
              <w:t xml:space="preserve">Наименование </w:t>
            </w:r>
            <w:r w:rsidR="00E964CF" w:rsidRPr="001C3136">
              <w:rPr>
                <w:b/>
              </w:rPr>
              <w:t>этапа по Договору</w:t>
            </w:r>
            <w:r w:rsidR="00AA6030" w:rsidRPr="001C3136">
              <w:rPr>
                <w:b/>
              </w:rPr>
              <w:t>(ам)</w:t>
            </w:r>
            <w:r w:rsidR="00E964CF" w:rsidRPr="001C3136">
              <w:t xml:space="preserve"> </w:t>
            </w:r>
          </w:p>
          <w:p w:rsidR="00BD0ED5" w:rsidRPr="001C3136" w:rsidRDefault="00E964CF" w:rsidP="00E964CF">
            <w:pPr>
              <w:pStyle w:val="af4"/>
              <w:tabs>
                <w:tab w:val="left" w:pos="567"/>
                <w:tab w:val="left" w:pos="1985"/>
              </w:tabs>
              <w:spacing w:before="0" w:after="0"/>
              <w:ind w:left="0" w:right="34"/>
              <w:jc w:val="center"/>
              <w:rPr>
                <w:b/>
              </w:rPr>
            </w:pPr>
            <w:r w:rsidRPr="001C3136">
              <w:rPr>
                <w:b/>
              </w:rPr>
              <w:t xml:space="preserve">(наименование работ/услуг, </w:t>
            </w:r>
            <w:r w:rsidR="00BD0ED5" w:rsidRPr="001C3136">
              <w:rPr>
                <w:b/>
              </w:rPr>
              <w:t>продукции</w:t>
            </w:r>
            <w:r w:rsidRPr="001C3136">
              <w:rPr>
                <w:b/>
              </w:rPr>
              <w:t>:</w:t>
            </w:r>
            <w:r w:rsidR="00BD0ED5" w:rsidRPr="001C3136">
              <w:rPr>
                <w:b/>
              </w:rPr>
              <w:t xml:space="preserve"> тип, марка</w:t>
            </w:r>
            <w:r w:rsidRPr="001C3136">
              <w:rPr>
                <w:b/>
              </w:rPr>
              <w:t>)</w:t>
            </w:r>
          </w:p>
        </w:tc>
        <w:tc>
          <w:tcPr>
            <w:tcW w:w="2146" w:type="dxa"/>
            <w:vAlign w:val="center"/>
          </w:tcPr>
          <w:p w:rsidR="00BD0ED5" w:rsidRPr="001C3136" w:rsidRDefault="00BD0ED5" w:rsidP="00514096">
            <w:pPr>
              <w:pStyle w:val="af4"/>
              <w:tabs>
                <w:tab w:val="left" w:pos="567"/>
                <w:tab w:val="left" w:pos="1985"/>
              </w:tabs>
              <w:spacing w:before="0" w:after="0"/>
              <w:ind w:left="0" w:right="34"/>
              <w:jc w:val="center"/>
              <w:rPr>
                <w:b/>
              </w:rPr>
            </w:pPr>
            <w:r w:rsidRPr="001C3136">
              <w:rPr>
                <w:b/>
              </w:rPr>
              <w:t>Наименование организации</w:t>
            </w:r>
          </w:p>
        </w:tc>
        <w:tc>
          <w:tcPr>
            <w:tcW w:w="2707" w:type="dxa"/>
            <w:vAlign w:val="center"/>
          </w:tcPr>
          <w:p w:rsidR="00BD0ED5" w:rsidRPr="001C3136" w:rsidRDefault="00BD0ED5" w:rsidP="00514096">
            <w:pPr>
              <w:pStyle w:val="af4"/>
              <w:tabs>
                <w:tab w:val="left" w:pos="567"/>
                <w:tab w:val="left" w:pos="1985"/>
              </w:tabs>
              <w:spacing w:before="0" w:after="0"/>
              <w:ind w:left="0" w:right="34"/>
              <w:jc w:val="center"/>
              <w:rPr>
                <w:b/>
              </w:rPr>
            </w:pPr>
            <w:r w:rsidRPr="001C3136">
              <w:rPr>
                <w:b/>
              </w:rPr>
              <w:t xml:space="preserve">Стоимость </w:t>
            </w:r>
            <w:r w:rsidR="00E964CF" w:rsidRPr="001C3136">
              <w:rPr>
                <w:b/>
              </w:rPr>
              <w:t>по Договору</w:t>
            </w:r>
            <w:r w:rsidR="00AA6030" w:rsidRPr="001C3136">
              <w:rPr>
                <w:b/>
              </w:rPr>
              <w:t>(ам)</w:t>
            </w:r>
            <w:r w:rsidR="00E964CF" w:rsidRPr="001C3136">
              <w:t xml:space="preserve"> </w:t>
            </w:r>
            <w:r w:rsidRPr="001C3136">
              <w:rPr>
                <w:b/>
              </w:rPr>
              <w:t>в % от общей стоимости</w:t>
            </w:r>
          </w:p>
          <w:p w:rsidR="00BD0ED5" w:rsidRPr="001C3136" w:rsidRDefault="00BD0ED5" w:rsidP="00514096">
            <w:pPr>
              <w:pStyle w:val="af4"/>
              <w:tabs>
                <w:tab w:val="left" w:pos="567"/>
                <w:tab w:val="left" w:pos="1985"/>
              </w:tabs>
              <w:spacing w:before="0" w:after="0"/>
              <w:ind w:left="0" w:right="34"/>
              <w:jc w:val="center"/>
              <w:rPr>
                <w:b/>
              </w:rPr>
            </w:pPr>
            <w:r w:rsidRPr="001C3136">
              <w:rPr>
                <w:b/>
              </w:rPr>
              <w:t>100%</w:t>
            </w:r>
          </w:p>
        </w:tc>
        <w:tc>
          <w:tcPr>
            <w:tcW w:w="1349" w:type="dxa"/>
            <w:vAlign w:val="center"/>
          </w:tcPr>
          <w:p w:rsidR="00E964CF" w:rsidRPr="001C3136" w:rsidRDefault="00BD0ED5" w:rsidP="00E964CF">
            <w:pPr>
              <w:pStyle w:val="af4"/>
              <w:tabs>
                <w:tab w:val="left" w:pos="567"/>
                <w:tab w:val="left" w:pos="1985"/>
              </w:tabs>
              <w:spacing w:before="0" w:after="0"/>
              <w:ind w:left="0" w:right="34"/>
              <w:jc w:val="center"/>
              <w:rPr>
                <w:b/>
              </w:rPr>
            </w:pPr>
            <w:r w:rsidRPr="001C3136">
              <w:rPr>
                <w:b/>
              </w:rPr>
              <w:t xml:space="preserve">Сроки </w:t>
            </w:r>
            <w:r w:rsidR="00E964CF" w:rsidRPr="001C3136">
              <w:rPr>
                <w:b/>
              </w:rPr>
              <w:t>выполнения</w:t>
            </w:r>
          </w:p>
          <w:p w:rsidR="00E964CF" w:rsidRPr="001C3136" w:rsidRDefault="00E964CF" w:rsidP="00E964CF">
            <w:pPr>
              <w:pStyle w:val="af4"/>
              <w:tabs>
                <w:tab w:val="left" w:pos="567"/>
                <w:tab w:val="left" w:pos="1985"/>
              </w:tabs>
              <w:spacing w:before="0" w:after="0"/>
              <w:ind w:left="0" w:right="34"/>
              <w:jc w:val="center"/>
              <w:rPr>
                <w:b/>
              </w:rPr>
            </w:pPr>
            <w:r w:rsidRPr="001C3136">
              <w:rPr>
                <w:b/>
              </w:rPr>
              <w:t xml:space="preserve">этапа </w:t>
            </w:r>
          </w:p>
          <w:p w:rsidR="00BD0ED5" w:rsidRPr="001C3136" w:rsidRDefault="00E964CF" w:rsidP="00E964CF">
            <w:pPr>
              <w:pStyle w:val="af4"/>
              <w:tabs>
                <w:tab w:val="left" w:pos="567"/>
                <w:tab w:val="left" w:pos="1985"/>
              </w:tabs>
              <w:spacing w:before="0" w:after="0"/>
              <w:ind w:left="0" w:right="34"/>
              <w:jc w:val="center"/>
              <w:rPr>
                <w:b/>
              </w:rPr>
            </w:pPr>
            <w:r w:rsidRPr="001C3136">
              <w:t xml:space="preserve"> </w:t>
            </w:r>
            <w:r w:rsidR="00BD0ED5" w:rsidRPr="001C3136">
              <w:rPr>
                <w:b/>
              </w:rPr>
              <w:t>(начало и окончание)</w:t>
            </w:r>
          </w:p>
        </w:tc>
      </w:tr>
      <w:tr w:rsidR="00BD0ED5" w:rsidRPr="001C3136" w:rsidTr="00015B77">
        <w:trPr>
          <w:trHeight w:val="256"/>
        </w:trPr>
        <w:tc>
          <w:tcPr>
            <w:tcW w:w="633" w:type="dxa"/>
            <w:vAlign w:val="center"/>
          </w:tcPr>
          <w:p w:rsidR="00BD0ED5" w:rsidRPr="001C3136"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r>
      <w:tr w:rsidR="00BD0ED5" w:rsidRPr="001C3136" w:rsidTr="00015B77">
        <w:trPr>
          <w:trHeight w:val="256"/>
        </w:trPr>
        <w:tc>
          <w:tcPr>
            <w:tcW w:w="633" w:type="dxa"/>
            <w:vAlign w:val="center"/>
          </w:tcPr>
          <w:p w:rsidR="00BD0ED5" w:rsidRPr="001C3136"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r>
      <w:tr w:rsidR="00BD0ED5" w:rsidRPr="001C3136" w:rsidTr="00015B77">
        <w:trPr>
          <w:trHeight w:val="256"/>
        </w:trPr>
        <w:tc>
          <w:tcPr>
            <w:tcW w:w="633" w:type="dxa"/>
            <w:vAlign w:val="center"/>
          </w:tcPr>
          <w:p w:rsidR="00BD0ED5" w:rsidRPr="001C3136" w:rsidRDefault="00BD0ED5" w:rsidP="00495483">
            <w:pPr>
              <w:pStyle w:val="af7"/>
              <w:tabs>
                <w:tab w:val="left" w:pos="567"/>
                <w:tab w:val="left" w:pos="1985"/>
              </w:tabs>
              <w:spacing w:before="0" w:after="0"/>
              <w:ind w:left="0" w:right="34"/>
              <w:jc w:val="center"/>
              <w:rPr>
                <w:color w:val="000000"/>
                <w:sz w:val="22"/>
              </w:rPr>
            </w:pPr>
          </w:p>
        </w:tc>
        <w:tc>
          <w:tcPr>
            <w:tcW w:w="273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r>
      <w:tr w:rsidR="00BD0ED5" w:rsidRPr="001C3136" w:rsidTr="00015B77">
        <w:trPr>
          <w:trHeight w:val="256"/>
        </w:trPr>
        <w:tc>
          <w:tcPr>
            <w:tcW w:w="633" w:type="dxa"/>
            <w:vAlign w:val="center"/>
          </w:tcPr>
          <w:p w:rsidR="00BD0ED5" w:rsidRPr="001C3136" w:rsidRDefault="00BD0ED5" w:rsidP="00514096">
            <w:pPr>
              <w:pStyle w:val="af7"/>
              <w:tabs>
                <w:tab w:val="left" w:pos="567"/>
                <w:tab w:val="left" w:pos="1985"/>
              </w:tabs>
              <w:spacing w:before="0" w:after="0"/>
              <w:ind w:left="0" w:right="34"/>
              <w:jc w:val="center"/>
              <w:rPr>
                <w:color w:val="000000"/>
                <w:sz w:val="22"/>
              </w:rPr>
            </w:pPr>
            <w:r w:rsidRPr="001C3136">
              <w:rPr>
                <w:color w:val="000000"/>
                <w:sz w:val="22"/>
              </w:rPr>
              <w:t>…</w:t>
            </w:r>
          </w:p>
        </w:tc>
        <w:tc>
          <w:tcPr>
            <w:tcW w:w="273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146"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2707"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c>
          <w:tcPr>
            <w:tcW w:w="1349" w:type="dxa"/>
            <w:vAlign w:val="center"/>
          </w:tcPr>
          <w:p w:rsidR="00BD0ED5" w:rsidRPr="001C3136" w:rsidRDefault="00BD0ED5" w:rsidP="00514096">
            <w:pPr>
              <w:pStyle w:val="af7"/>
              <w:tabs>
                <w:tab w:val="left" w:pos="567"/>
                <w:tab w:val="left" w:pos="1985"/>
              </w:tabs>
              <w:spacing w:before="0" w:after="0"/>
              <w:ind w:left="0" w:right="34"/>
              <w:jc w:val="center"/>
              <w:rPr>
                <w:sz w:val="22"/>
              </w:rPr>
            </w:pPr>
          </w:p>
        </w:tc>
      </w:tr>
      <w:tr w:rsidR="00BD0ED5" w:rsidRPr="001C3136" w:rsidTr="00015B77">
        <w:trPr>
          <w:trHeight w:val="269"/>
        </w:trPr>
        <w:tc>
          <w:tcPr>
            <w:tcW w:w="5515" w:type="dxa"/>
            <w:gridSpan w:val="3"/>
            <w:vAlign w:val="center"/>
          </w:tcPr>
          <w:p w:rsidR="00BD0ED5" w:rsidRPr="001C3136" w:rsidRDefault="00BD0ED5" w:rsidP="00514096">
            <w:pPr>
              <w:pStyle w:val="af7"/>
              <w:tabs>
                <w:tab w:val="left" w:pos="567"/>
                <w:tab w:val="left" w:pos="1985"/>
              </w:tabs>
              <w:spacing w:before="0" w:after="0"/>
              <w:ind w:left="0" w:right="34"/>
              <w:rPr>
                <w:b/>
                <w:sz w:val="22"/>
              </w:rPr>
            </w:pPr>
            <w:r w:rsidRPr="001C3136">
              <w:rPr>
                <w:b/>
                <w:sz w:val="22"/>
              </w:rPr>
              <w:t>ИТОГО</w:t>
            </w:r>
          </w:p>
        </w:tc>
        <w:tc>
          <w:tcPr>
            <w:tcW w:w="2707" w:type="dxa"/>
            <w:vAlign w:val="center"/>
          </w:tcPr>
          <w:p w:rsidR="00BD0ED5" w:rsidRPr="001C3136" w:rsidRDefault="000924F2" w:rsidP="00514096">
            <w:pPr>
              <w:pStyle w:val="af7"/>
              <w:tabs>
                <w:tab w:val="left" w:pos="567"/>
                <w:tab w:val="left" w:pos="1985"/>
              </w:tabs>
              <w:spacing w:before="0" w:after="0"/>
              <w:ind w:left="0" w:right="34"/>
              <w:jc w:val="center"/>
              <w:rPr>
                <w:b/>
                <w:sz w:val="22"/>
              </w:rPr>
            </w:pPr>
            <w:r w:rsidRPr="001C3136">
              <w:rPr>
                <w:b/>
                <w:sz w:val="22"/>
              </w:rPr>
              <w:t>100%</w:t>
            </w:r>
          </w:p>
        </w:tc>
        <w:tc>
          <w:tcPr>
            <w:tcW w:w="1349" w:type="dxa"/>
            <w:vAlign w:val="center"/>
          </w:tcPr>
          <w:p w:rsidR="00BD0ED5" w:rsidRPr="001C3136" w:rsidRDefault="00BD0ED5" w:rsidP="00514096">
            <w:pPr>
              <w:pStyle w:val="af7"/>
              <w:tabs>
                <w:tab w:val="left" w:pos="567"/>
                <w:tab w:val="left" w:pos="1985"/>
              </w:tabs>
              <w:spacing w:before="0" w:after="0"/>
              <w:ind w:left="0" w:right="34"/>
              <w:jc w:val="center"/>
              <w:rPr>
                <w:b/>
                <w:sz w:val="22"/>
              </w:rPr>
            </w:pPr>
            <w:r w:rsidRPr="001C3136">
              <w:rPr>
                <w:b/>
                <w:sz w:val="22"/>
              </w:rPr>
              <w:t>Х</w:t>
            </w:r>
          </w:p>
        </w:tc>
      </w:tr>
    </w:tbl>
    <w:p w:rsidR="00211593" w:rsidRPr="001C3136" w:rsidRDefault="00211593" w:rsidP="00514096">
      <w:pPr>
        <w:tabs>
          <w:tab w:val="left" w:pos="567"/>
          <w:tab w:val="left" w:pos="1985"/>
        </w:tabs>
        <w:ind w:right="34" w:firstLine="0"/>
        <w:rPr>
          <w:color w:val="000000"/>
          <w:szCs w:val="24"/>
        </w:rPr>
      </w:pPr>
    </w:p>
    <w:p w:rsidR="00211593" w:rsidRPr="001C3136" w:rsidRDefault="00211593" w:rsidP="004C4238">
      <w:pPr>
        <w:tabs>
          <w:tab w:val="left" w:pos="567"/>
          <w:tab w:val="left" w:pos="1985"/>
        </w:tabs>
        <w:ind w:right="5669" w:firstLine="0"/>
        <w:rPr>
          <w:color w:val="000000"/>
          <w:szCs w:val="24"/>
        </w:rPr>
      </w:pPr>
      <w:r w:rsidRPr="001C3136">
        <w:rPr>
          <w:color w:val="000000"/>
          <w:szCs w:val="24"/>
        </w:rPr>
        <w:t>____________________________________</w:t>
      </w:r>
    </w:p>
    <w:p w:rsidR="00211593" w:rsidRPr="001C3136" w:rsidRDefault="00211593" w:rsidP="004C4238">
      <w:pPr>
        <w:tabs>
          <w:tab w:val="left" w:pos="567"/>
          <w:tab w:val="left" w:pos="1985"/>
        </w:tabs>
        <w:ind w:right="5669" w:firstLine="0"/>
        <w:jc w:val="center"/>
        <w:rPr>
          <w:color w:val="000000"/>
          <w:szCs w:val="24"/>
          <w:vertAlign w:val="superscript"/>
        </w:rPr>
      </w:pPr>
      <w:r w:rsidRPr="001C3136">
        <w:rPr>
          <w:color w:val="000000"/>
          <w:szCs w:val="24"/>
          <w:vertAlign w:val="superscript"/>
        </w:rPr>
        <w:t>(подпись, М.П.)</w:t>
      </w:r>
    </w:p>
    <w:p w:rsidR="00211593" w:rsidRPr="001C3136" w:rsidRDefault="00211593" w:rsidP="004C4238">
      <w:pPr>
        <w:tabs>
          <w:tab w:val="left" w:pos="567"/>
          <w:tab w:val="left" w:pos="1985"/>
        </w:tabs>
        <w:ind w:right="5669" w:firstLine="0"/>
        <w:rPr>
          <w:color w:val="000000"/>
          <w:szCs w:val="24"/>
        </w:rPr>
      </w:pPr>
      <w:r w:rsidRPr="001C3136">
        <w:rPr>
          <w:color w:val="000000"/>
          <w:szCs w:val="24"/>
        </w:rPr>
        <w:t>____________________________________</w:t>
      </w:r>
    </w:p>
    <w:p w:rsidR="00211593" w:rsidRPr="001C3136" w:rsidRDefault="00211593" w:rsidP="004C4238">
      <w:pPr>
        <w:tabs>
          <w:tab w:val="left" w:pos="567"/>
          <w:tab w:val="left" w:pos="1985"/>
        </w:tabs>
        <w:ind w:right="5669" w:firstLine="0"/>
        <w:jc w:val="center"/>
        <w:rPr>
          <w:color w:val="000000"/>
          <w:szCs w:val="24"/>
          <w:vertAlign w:val="superscript"/>
        </w:rPr>
      </w:pPr>
      <w:r w:rsidRPr="001C3136">
        <w:rPr>
          <w:color w:val="000000"/>
          <w:szCs w:val="24"/>
          <w:vertAlign w:val="superscript"/>
        </w:rPr>
        <w:t>(фамилия, имя, отчество подписавшего, должность)</w:t>
      </w:r>
    </w:p>
    <w:p w:rsidR="00211593" w:rsidRPr="001C3136" w:rsidRDefault="00211593" w:rsidP="00514096">
      <w:pPr>
        <w:pBdr>
          <w:bottom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конец формы</w:t>
      </w:r>
    </w:p>
    <w:p w:rsidR="00211593" w:rsidRPr="001C3136" w:rsidRDefault="00211593" w:rsidP="00514096">
      <w:pPr>
        <w:tabs>
          <w:tab w:val="left" w:pos="567"/>
          <w:tab w:val="left" w:pos="1985"/>
        </w:tabs>
        <w:ind w:right="34" w:firstLine="0"/>
        <w:jc w:val="left"/>
        <w:rPr>
          <w:sz w:val="2"/>
          <w:szCs w:val="2"/>
        </w:rPr>
      </w:pPr>
      <w:r w:rsidRPr="001C3136">
        <w:rPr>
          <w:b/>
          <w:szCs w:val="24"/>
        </w:rPr>
        <w:br w:type="page"/>
      </w:r>
    </w:p>
    <w:p w:rsidR="00211593" w:rsidRPr="001C3136" w:rsidRDefault="00211593" w:rsidP="00293660">
      <w:pPr>
        <w:pStyle w:val="3"/>
        <w:numPr>
          <w:ilvl w:val="2"/>
          <w:numId w:val="37"/>
        </w:numPr>
        <w:tabs>
          <w:tab w:val="left" w:pos="567"/>
          <w:tab w:val="left" w:pos="1985"/>
        </w:tabs>
        <w:ind w:left="0" w:right="34" w:firstLine="0"/>
        <w:rPr>
          <w:sz w:val="24"/>
          <w:szCs w:val="24"/>
        </w:rPr>
      </w:pPr>
      <w:bookmarkStart w:id="561" w:name="_Toc440376306"/>
      <w:bookmarkStart w:id="562" w:name="_Toc440382564"/>
      <w:bookmarkStart w:id="563" w:name="_Toc440447234"/>
      <w:bookmarkStart w:id="564" w:name="_Toc440632395"/>
      <w:bookmarkStart w:id="565" w:name="_Toc440875164"/>
      <w:bookmarkStart w:id="566" w:name="_Toc441131151"/>
      <w:bookmarkStart w:id="567" w:name="_Toc441572158"/>
      <w:bookmarkStart w:id="568" w:name="_Toc441575250"/>
      <w:bookmarkStart w:id="569" w:name="_Toc442195915"/>
      <w:bookmarkStart w:id="570" w:name="_Toc442251957"/>
      <w:bookmarkStart w:id="571" w:name="_Toc442258906"/>
      <w:bookmarkStart w:id="572" w:name="_Toc442259146"/>
      <w:bookmarkStart w:id="573" w:name="_Toc442265458"/>
      <w:bookmarkStart w:id="574" w:name="_Toc447292663"/>
      <w:bookmarkStart w:id="575" w:name="_Toc461809115"/>
      <w:bookmarkStart w:id="576" w:name="_Toc463514534"/>
      <w:bookmarkStart w:id="577" w:name="_Toc466908652"/>
      <w:bookmarkStart w:id="578" w:name="_Toc468196591"/>
      <w:bookmarkStart w:id="579" w:name="_Toc468446672"/>
      <w:bookmarkStart w:id="580" w:name="_Toc468446866"/>
      <w:bookmarkStart w:id="581" w:name="_Toc469479722"/>
      <w:bookmarkStart w:id="582" w:name="_Toc471986672"/>
      <w:bookmarkStart w:id="583" w:name="_Toc498509306"/>
      <w:bookmarkStart w:id="584" w:name="_Toc524939659"/>
      <w:bookmarkStart w:id="585" w:name="_Toc535853845"/>
      <w:bookmarkStart w:id="586" w:name="_Toc536020473"/>
      <w:bookmarkStart w:id="587" w:name="_Toc229061519"/>
      <w:r w:rsidRPr="001C3136">
        <w:rPr>
          <w:sz w:val="24"/>
          <w:szCs w:val="24"/>
        </w:rPr>
        <w:lastRenderedPageBreak/>
        <w:t>Инструкции по заполнению</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211593" w:rsidRPr="001C3136"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Данная форма заполняется только в том случае, если Заявка подается коллективным Участником.</w:t>
      </w:r>
      <w:r w:rsidR="00DF6472" w:rsidRPr="001C3136">
        <w:rPr>
          <w:sz w:val="24"/>
          <w:szCs w:val="24"/>
          <w:lang w:val="ru-RU"/>
        </w:rPr>
        <w:t xml:space="preserve"> </w:t>
      </w:r>
    </w:p>
    <w:p w:rsidR="00211593" w:rsidRPr="001C3136"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дату и номер Заявки в соответствии с письмом о подаче оферты (</w:t>
      </w:r>
      <w:r w:rsidR="00C15C40" w:rsidRPr="001C3136">
        <w:rPr>
          <w:sz w:val="24"/>
          <w:szCs w:val="24"/>
          <w:lang w:val="ru-RU"/>
        </w:rPr>
        <w:t xml:space="preserve">форма </w:t>
      </w:r>
      <w:r w:rsidR="00F63582" w:rsidRPr="001C3136">
        <w:rPr>
          <w:sz w:val="24"/>
          <w:szCs w:val="24"/>
          <w:lang w:val="ru-RU"/>
        </w:rPr>
        <w:fldChar w:fldCharType="begin"/>
      </w:r>
      <w:r w:rsidR="00F63582" w:rsidRPr="001C3136">
        <w:rPr>
          <w:sz w:val="24"/>
          <w:szCs w:val="24"/>
          <w:lang w:val="ru-RU"/>
        </w:rPr>
        <w:instrText xml:space="preserve"> REF _Ref55336310 \r \h </w:instrText>
      </w:r>
      <w:r w:rsidR="00656C1B" w:rsidRPr="001C3136">
        <w:rPr>
          <w:sz w:val="24"/>
          <w:szCs w:val="24"/>
          <w:lang w:val="ru-RU"/>
        </w:rPr>
        <w:instrText xml:space="preserve"> \* MERGEFORMAT </w:instrText>
      </w:r>
      <w:r w:rsidR="00F63582" w:rsidRPr="001C3136">
        <w:rPr>
          <w:sz w:val="24"/>
          <w:szCs w:val="24"/>
          <w:lang w:val="ru-RU"/>
        </w:rPr>
      </w:r>
      <w:r w:rsidR="00F63582" w:rsidRPr="001C3136">
        <w:rPr>
          <w:sz w:val="24"/>
          <w:szCs w:val="24"/>
          <w:lang w:val="ru-RU"/>
        </w:rPr>
        <w:fldChar w:fldCharType="separate"/>
      </w:r>
      <w:r w:rsidR="00957E29" w:rsidRPr="001C3136">
        <w:rPr>
          <w:sz w:val="24"/>
          <w:szCs w:val="24"/>
          <w:lang w:val="ru-RU"/>
        </w:rPr>
        <w:t>1.21</w:t>
      </w:r>
      <w:r w:rsidR="00F63582" w:rsidRPr="001C3136">
        <w:rPr>
          <w:sz w:val="24"/>
          <w:szCs w:val="24"/>
          <w:lang w:val="ru-RU"/>
        </w:rPr>
        <w:fldChar w:fldCharType="end"/>
      </w:r>
      <w:r w:rsidR="00C15C40" w:rsidRPr="001C3136">
        <w:rPr>
          <w:sz w:val="24"/>
          <w:szCs w:val="24"/>
          <w:lang w:val="ru-RU"/>
        </w:rPr>
        <w:t xml:space="preserve"> текущей части</w:t>
      </w:r>
      <w:r w:rsidRPr="001C3136">
        <w:rPr>
          <w:sz w:val="24"/>
          <w:szCs w:val="24"/>
        </w:rPr>
        <w:t>).</w:t>
      </w:r>
    </w:p>
    <w:p w:rsidR="00211593" w:rsidRPr="001C3136"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свое фирменное наименование (в т.ч. организационно-правовую форму) и свой адрес.</w:t>
      </w:r>
    </w:p>
    <w:p w:rsidR="00211593" w:rsidRPr="001C3136" w:rsidRDefault="00211593"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В данной форме лидер коллективного Участника указывает</w:t>
      </w:r>
      <w:r w:rsidR="006B075D" w:rsidRPr="001C3136">
        <w:rPr>
          <w:sz w:val="24"/>
          <w:szCs w:val="24"/>
          <w:lang w:val="ru-RU"/>
        </w:rPr>
        <w:t xml:space="preserve"> данные </w:t>
      </w:r>
      <w:r w:rsidR="006B075D" w:rsidRPr="001C3136">
        <w:rPr>
          <w:sz w:val="24"/>
          <w:szCs w:val="24"/>
        </w:rPr>
        <w:t xml:space="preserve">в соответствии с </w:t>
      </w:r>
      <w:r w:rsidR="006B075D" w:rsidRPr="001C3136">
        <w:rPr>
          <w:sz w:val="24"/>
          <w:szCs w:val="24"/>
          <w:lang w:val="ru-RU"/>
        </w:rPr>
        <w:t xml:space="preserve">документами разделов </w:t>
      </w:r>
      <w:r w:rsidR="006B075D" w:rsidRPr="001C3136">
        <w:rPr>
          <w:i/>
          <w:sz w:val="24"/>
          <w:szCs w:val="24"/>
          <w:lang w:eastAsia="ru-RU"/>
        </w:rPr>
        <w:t xml:space="preserve">ДОКУМЕНТЫ </w:t>
      </w:r>
      <w:r w:rsidR="00495483" w:rsidRPr="001C3136">
        <w:rPr>
          <w:i/>
          <w:sz w:val="24"/>
          <w:szCs w:val="24"/>
          <w:lang w:val="ru-RU" w:eastAsia="ru-RU"/>
        </w:rPr>
        <w:t>ОБЩЕЙ</w:t>
      </w:r>
      <w:r w:rsidR="006B075D" w:rsidRPr="001C3136">
        <w:rPr>
          <w:i/>
          <w:sz w:val="24"/>
          <w:szCs w:val="24"/>
          <w:lang w:eastAsia="ru-RU"/>
        </w:rPr>
        <w:t xml:space="preserve"> ЧАСТИ ЗАЯВКИ </w:t>
      </w:r>
      <w:r w:rsidR="006B075D" w:rsidRPr="001C3136">
        <w:rPr>
          <w:i/>
          <w:sz w:val="24"/>
          <w:szCs w:val="24"/>
          <w:lang w:val="ru-RU" w:eastAsia="ru-RU"/>
        </w:rPr>
        <w:t xml:space="preserve">и </w:t>
      </w:r>
      <w:r w:rsidR="006B075D" w:rsidRPr="001C3136">
        <w:rPr>
          <w:i/>
          <w:sz w:val="24"/>
          <w:szCs w:val="24"/>
          <w:lang w:eastAsia="ru-RU"/>
        </w:rPr>
        <w:t xml:space="preserve">ДОКУМЕНТЫ </w:t>
      </w:r>
      <w:r w:rsidR="006B075D" w:rsidRPr="001C3136">
        <w:rPr>
          <w:i/>
          <w:sz w:val="24"/>
          <w:szCs w:val="24"/>
          <w:lang w:val="ru-RU" w:eastAsia="ru-RU"/>
        </w:rPr>
        <w:t xml:space="preserve">ЦЕНОВОЙ ЧАСТИ </w:t>
      </w:r>
      <w:r w:rsidR="006B075D" w:rsidRPr="001C3136">
        <w:rPr>
          <w:i/>
          <w:sz w:val="24"/>
          <w:szCs w:val="24"/>
          <w:lang w:eastAsia="ru-RU"/>
        </w:rPr>
        <w:t>ЗАЯВКИ</w:t>
      </w:r>
      <w:r w:rsidRPr="001C3136">
        <w:rPr>
          <w:sz w:val="24"/>
          <w:szCs w:val="24"/>
        </w:rPr>
        <w:t>:</w:t>
      </w:r>
    </w:p>
    <w:p w:rsidR="00211593" w:rsidRPr="001C3136" w:rsidRDefault="003260DA" w:rsidP="002D33BE">
      <w:pPr>
        <w:pStyle w:val="a2"/>
        <w:numPr>
          <w:ilvl w:val="4"/>
          <w:numId w:val="7"/>
        </w:numPr>
        <w:tabs>
          <w:tab w:val="clear" w:pos="1701"/>
          <w:tab w:val="left" w:pos="567"/>
          <w:tab w:val="left" w:pos="1985"/>
          <w:tab w:val="num" w:pos="2410"/>
        </w:tabs>
        <w:spacing w:before="100" w:beforeAutospacing="1" w:line="240" w:lineRule="auto"/>
        <w:ind w:left="851" w:right="34" w:firstLine="850"/>
        <w:rPr>
          <w:sz w:val="24"/>
          <w:szCs w:val="24"/>
        </w:rPr>
      </w:pPr>
      <w:r w:rsidRPr="001C3136">
        <w:rPr>
          <w:sz w:val="24"/>
          <w:szCs w:val="24"/>
        </w:rPr>
        <w:t xml:space="preserve">перечень </w:t>
      </w:r>
      <w:r w:rsidR="00E964CF" w:rsidRPr="001C3136">
        <w:rPr>
          <w:sz w:val="24"/>
          <w:szCs w:val="24"/>
          <w:lang w:val="ru-RU"/>
        </w:rPr>
        <w:t>объёмов по Договору</w:t>
      </w:r>
      <w:r w:rsidR="00AA6030" w:rsidRPr="001C3136">
        <w:rPr>
          <w:sz w:val="24"/>
          <w:szCs w:val="24"/>
          <w:lang w:val="ru-RU"/>
        </w:rPr>
        <w:t>(ам)</w:t>
      </w:r>
      <w:r w:rsidR="00211593" w:rsidRPr="001C3136">
        <w:rPr>
          <w:sz w:val="24"/>
          <w:szCs w:val="24"/>
        </w:rPr>
        <w:t>;</w:t>
      </w:r>
    </w:p>
    <w:p w:rsidR="00211593" w:rsidRPr="001C3136"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1C3136">
        <w:rPr>
          <w:sz w:val="24"/>
          <w:szCs w:val="24"/>
        </w:rPr>
        <w:t>стоимость продукции в процентном выражении</w:t>
      </w:r>
      <w:r w:rsidR="00211593" w:rsidRPr="001C3136">
        <w:rPr>
          <w:sz w:val="24"/>
          <w:szCs w:val="24"/>
        </w:rPr>
        <w:t>;</w:t>
      </w:r>
    </w:p>
    <w:p w:rsidR="00211593" w:rsidRPr="001C3136" w:rsidRDefault="003260DA" w:rsidP="002D33BE">
      <w:pPr>
        <w:pStyle w:val="a2"/>
        <w:numPr>
          <w:ilvl w:val="4"/>
          <w:numId w:val="7"/>
        </w:numPr>
        <w:tabs>
          <w:tab w:val="clear" w:pos="1701"/>
          <w:tab w:val="left" w:pos="567"/>
          <w:tab w:val="left" w:pos="1985"/>
          <w:tab w:val="num" w:pos="2410"/>
          <w:tab w:val="num" w:pos="2552"/>
        </w:tabs>
        <w:spacing w:before="100" w:beforeAutospacing="1" w:line="240" w:lineRule="auto"/>
        <w:ind w:left="851" w:right="34" w:firstLine="850"/>
        <w:rPr>
          <w:sz w:val="24"/>
          <w:szCs w:val="24"/>
        </w:rPr>
      </w:pPr>
      <w:r w:rsidRPr="001C3136">
        <w:rPr>
          <w:sz w:val="24"/>
          <w:szCs w:val="24"/>
        </w:rPr>
        <w:t xml:space="preserve">сроки </w:t>
      </w:r>
      <w:r w:rsidR="0046272A" w:rsidRPr="001C3136">
        <w:rPr>
          <w:sz w:val="24"/>
          <w:szCs w:val="24"/>
          <w:lang w:val="ru-RU"/>
        </w:rPr>
        <w:t>выполнения этапа, указанного в плане</w:t>
      </w:r>
      <w:r w:rsidRPr="001C3136">
        <w:rPr>
          <w:sz w:val="24"/>
          <w:szCs w:val="24"/>
        </w:rPr>
        <w:t xml:space="preserve"> каждым членом коллективного Участника</w:t>
      </w:r>
      <w:r w:rsidR="00211593" w:rsidRPr="001C3136">
        <w:rPr>
          <w:sz w:val="24"/>
          <w:szCs w:val="24"/>
        </w:rPr>
        <w:t>.</w:t>
      </w:r>
    </w:p>
    <w:p w:rsidR="00495483" w:rsidRPr="001C3136" w:rsidRDefault="00495483" w:rsidP="00293660">
      <w:pPr>
        <w:pStyle w:val="aff0"/>
        <w:numPr>
          <w:ilvl w:val="3"/>
          <w:numId w:val="37"/>
        </w:numPr>
        <w:tabs>
          <w:tab w:val="left" w:pos="567"/>
          <w:tab w:val="left" w:pos="1985"/>
        </w:tabs>
        <w:spacing w:before="100" w:beforeAutospacing="1" w:line="240" w:lineRule="auto"/>
        <w:ind w:left="0" w:right="34" w:firstLine="1134"/>
        <w:rPr>
          <w:i/>
          <w:sz w:val="24"/>
          <w:szCs w:val="24"/>
        </w:rPr>
      </w:pPr>
      <w:r w:rsidRPr="001C3136">
        <w:rPr>
          <w:sz w:val="24"/>
          <w:szCs w:val="24"/>
        </w:rPr>
        <w:t xml:space="preserve"> Документы основной части заявки не должны содержать сведений о ценовом предложении</w:t>
      </w:r>
      <w:r w:rsidR="00DF39CB" w:rsidRPr="001C3136">
        <w:rPr>
          <w:sz w:val="24"/>
          <w:szCs w:val="24"/>
        </w:rPr>
        <w:t xml:space="preserve"> </w:t>
      </w:r>
      <w:r w:rsidR="00DF39CB" w:rsidRPr="001C3136">
        <w:rPr>
          <w:i/>
          <w:sz w:val="24"/>
          <w:szCs w:val="24"/>
        </w:rPr>
        <w:t>(за исключением случаев, описанных в п. 3.1.3 части I «ОБЩИЕ УСЛОВИЯ ПРОВЕДЕНИЯ ЗАКУПКИ»))</w:t>
      </w:r>
      <w:r w:rsidRPr="001C3136">
        <w:rPr>
          <w:i/>
          <w:sz w:val="24"/>
          <w:szCs w:val="24"/>
        </w:rPr>
        <w:t>.</w:t>
      </w:r>
    </w:p>
    <w:p w:rsidR="00180B4C" w:rsidRPr="001C3136" w:rsidRDefault="00180B4C" w:rsidP="00180B4C">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588" w:name="_Toc58838735"/>
      <w:bookmarkStart w:id="589" w:name="_Toc229061520"/>
      <w:bookmarkEnd w:id="33"/>
      <w:bookmarkEnd w:id="34"/>
      <w:r w:rsidRPr="001C3136">
        <w:rPr>
          <w:sz w:val="24"/>
          <w:szCs w:val="24"/>
          <w:lang w:val="ru-RU"/>
        </w:rPr>
        <w:lastRenderedPageBreak/>
        <w:t>Декларация (Информационное письмо, справка…)</w:t>
      </w:r>
      <w:r w:rsidRPr="001C3136">
        <w:rPr>
          <w:sz w:val="24"/>
          <w:szCs w:val="24"/>
        </w:rPr>
        <w:t xml:space="preserve"> (форма </w:t>
      </w:r>
      <w:r w:rsidR="00EF61FF" w:rsidRPr="001C3136">
        <w:rPr>
          <w:sz w:val="24"/>
          <w:szCs w:val="24"/>
          <w:lang w:val="ru-RU"/>
        </w:rPr>
        <w:t>9</w:t>
      </w:r>
      <w:r w:rsidRPr="001C3136">
        <w:rPr>
          <w:sz w:val="24"/>
          <w:szCs w:val="24"/>
        </w:rPr>
        <w:t>)</w:t>
      </w:r>
      <w:bookmarkEnd w:id="588"/>
      <w:bookmarkEnd w:id="589"/>
    </w:p>
    <w:p w:rsidR="00180B4C" w:rsidRPr="001C3136" w:rsidRDefault="00180B4C" w:rsidP="00180B4C">
      <w:pPr>
        <w:tabs>
          <w:tab w:val="left" w:pos="567"/>
          <w:tab w:val="left" w:pos="1985"/>
        </w:tabs>
        <w:ind w:right="34" w:firstLine="0"/>
        <w:rPr>
          <w:szCs w:val="24"/>
        </w:rPr>
      </w:pPr>
      <w:r w:rsidRPr="001C3136">
        <w:rPr>
          <w:szCs w:val="24"/>
        </w:rPr>
        <w:t>(</w:t>
      </w:r>
      <w:r w:rsidRPr="001C3136">
        <w:rPr>
          <w:szCs w:val="24"/>
          <w:shd w:val="clear" w:color="auto" w:fill="FFFF99"/>
        </w:rPr>
        <w:t>заполняется отдельно по каждому из лотов с указанием номера и названия лота</w:t>
      </w:r>
      <w:r w:rsidRPr="001C3136">
        <w:rPr>
          <w:szCs w:val="24"/>
        </w:rPr>
        <w:t>)</w:t>
      </w:r>
    </w:p>
    <w:p w:rsidR="00180B4C" w:rsidRPr="001C3136" w:rsidRDefault="00180B4C" w:rsidP="00180B4C">
      <w:pPr>
        <w:pStyle w:val="3"/>
        <w:numPr>
          <w:ilvl w:val="2"/>
          <w:numId w:val="37"/>
        </w:numPr>
        <w:tabs>
          <w:tab w:val="left" w:pos="567"/>
          <w:tab w:val="num" w:pos="1134"/>
          <w:tab w:val="left" w:pos="1985"/>
        </w:tabs>
        <w:ind w:left="0" w:right="34" w:firstLine="0"/>
        <w:rPr>
          <w:sz w:val="24"/>
          <w:szCs w:val="24"/>
        </w:rPr>
      </w:pPr>
      <w:bookmarkStart w:id="590" w:name="_Toc58838736"/>
      <w:bookmarkStart w:id="591" w:name="_Toc229061521"/>
      <w:r w:rsidRPr="001C3136">
        <w:rPr>
          <w:sz w:val="24"/>
          <w:szCs w:val="24"/>
        </w:rPr>
        <w:t xml:space="preserve">Форма </w:t>
      </w:r>
      <w:r w:rsidRPr="001C3136">
        <w:rPr>
          <w:sz w:val="24"/>
          <w:szCs w:val="24"/>
          <w:lang w:val="ru-RU"/>
        </w:rPr>
        <w:t>Декларации (Информационного письма, справки….)</w:t>
      </w:r>
      <w:bookmarkEnd w:id="590"/>
      <w:bookmarkEnd w:id="591"/>
    </w:p>
    <w:p w:rsidR="00180B4C" w:rsidRPr="001C3136" w:rsidRDefault="00180B4C" w:rsidP="00180B4C">
      <w:pPr>
        <w:pBdr>
          <w:top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начало формы</w:t>
      </w:r>
    </w:p>
    <w:p w:rsidR="00180B4C" w:rsidRPr="001C3136" w:rsidRDefault="00180B4C" w:rsidP="00180B4C">
      <w:pPr>
        <w:tabs>
          <w:tab w:val="left" w:pos="567"/>
          <w:tab w:val="left" w:pos="1985"/>
        </w:tabs>
        <w:ind w:right="34" w:firstLine="0"/>
        <w:jc w:val="left"/>
        <w:rPr>
          <w:color w:val="000000"/>
          <w:szCs w:val="24"/>
        </w:rPr>
      </w:pPr>
      <w:r w:rsidRPr="001C3136">
        <w:rPr>
          <w:color w:val="000000"/>
          <w:szCs w:val="24"/>
        </w:rPr>
        <w:t xml:space="preserve">Приложение </w:t>
      </w:r>
      <w:r w:rsidR="00EF61FF" w:rsidRPr="001C3136">
        <w:rPr>
          <w:noProof/>
          <w:color w:val="000000"/>
          <w:szCs w:val="24"/>
        </w:rPr>
        <w:t>9</w:t>
      </w:r>
      <w:r w:rsidRPr="001C3136">
        <w:rPr>
          <w:color w:val="000000"/>
          <w:szCs w:val="24"/>
        </w:rPr>
        <w:t xml:space="preserve"> к письму о подаче оферты</w:t>
      </w:r>
      <w:r w:rsidRPr="001C3136">
        <w:rPr>
          <w:color w:val="000000"/>
          <w:szCs w:val="24"/>
        </w:rPr>
        <w:br/>
        <w:t>от «____»_____________ г. №__________</w:t>
      </w:r>
    </w:p>
    <w:p w:rsidR="00180B4C" w:rsidRPr="001C3136" w:rsidRDefault="00180B4C" w:rsidP="00180B4C">
      <w:pPr>
        <w:tabs>
          <w:tab w:val="left" w:pos="567"/>
          <w:tab w:val="left" w:pos="1985"/>
        </w:tabs>
        <w:ind w:right="34" w:firstLine="0"/>
        <w:rPr>
          <w:color w:val="000000"/>
          <w:szCs w:val="24"/>
        </w:rPr>
      </w:pPr>
    </w:p>
    <w:p w:rsidR="00180B4C" w:rsidRPr="001C3136" w:rsidRDefault="00180B4C" w:rsidP="00180B4C">
      <w:pPr>
        <w:tabs>
          <w:tab w:val="left" w:pos="567"/>
          <w:tab w:val="left" w:pos="1985"/>
        </w:tabs>
        <w:ind w:right="34" w:firstLine="0"/>
        <w:jc w:val="center"/>
        <w:rPr>
          <w:b/>
          <w:szCs w:val="24"/>
        </w:rPr>
      </w:pPr>
    </w:p>
    <w:p w:rsidR="00180B4C" w:rsidRPr="001C3136" w:rsidRDefault="00180B4C" w:rsidP="00180B4C">
      <w:pPr>
        <w:ind w:firstLine="0"/>
        <w:jc w:val="center"/>
        <w:rPr>
          <w:rStyle w:val="afffffffff1"/>
          <w:b/>
          <w:szCs w:val="24"/>
          <w:u w:val="none"/>
        </w:rPr>
      </w:pPr>
      <w:r w:rsidRPr="001C3136">
        <w:rPr>
          <w:rStyle w:val="afffffffff1"/>
          <w:b/>
          <w:szCs w:val="24"/>
          <w:u w:val="none"/>
        </w:rPr>
        <w:t>Декларация (Информационное письмо, справка…)</w:t>
      </w:r>
    </w:p>
    <w:p w:rsidR="00180B4C" w:rsidRPr="001C3136" w:rsidRDefault="00180B4C" w:rsidP="00180B4C">
      <w:pPr>
        <w:tabs>
          <w:tab w:val="left" w:pos="567"/>
          <w:tab w:val="left" w:pos="1985"/>
        </w:tabs>
        <w:ind w:right="34" w:firstLine="0"/>
        <w:rPr>
          <w:color w:val="000000"/>
          <w:szCs w:val="24"/>
        </w:rPr>
      </w:pPr>
    </w:p>
    <w:p w:rsidR="00180B4C" w:rsidRPr="001C3136" w:rsidRDefault="00180B4C" w:rsidP="00180B4C">
      <w:pPr>
        <w:tabs>
          <w:tab w:val="left" w:pos="1080"/>
        </w:tabs>
        <w:ind w:firstLine="540"/>
        <w:rPr>
          <w:szCs w:val="24"/>
        </w:rPr>
      </w:pPr>
    </w:p>
    <w:p w:rsidR="00180B4C" w:rsidRPr="001C3136" w:rsidRDefault="00180B4C" w:rsidP="00180B4C">
      <w:pPr>
        <w:rPr>
          <w:color w:val="000000"/>
          <w:szCs w:val="24"/>
        </w:rPr>
      </w:pPr>
      <w:r w:rsidRPr="001C3136">
        <w:rPr>
          <w:color w:val="000000"/>
          <w:szCs w:val="24"/>
        </w:rPr>
        <w:t>Наименование и адрес Участника: _________________________________</w:t>
      </w:r>
    </w:p>
    <w:p w:rsidR="00180B4C" w:rsidRPr="001C3136" w:rsidRDefault="00180B4C" w:rsidP="00180B4C">
      <w:pPr>
        <w:rPr>
          <w:color w:val="000000"/>
          <w:szCs w:val="24"/>
        </w:rPr>
      </w:pPr>
    </w:p>
    <w:p w:rsidR="00180B4C" w:rsidRPr="001C3136" w:rsidRDefault="00180B4C" w:rsidP="00180B4C">
      <w:pPr>
        <w:rPr>
          <w:color w:val="000000"/>
          <w:szCs w:val="24"/>
        </w:rPr>
      </w:pPr>
      <w:r w:rsidRPr="001C3136">
        <w:rPr>
          <w:color w:val="000000"/>
          <w:szCs w:val="24"/>
        </w:rPr>
        <w:t>Информация о закупке: _________________________________</w:t>
      </w:r>
    </w:p>
    <w:p w:rsidR="00180B4C" w:rsidRPr="001C3136" w:rsidRDefault="00180B4C" w:rsidP="00180B4C">
      <w:pPr>
        <w:rPr>
          <w:color w:val="000000"/>
          <w:szCs w:val="24"/>
        </w:rPr>
      </w:pPr>
    </w:p>
    <w:p w:rsidR="00180B4C" w:rsidRPr="001C3136" w:rsidRDefault="00180B4C" w:rsidP="00180B4C">
      <w:pPr>
        <w:tabs>
          <w:tab w:val="left" w:pos="567"/>
          <w:tab w:val="left" w:pos="1985"/>
        </w:tabs>
        <w:ind w:right="34" w:firstLine="0"/>
        <w:rPr>
          <w:szCs w:val="24"/>
        </w:rPr>
      </w:pPr>
    </w:p>
    <w:p w:rsidR="00180B4C" w:rsidRPr="001C3136" w:rsidRDefault="00180B4C" w:rsidP="00180B4C">
      <w:pPr>
        <w:ind w:firstLine="0"/>
        <w:jc w:val="left"/>
        <w:rPr>
          <w:szCs w:val="24"/>
        </w:rPr>
      </w:pPr>
      <w:r w:rsidRPr="001C3136">
        <w:rPr>
          <w:szCs w:val="24"/>
        </w:rPr>
        <w:t>[</w:t>
      </w:r>
      <w:r w:rsidRPr="001C3136">
        <w:rPr>
          <w:rStyle w:val="afffffffff1"/>
          <w:szCs w:val="24"/>
        </w:rPr>
        <w:t>Участник в свободной форме приводит необходимую информацию]</w:t>
      </w:r>
      <w:r w:rsidRPr="001C3136">
        <w:rPr>
          <w:rStyle w:val="afffffffff1"/>
          <w:szCs w:val="24"/>
        </w:rPr>
        <w:tab/>
      </w:r>
      <w:r w:rsidRPr="001C3136">
        <w:rPr>
          <w:rStyle w:val="afffffffff1"/>
          <w:szCs w:val="24"/>
        </w:rPr>
        <w:tab/>
      </w:r>
      <w:r w:rsidRPr="001C3136">
        <w:rPr>
          <w:rStyle w:val="afffffffff1"/>
          <w:szCs w:val="24"/>
        </w:rPr>
        <w:tab/>
      </w:r>
      <w:r w:rsidRPr="001C3136">
        <w:rPr>
          <w:rStyle w:val="afffffffff1"/>
          <w:szCs w:val="24"/>
        </w:rPr>
        <w:tab/>
      </w:r>
      <w:r w:rsidRPr="001C3136">
        <w:rPr>
          <w:i/>
          <w:szCs w:val="24"/>
          <w:lang w:val="en-US"/>
        </w:rPr>
        <w:t> </w:t>
      </w:r>
      <w:r w:rsidRPr="001C3136">
        <w:rPr>
          <w:i/>
          <w:szCs w:val="24"/>
        </w:rPr>
        <w:t xml:space="preserve"> .</w:t>
      </w:r>
    </w:p>
    <w:p w:rsidR="00180B4C" w:rsidRPr="001C3136" w:rsidRDefault="00180B4C" w:rsidP="00180B4C">
      <w:pPr>
        <w:tabs>
          <w:tab w:val="left" w:pos="567"/>
          <w:tab w:val="left" w:pos="1985"/>
        </w:tabs>
        <w:ind w:right="34" w:firstLine="0"/>
        <w:rPr>
          <w:color w:val="000000"/>
          <w:szCs w:val="24"/>
        </w:rPr>
      </w:pPr>
    </w:p>
    <w:p w:rsidR="00180B4C" w:rsidRPr="001C3136" w:rsidRDefault="00180B4C" w:rsidP="00180B4C">
      <w:pPr>
        <w:tabs>
          <w:tab w:val="left" w:pos="567"/>
          <w:tab w:val="left" w:pos="1985"/>
        </w:tabs>
        <w:ind w:right="34" w:firstLine="0"/>
        <w:rPr>
          <w:color w:val="000000"/>
          <w:szCs w:val="24"/>
        </w:rPr>
      </w:pPr>
    </w:p>
    <w:p w:rsidR="00180B4C" w:rsidRPr="001C3136" w:rsidRDefault="00180B4C" w:rsidP="00180B4C">
      <w:pPr>
        <w:tabs>
          <w:tab w:val="left" w:pos="567"/>
          <w:tab w:val="left" w:pos="1985"/>
        </w:tabs>
        <w:ind w:right="34"/>
        <w:rPr>
          <w:b/>
        </w:rPr>
      </w:pPr>
    </w:p>
    <w:p w:rsidR="00180B4C" w:rsidRPr="001C3136" w:rsidRDefault="00180B4C" w:rsidP="00180B4C">
      <w:pPr>
        <w:tabs>
          <w:tab w:val="left" w:pos="567"/>
          <w:tab w:val="left" w:pos="1985"/>
        </w:tabs>
        <w:ind w:right="5669" w:firstLine="0"/>
        <w:rPr>
          <w:color w:val="000000"/>
          <w:szCs w:val="24"/>
        </w:rPr>
      </w:pPr>
      <w:r w:rsidRPr="001C3136">
        <w:rPr>
          <w:color w:val="000000"/>
          <w:szCs w:val="24"/>
        </w:rPr>
        <w:t>____________________________________</w:t>
      </w:r>
    </w:p>
    <w:p w:rsidR="00180B4C" w:rsidRPr="001C3136" w:rsidRDefault="00180B4C" w:rsidP="00180B4C">
      <w:pPr>
        <w:tabs>
          <w:tab w:val="left" w:pos="567"/>
          <w:tab w:val="left" w:pos="1985"/>
        </w:tabs>
        <w:ind w:right="5669" w:firstLine="0"/>
        <w:jc w:val="center"/>
        <w:rPr>
          <w:color w:val="000000"/>
          <w:szCs w:val="24"/>
          <w:vertAlign w:val="superscript"/>
        </w:rPr>
      </w:pPr>
      <w:r w:rsidRPr="001C3136">
        <w:rPr>
          <w:color w:val="000000"/>
          <w:szCs w:val="24"/>
          <w:vertAlign w:val="superscript"/>
        </w:rPr>
        <w:t>(подпись, М.П.)</w:t>
      </w:r>
    </w:p>
    <w:p w:rsidR="00180B4C" w:rsidRPr="001C3136" w:rsidRDefault="00180B4C" w:rsidP="00180B4C">
      <w:pPr>
        <w:tabs>
          <w:tab w:val="left" w:pos="567"/>
          <w:tab w:val="left" w:pos="1985"/>
        </w:tabs>
        <w:ind w:right="5669" w:firstLine="0"/>
        <w:rPr>
          <w:color w:val="000000"/>
          <w:szCs w:val="24"/>
        </w:rPr>
      </w:pPr>
      <w:r w:rsidRPr="001C3136">
        <w:rPr>
          <w:color w:val="000000"/>
          <w:szCs w:val="24"/>
        </w:rPr>
        <w:t>____________________________________</w:t>
      </w:r>
    </w:p>
    <w:p w:rsidR="00180B4C" w:rsidRPr="001C3136" w:rsidRDefault="00180B4C" w:rsidP="00180B4C">
      <w:pPr>
        <w:tabs>
          <w:tab w:val="left" w:pos="567"/>
          <w:tab w:val="left" w:pos="1985"/>
        </w:tabs>
        <w:ind w:right="5669" w:firstLine="0"/>
        <w:jc w:val="center"/>
        <w:rPr>
          <w:color w:val="000000"/>
          <w:szCs w:val="24"/>
          <w:vertAlign w:val="superscript"/>
        </w:rPr>
      </w:pPr>
      <w:r w:rsidRPr="001C3136">
        <w:rPr>
          <w:color w:val="000000"/>
          <w:szCs w:val="24"/>
          <w:vertAlign w:val="superscript"/>
        </w:rPr>
        <w:t>(фамилия, имя, отчество подписавшего, должность)</w:t>
      </w:r>
    </w:p>
    <w:p w:rsidR="00180B4C" w:rsidRPr="001C3136" w:rsidRDefault="00180B4C" w:rsidP="00180B4C">
      <w:pPr>
        <w:tabs>
          <w:tab w:val="left" w:pos="567"/>
          <w:tab w:val="left" w:pos="1985"/>
        </w:tabs>
        <w:ind w:right="34" w:firstLine="0"/>
        <w:jc w:val="center"/>
        <w:rPr>
          <w:color w:val="000000"/>
          <w:szCs w:val="24"/>
          <w:vertAlign w:val="superscript"/>
        </w:rPr>
      </w:pPr>
    </w:p>
    <w:p w:rsidR="00180B4C" w:rsidRPr="001C3136" w:rsidRDefault="00180B4C" w:rsidP="00180B4C">
      <w:pPr>
        <w:pBdr>
          <w:bottom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конец формы</w:t>
      </w:r>
    </w:p>
    <w:p w:rsidR="00180B4C" w:rsidRPr="001C3136" w:rsidRDefault="00180B4C" w:rsidP="00180B4C">
      <w:pPr>
        <w:tabs>
          <w:tab w:val="left" w:pos="567"/>
          <w:tab w:val="left" w:pos="1985"/>
        </w:tabs>
        <w:ind w:right="34" w:firstLine="0"/>
        <w:jc w:val="left"/>
        <w:rPr>
          <w:szCs w:val="24"/>
        </w:rPr>
      </w:pPr>
      <w:r w:rsidRPr="001C3136">
        <w:rPr>
          <w:b/>
          <w:szCs w:val="24"/>
        </w:rPr>
        <w:br w:type="page"/>
      </w:r>
    </w:p>
    <w:p w:rsidR="00180B4C" w:rsidRPr="001C3136" w:rsidRDefault="00180B4C" w:rsidP="00180B4C">
      <w:pPr>
        <w:pStyle w:val="3"/>
        <w:numPr>
          <w:ilvl w:val="2"/>
          <w:numId w:val="37"/>
        </w:numPr>
        <w:tabs>
          <w:tab w:val="left" w:pos="567"/>
          <w:tab w:val="num" w:pos="1134"/>
          <w:tab w:val="left" w:pos="1985"/>
        </w:tabs>
        <w:ind w:left="0" w:right="34" w:firstLine="0"/>
        <w:rPr>
          <w:sz w:val="24"/>
          <w:szCs w:val="24"/>
        </w:rPr>
      </w:pPr>
      <w:bookmarkStart w:id="592" w:name="_Toc58838737"/>
      <w:bookmarkStart w:id="593" w:name="_Toc229061522"/>
      <w:r w:rsidRPr="001C3136">
        <w:rPr>
          <w:sz w:val="24"/>
          <w:szCs w:val="24"/>
        </w:rPr>
        <w:lastRenderedPageBreak/>
        <w:t>Инструкции по заполнению</w:t>
      </w:r>
      <w:bookmarkEnd w:id="592"/>
      <w:bookmarkEnd w:id="593"/>
    </w:p>
    <w:p w:rsidR="00180B4C" w:rsidRPr="001C3136"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дату и номер Заявки в соответствии с письмом о подаче оферты (</w:t>
      </w:r>
      <w:r w:rsidRPr="001C3136">
        <w:rPr>
          <w:sz w:val="24"/>
          <w:szCs w:val="24"/>
          <w:lang w:val="ru-RU"/>
        </w:rPr>
        <w:t xml:space="preserve">форма </w:t>
      </w:r>
      <w:r w:rsidRPr="001C3136">
        <w:rPr>
          <w:sz w:val="24"/>
          <w:szCs w:val="24"/>
          <w:lang w:val="ru-RU"/>
        </w:rPr>
        <w:fldChar w:fldCharType="begin"/>
      </w:r>
      <w:r w:rsidRPr="001C3136">
        <w:rPr>
          <w:sz w:val="24"/>
          <w:szCs w:val="24"/>
          <w:lang w:val="ru-RU"/>
        </w:rPr>
        <w:instrText xml:space="preserve"> REF _Ref55336310 \r \h  \* MERGEFORMAT </w:instrText>
      </w:r>
      <w:r w:rsidRPr="001C3136">
        <w:rPr>
          <w:sz w:val="24"/>
          <w:szCs w:val="24"/>
          <w:lang w:val="ru-RU"/>
        </w:rPr>
      </w:r>
      <w:r w:rsidRPr="001C3136">
        <w:rPr>
          <w:sz w:val="24"/>
          <w:szCs w:val="24"/>
          <w:lang w:val="ru-RU"/>
        </w:rPr>
        <w:fldChar w:fldCharType="separate"/>
      </w:r>
      <w:r w:rsidR="00957E29" w:rsidRPr="001C3136">
        <w:rPr>
          <w:sz w:val="24"/>
          <w:szCs w:val="24"/>
          <w:lang w:val="ru-RU"/>
        </w:rPr>
        <w:t>1.21</w:t>
      </w:r>
      <w:r w:rsidRPr="001C3136">
        <w:rPr>
          <w:sz w:val="24"/>
          <w:szCs w:val="24"/>
          <w:lang w:val="ru-RU"/>
        </w:rPr>
        <w:fldChar w:fldCharType="end"/>
      </w:r>
      <w:r w:rsidRPr="001C3136">
        <w:rPr>
          <w:sz w:val="24"/>
          <w:szCs w:val="24"/>
          <w:lang w:val="ru-RU"/>
        </w:rPr>
        <w:t xml:space="preserve"> текущей части</w:t>
      </w:r>
      <w:r w:rsidRPr="001C3136">
        <w:rPr>
          <w:sz w:val="24"/>
          <w:szCs w:val="24"/>
        </w:rPr>
        <w:t>).</w:t>
      </w:r>
    </w:p>
    <w:p w:rsidR="00E07B65" w:rsidRPr="001C3136" w:rsidRDefault="00E07B65"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Cs w:val="24"/>
        </w:rPr>
        <w:t>Оформляется на фирменном бланке Участника.</w:t>
      </w:r>
    </w:p>
    <w:p w:rsidR="00180B4C" w:rsidRPr="001C3136"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lang w:val="ru-RU"/>
        </w:rPr>
        <w:t>Участник указывает конкретное наименование документа (Декларация, или справка, или информационное письмо и т.д.).</w:t>
      </w:r>
    </w:p>
    <w:p w:rsidR="00180B4C" w:rsidRPr="001C3136"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0B4C" w:rsidRPr="001C3136"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 xml:space="preserve">Участник </w:t>
      </w:r>
      <w:r w:rsidRPr="001C3136">
        <w:rPr>
          <w:sz w:val="24"/>
          <w:szCs w:val="24"/>
          <w:lang w:val="ru-RU"/>
        </w:rPr>
        <w:t xml:space="preserve">указывает информацию о закупке: </w:t>
      </w:r>
      <w:r w:rsidRPr="001C3136">
        <w:rPr>
          <w:sz w:val="24"/>
          <w:szCs w:val="24"/>
        </w:rPr>
        <w:t>номер закупки на электронной площадке</w:t>
      </w:r>
      <w:r w:rsidRPr="001C3136">
        <w:rPr>
          <w:sz w:val="24"/>
          <w:szCs w:val="24"/>
          <w:lang w:val="ru-RU"/>
        </w:rPr>
        <w:t>, способ закупки, предмет закупки, размер НМЦ (начальной (максимальной) стоимости закупки).</w:t>
      </w:r>
    </w:p>
    <w:p w:rsidR="00180B4C" w:rsidRPr="001C3136" w:rsidRDefault="00180B4C" w:rsidP="00180B4C">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lang w:val="ru-RU"/>
        </w:rPr>
        <w:t xml:space="preserve"> Участник в свободной форме излагает необходимую информацию. </w:t>
      </w:r>
    </w:p>
    <w:p w:rsidR="00180B4C" w:rsidRPr="001C3136" w:rsidRDefault="00180B4C" w:rsidP="00180B4C">
      <w:pPr>
        <w:tabs>
          <w:tab w:val="left" w:pos="567"/>
          <w:tab w:val="left" w:pos="1985"/>
        </w:tabs>
        <w:ind w:right="34" w:firstLine="0"/>
        <w:jc w:val="left"/>
        <w:rPr>
          <w:lang w:val="x-none"/>
        </w:rPr>
      </w:pPr>
    </w:p>
    <w:p w:rsidR="00256129" w:rsidRPr="001C3136" w:rsidRDefault="00256129" w:rsidP="00180B4C">
      <w:pPr>
        <w:tabs>
          <w:tab w:val="left" w:pos="567"/>
          <w:tab w:val="left" w:pos="1985"/>
        </w:tabs>
        <w:ind w:right="34" w:firstLine="0"/>
        <w:jc w:val="left"/>
        <w:rPr>
          <w:lang w:val="x-none"/>
        </w:rPr>
      </w:pPr>
    </w:p>
    <w:p w:rsidR="00B52E0F" w:rsidRPr="001C3136" w:rsidRDefault="00B52E0F" w:rsidP="00B52E0F">
      <w:pPr>
        <w:tabs>
          <w:tab w:val="left" w:pos="567"/>
          <w:tab w:val="left" w:pos="1985"/>
        </w:tabs>
        <w:ind w:right="34" w:firstLine="0"/>
        <w:jc w:val="left"/>
        <w:rPr>
          <w:lang w:val="x-none"/>
        </w:rPr>
      </w:pPr>
    </w:p>
    <w:p w:rsidR="00B52E0F" w:rsidRPr="001C3136" w:rsidRDefault="00B52E0F" w:rsidP="00B52E0F">
      <w:pPr>
        <w:tabs>
          <w:tab w:val="left" w:pos="567"/>
          <w:tab w:val="left" w:pos="1985"/>
        </w:tabs>
        <w:ind w:right="34" w:firstLine="0"/>
        <w:jc w:val="left"/>
      </w:pPr>
    </w:p>
    <w:p w:rsidR="00B52E0F" w:rsidRPr="001C3136" w:rsidRDefault="00B52E0F" w:rsidP="00B52E0F">
      <w:pPr>
        <w:pStyle w:val="2"/>
        <w:keepNext/>
        <w:pageBreakBefore/>
        <w:numPr>
          <w:ilvl w:val="1"/>
          <w:numId w:val="37"/>
        </w:numPr>
        <w:tabs>
          <w:tab w:val="left" w:pos="567"/>
          <w:tab w:val="left" w:pos="1985"/>
        </w:tabs>
        <w:suppressAutoHyphens/>
        <w:spacing w:before="100" w:beforeAutospacing="1" w:after="100" w:afterAutospacing="1" w:line="240" w:lineRule="auto"/>
        <w:ind w:left="0" w:right="34" w:firstLine="0"/>
        <w:jc w:val="left"/>
        <w:sectPr w:rsidR="00B52E0F" w:rsidRPr="001C3136" w:rsidSect="00A134D5">
          <w:headerReference w:type="even" r:id="rId14"/>
          <w:headerReference w:type="default" r:id="rId15"/>
          <w:footerReference w:type="even" r:id="rId16"/>
          <w:headerReference w:type="first" r:id="rId17"/>
          <w:footerReference w:type="first" r:id="rId18"/>
          <w:pgSz w:w="11906" w:h="16838" w:code="9"/>
          <w:pgMar w:top="680" w:right="567" w:bottom="539" w:left="1134" w:header="709" w:footer="709" w:gutter="0"/>
          <w:cols w:space="720"/>
          <w:docGrid w:linePitch="360"/>
        </w:sectPr>
      </w:pPr>
    </w:p>
    <w:p w:rsidR="00256129" w:rsidRPr="001C3136" w:rsidRDefault="00256129" w:rsidP="00B52E0F">
      <w:pPr>
        <w:pStyle w:val="2"/>
        <w:keepNext/>
        <w:pageBreakBefore/>
        <w:numPr>
          <w:ilvl w:val="1"/>
          <w:numId w:val="37"/>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594" w:name="_Ref449017298"/>
      <w:bookmarkStart w:id="595" w:name="_Toc229061523"/>
      <w:r w:rsidRPr="001C3136">
        <w:rPr>
          <w:sz w:val="24"/>
          <w:szCs w:val="24"/>
        </w:rPr>
        <w:lastRenderedPageBreak/>
        <w:t xml:space="preserve">Справка о перечне и годовых объемах выполнения аналогичных договоров (форма </w:t>
      </w:r>
      <w:bookmarkEnd w:id="594"/>
      <w:r w:rsidR="00EF61FF" w:rsidRPr="001C3136">
        <w:rPr>
          <w:sz w:val="24"/>
          <w:szCs w:val="24"/>
          <w:lang w:val="ru-RU"/>
        </w:rPr>
        <w:t>10</w:t>
      </w:r>
      <w:bookmarkEnd w:id="595"/>
    </w:p>
    <w:p w:rsidR="00256129" w:rsidRPr="001C3136" w:rsidRDefault="00256129" w:rsidP="00256129">
      <w:pPr>
        <w:pStyle w:val="3"/>
        <w:numPr>
          <w:ilvl w:val="2"/>
          <w:numId w:val="37"/>
        </w:numPr>
        <w:tabs>
          <w:tab w:val="left" w:pos="567"/>
          <w:tab w:val="left" w:pos="1985"/>
        </w:tabs>
        <w:ind w:left="0" w:right="34" w:firstLine="0"/>
        <w:rPr>
          <w:sz w:val="24"/>
          <w:szCs w:val="24"/>
        </w:rPr>
      </w:pPr>
      <w:bookmarkStart w:id="596" w:name="_Toc98253943"/>
      <w:bookmarkStart w:id="597" w:name="_Toc157248195"/>
      <w:bookmarkStart w:id="598" w:name="_Toc157496564"/>
      <w:bookmarkStart w:id="599" w:name="_Toc158206103"/>
      <w:bookmarkStart w:id="600" w:name="_Toc164057788"/>
      <w:bookmarkStart w:id="601" w:name="_Toc164137138"/>
      <w:bookmarkStart w:id="602" w:name="_Toc164161298"/>
      <w:bookmarkStart w:id="603" w:name="_Toc165173869"/>
      <w:bookmarkStart w:id="604" w:name="_Toc439170693"/>
      <w:bookmarkStart w:id="605" w:name="_Toc439172795"/>
      <w:bookmarkStart w:id="606" w:name="_Toc439173239"/>
      <w:bookmarkStart w:id="607" w:name="_Toc439238235"/>
      <w:bookmarkStart w:id="608" w:name="_Toc439252782"/>
      <w:bookmarkStart w:id="609" w:name="_Toc439323756"/>
      <w:bookmarkStart w:id="610" w:name="_Toc440361393"/>
      <w:bookmarkStart w:id="611" w:name="_Toc440376275"/>
      <w:bookmarkStart w:id="612" w:name="_Toc440382533"/>
      <w:bookmarkStart w:id="613" w:name="_Toc440447203"/>
      <w:bookmarkStart w:id="614" w:name="_Toc440632364"/>
      <w:bookmarkStart w:id="615" w:name="_Toc440875136"/>
      <w:bookmarkStart w:id="616" w:name="_Toc441131123"/>
      <w:bookmarkStart w:id="617" w:name="_Toc441572128"/>
      <w:bookmarkStart w:id="618" w:name="_Toc441575220"/>
      <w:bookmarkStart w:id="619" w:name="_Toc442195889"/>
      <w:bookmarkStart w:id="620" w:name="_Toc442251931"/>
      <w:bookmarkStart w:id="621" w:name="_Toc442258880"/>
      <w:bookmarkStart w:id="622" w:name="_Toc442259120"/>
      <w:bookmarkStart w:id="623" w:name="_Toc442265431"/>
      <w:bookmarkStart w:id="624" w:name="_Toc447292637"/>
      <w:bookmarkStart w:id="625" w:name="_Toc461809083"/>
      <w:bookmarkStart w:id="626" w:name="_Toc463514502"/>
      <w:bookmarkStart w:id="627" w:name="_Toc466908622"/>
      <w:bookmarkStart w:id="628" w:name="_Toc468196561"/>
      <w:bookmarkStart w:id="629" w:name="_Toc468446642"/>
      <w:bookmarkStart w:id="630" w:name="_Toc468446836"/>
      <w:bookmarkStart w:id="631" w:name="_Toc469479692"/>
      <w:bookmarkStart w:id="632" w:name="_Toc471986642"/>
      <w:bookmarkStart w:id="633" w:name="_Toc498509276"/>
      <w:bookmarkStart w:id="634" w:name="_Toc524939632"/>
      <w:bookmarkStart w:id="635" w:name="_Toc535853821"/>
      <w:bookmarkStart w:id="636" w:name="_Toc536020452"/>
      <w:bookmarkStart w:id="637" w:name="_Toc229061524"/>
      <w:r w:rsidRPr="001C3136">
        <w:rPr>
          <w:sz w:val="24"/>
          <w:szCs w:val="24"/>
        </w:rPr>
        <w:t>Форма Справки о перечне и годовых объемах выполнения аналогичных договоров</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256129" w:rsidRPr="001C3136" w:rsidRDefault="00256129" w:rsidP="00256129">
      <w:pPr>
        <w:pBdr>
          <w:top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начало формы</w:t>
      </w:r>
    </w:p>
    <w:p w:rsidR="00256129" w:rsidRPr="001C3136" w:rsidRDefault="00256129" w:rsidP="00256129">
      <w:pPr>
        <w:tabs>
          <w:tab w:val="left" w:pos="567"/>
          <w:tab w:val="left" w:pos="1985"/>
        </w:tabs>
        <w:ind w:right="34" w:firstLine="0"/>
        <w:jc w:val="left"/>
        <w:rPr>
          <w:szCs w:val="24"/>
        </w:rPr>
      </w:pPr>
      <w:r w:rsidRPr="001C3136">
        <w:rPr>
          <w:szCs w:val="24"/>
        </w:rPr>
        <w:t>Приложение 1</w:t>
      </w:r>
      <w:r w:rsidR="00EF61FF" w:rsidRPr="001C3136">
        <w:rPr>
          <w:szCs w:val="24"/>
        </w:rPr>
        <w:t>0</w:t>
      </w:r>
      <w:r w:rsidRPr="001C3136">
        <w:rPr>
          <w:szCs w:val="24"/>
        </w:rPr>
        <w:t xml:space="preserve"> к письму о подаче оферты</w:t>
      </w:r>
      <w:r w:rsidRPr="001C3136">
        <w:rPr>
          <w:szCs w:val="24"/>
        </w:rPr>
        <w:br/>
        <w:t>от «____»_____________ г. №__________</w:t>
      </w:r>
    </w:p>
    <w:p w:rsidR="00256129" w:rsidRPr="001C3136" w:rsidRDefault="00256129" w:rsidP="00256129">
      <w:pPr>
        <w:tabs>
          <w:tab w:val="left" w:pos="567"/>
          <w:tab w:val="left" w:pos="1985"/>
        </w:tabs>
        <w:ind w:right="34" w:firstLine="0"/>
        <w:rPr>
          <w:szCs w:val="24"/>
        </w:rPr>
      </w:pPr>
    </w:p>
    <w:p w:rsidR="00256129" w:rsidRPr="001C3136" w:rsidRDefault="00256129" w:rsidP="00256129">
      <w:pPr>
        <w:tabs>
          <w:tab w:val="left" w:pos="567"/>
          <w:tab w:val="left" w:pos="1985"/>
        </w:tabs>
        <w:ind w:right="34" w:firstLine="0"/>
        <w:jc w:val="center"/>
        <w:rPr>
          <w:b/>
          <w:szCs w:val="24"/>
        </w:rPr>
      </w:pPr>
      <w:r w:rsidRPr="001C3136">
        <w:rPr>
          <w:b/>
          <w:szCs w:val="24"/>
        </w:rPr>
        <w:t>Справка о перечне и объемах выполнения аналогичных договоров за последние 3 года</w:t>
      </w:r>
    </w:p>
    <w:p w:rsidR="00256129" w:rsidRPr="001C3136" w:rsidRDefault="00256129" w:rsidP="00256129">
      <w:pPr>
        <w:tabs>
          <w:tab w:val="left" w:pos="567"/>
          <w:tab w:val="left" w:pos="1985"/>
        </w:tabs>
        <w:ind w:right="34" w:firstLine="0"/>
        <w:rPr>
          <w:szCs w:val="24"/>
        </w:rPr>
      </w:pPr>
    </w:p>
    <w:p w:rsidR="00256129" w:rsidRPr="001C3136" w:rsidRDefault="00256129" w:rsidP="00256129">
      <w:pPr>
        <w:tabs>
          <w:tab w:val="left" w:pos="567"/>
          <w:tab w:val="left" w:pos="1985"/>
        </w:tabs>
        <w:ind w:right="34" w:firstLine="0"/>
        <w:rPr>
          <w:color w:val="000000"/>
          <w:szCs w:val="24"/>
        </w:rPr>
      </w:pPr>
      <w:r w:rsidRPr="001C3136">
        <w:rPr>
          <w:color w:val="000000"/>
          <w:szCs w:val="24"/>
        </w:rPr>
        <w:t>Наименование и адрес Участника: _________________________________</w:t>
      </w:r>
    </w:p>
    <w:p w:rsidR="00256129" w:rsidRPr="001C3136" w:rsidRDefault="00256129" w:rsidP="00256129">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AC30C1" w:rsidRPr="001C3136" w:rsidTr="006A3331">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AC30C1" w:rsidRPr="001C3136" w:rsidRDefault="00AC30C1" w:rsidP="00AC30C1">
            <w:pPr>
              <w:tabs>
                <w:tab w:val="left" w:pos="567"/>
                <w:tab w:val="left" w:pos="1985"/>
              </w:tabs>
              <w:ind w:right="34" w:firstLine="0"/>
              <w:jc w:val="center"/>
            </w:pPr>
            <w:r w:rsidRPr="001C3136">
              <w:t>№</w:t>
            </w:r>
          </w:p>
          <w:p w:rsidR="00AC30C1" w:rsidRPr="001C3136" w:rsidRDefault="00AC30C1" w:rsidP="00AC30C1">
            <w:pPr>
              <w:tabs>
                <w:tab w:val="left" w:pos="567"/>
                <w:tab w:val="left" w:pos="1985"/>
              </w:tabs>
              <w:ind w:right="34" w:firstLine="0"/>
              <w:jc w:val="center"/>
            </w:pPr>
            <w:r w:rsidRPr="001C3136">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AC30C1" w:rsidRPr="001C3136" w:rsidRDefault="00AC30C1" w:rsidP="00AC30C1">
            <w:pPr>
              <w:pStyle w:val="af4"/>
              <w:tabs>
                <w:tab w:val="left" w:pos="567"/>
                <w:tab w:val="left" w:pos="1985"/>
              </w:tabs>
              <w:spacing w:before="0" w:after="0"/>
              <w:ind w:left="0" w:right="34"/>
              <w:jc w:val="center"/>
            </w:pPr>
            <w:r w:rsidRPr="001C3136">
              <w:t>Сроки выполнения (год и месяц начала выполнения — год и месяц окончания выполнения)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AC30C1" w:rsidRPr="001C3136" w:rsidRDefault="00AC30C1" w:rsidP="00AC30C1">
            <w:pPr>
              <w:pStyle w:val="af4"/>
              <w:tabs>
                <w:tab w:val="left" w:pos="567"/>
                <w:tab w:val="left" w:pos="1985"/>
              </w:tabs>
              <w:spacing w:before="0" w:after="0"/>
              <w:ind w:left="0" w:right="34"/>
              <w:jc w:val="center"/>
            </w:pPr>
            <w:r w:rsidRPr="001C3136">
              <w:t xml:space="preserve">Заказчик </w:t>
            </w:r>
            <w:r w:rsidRPr="001C3136">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AC30C1" w:rsidRPr="001C3136" w:rsidRDefault="00AC30C1" w:rsidP="00AC30C1">
            <w:pPr>
              <w:pStyle w:val="af4"/>
              <w:tabs>
                <w:tab w:val="left" w:pos="567"/>
                <w:tab w:val="left" w:pos="1985"/>
              </w:tabs>
              <w:spacing w:before="0" w:after="0"/>
              <w:ind w:left="0" w:right="34"/>
              <w:jc w:val="center"/>
            </w:pPr>
            <w:r w:rsidRPr="001C3136">
              <w:t>Описание договора</w:t>
            </w:r>
            <w:r w:rsidRPr="001C3136">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AC30C1" w:rsidRPr="001C3136" w:rsidRDefault="00AC30C1" w:rsidP="00AC30C1">
            <w:pPr>
              <w:pStyle w:val="af4"/>
              <w:tabs>
                <w:tab w:val="left" w:pos="567"/>
                <w:tab w:val="left" w:pos="1985"/>
              </w:tabs>
              <w:spacing w:before="0" w:after="0"/>
              <w:ind w:left="0" w:right="34"/>
              <w:jc w:val="center"/>
            </w:pPr>
            <w:r w:rsidRPr="001C3136">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AC30C1" w:rsidRPr="001C3136" w:rsidRDefault="00AC30C1" w:rsidP="00AC30C1">
            <w:pPr>
              <w:pStyle w:val="af4"/>
              <w:tabs>
                <w:tab w:val="left" w:pos="567"/>
                <w:tab w:val="left" w:pos="1985"/>
              </w:tabs>
              <w:spacing w:before="0" w:after="0"/>
              <w:ind w:left="0" w:right="34"/>
              <w:jc w:val="center"/>
            </w:pPr>
            <w:r w:rsidRPr="001C3136">
              <w:t>Сведения о рекламациях по перечисленным договорам</w:t>
            </w: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jc w:val="center"/>
              <w:rPr>
                <w:lang w:val="en-US"/>
              </w:rPr>
            </w:pPr>
            <w:r w:rsidRPr="001C3136">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jc w:val="center"/>
              <w:rPr>
                <w:lang w:val="en-US"/>
              </w:rPr>
            </w:pPr>
            <w:r w:rsidRPr="001C3136">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jc w:val="center"/>
              <w:rPr>
                <w:lang w:val="en-US"/>
              </w:rPr>
            </w:pPr>
            <w:r w:rsidRPr="001C3136">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1C3136" w:rsidRDefault="00445077" w:rsidP="006A3331">
            <w:pPr>
              <w:pStyle w:val="af7"/>
              <w:tabs>
                <w:tab w:val="left" w:pos="567"/>
                <w:tab w:val="left" w:pos="1985"/>
              </w:tabs>
              <w:spacing w:before="0" w:after="0"/>
              <w:ind w:left="0" w:right="34"/>
              <w:jc w:val="center"/>
              <w:rPr>
                <w:sz w:val="22"/>
              </w:rPr>
            </w:pPr>
            <w:r w:rsidRPr="001C3136">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445077" w:rsidRPr="001C3136" w:rsidRDefault="00445077" w:rsidP="006A3331">
            <w:pPr>
              <w:pStyle w:val="af7"/>
              <w:tabs>
                <w:tab w:val="left" w:pos="567"/>
                <w:tab w:val="left" w:pos="1985"/>
              </w:tabs>
              <w:spacing w:before="0" w:after="0"/>
              <w:ind w:left="0" w:right="34"/>
              <w:jc w:val="center"/>
              <w:rPr>
                <w:b/>
                <w:sz w:val="22"/>
              </w:rPr>
            </w:pPr>
            <w:r w:rsidRPr="001C3136">
              <w:rPr>
                <w:b/>
                <w:sz w:val="22"/>
              </w:rPr>
              <w:t>ИТОГО за полный год [</w:t>
            </w:r>
            <w:r w:rsidRPr="001C3136">
              <w:rPr>
                <w:rStyle w:val="aff2"/>
                <w:bCs w:val="0"/>
                <w:sz w:val="22"/>
              </w:rPr>
              <w:t>указать год, например, «</w:t>
            </w:r>
            <w:r w:rsidR="00FC7C06" w:rsidRPr="001C3136">
              <w:rPr>
                <w:rStyle w:val="aff2"/>
                <w:bCs w:val="0"/>
                <w:sz w:val="22"/>
              </w:rPr>
              <w:t>2023</w:t>
            </w:r>
            <w:r w:rsidRPr="001C3136">
              <w:rPr>
                <w:rStyle w:val="aff2"/>
                <w:bCs w:val="0"/>
                <w:sz w:val="22"/>
              </w:rPr>
              <w:t>»</w:t>
            </w:r>
            <w:r w:rsidRPr="001C3136">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1C3136" w:rsidRDefault="00445077" w:rsidP="006A3331">
            <w:pPr>
              <w:pStyle w:val="af7"/>
              <w:tabs>
                <w:tab w:val="left" w:pos="567"/>
                <w:tab w:val="left" w:pos="1985"/>
              </w:tabs>
              <w:spacing w:before="0" w:after="0"/>
              <w:ind w:left="0" w:right="34"/>
              <w:jc w:val="center"/>
              <w:rPr>
                <w:b/>
                <w:sz w:val="22"/>
              </w:rPr>
            </w:pPr>
            <w:r w:rsidRPr="001C3136">
              <w:rPr>
                <w:b/>
                <w:sz w:val="22"/>
              </w:rPr>
              <w:t>х</w:t>
            </w: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pPr>
            <w:r w:rsidRPr="001C3136">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pPr>
            <w:r w:rsidRPr="001C3136">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pPr>
            <w:r w:rsidRPr="001C3136">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1C3136" w:rsidRDefault="00445077" w:rsidP="006A3331">
            <w:pPr>
              <w:pStyle w:val="af7"/>
              <w:tabs>
                <w:tab w:val="left" w:pos="567"/>
                <w:tab w:val="left" w:pos="1985"/>
              </w:tabs>
              <w:spacing w:before="0" w:after="0"/>
              <w:ind w:left="0" w:right="34"/>
              <w:jc w:val="center"/>
              <w:rPr>
                <w:sz w:val="22"/>
              </w:rPr>
            </w:pPr>
            <w:r w:rsidRPr="001C3136">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r>
      <w:tr w:rsidR="00445077" w:rsidRPr="001C3136" w:rsidTr="006A3331">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445077" w:rsidRPr="001C3136" w:rsidRDefault="00445077" w:rsidP="006A3331">
            <w:pPr>
              <w:pStyle w:val="af7"/>
              <w:tabs>
                <w:tab w:val="left" w:pos="567"/>
                <w:tab w:val="left" w:pos="1985"/>
              </w:tabs>
              <w:spacing w:before="0" w:after="0"/>
              <w:ind w:left="0" w:right="34"/>
              <w:jc w:val="center"/>
              <w:rPr>
                <w:b/>
                <w:sz w:val="22"/>
              </w:rPr>
            </w:pPr>
            <w:r w:rsidRPr="001C3136">
              <w:rPr>
                <w:b/>
                <w:sz w:val="22"/>
              </w:rPr>
              <w:t>ИТОГО за полный год [</w:t>
            </w:r>
            <w:r w:rsidRPr="001C3136">
              <w:rPr>
                <w:rStyle w:val="aff2"/>
                <w:bCs w:val="0"/>
                <w:sz w:val="22"/>
              </w:rPr>
              <w:t>указать год, например, «</w:t>
            </w:r>
            <w:r w:rsidR="00FC7C06" w:rsidRPr="001C3136">
              <w:rPr>
                <w:rStyle w:val="aff2"/>
                <w:sz w:val="22"/>
              </w:rPr>
              <w:t>2024</w:t>
            </w:r>
            <w:r w:rsidRPr="001C3136">
              <w:rPr>
                <w:rStyle w:val="aff2"/>
                <w:bCs w:val="0"/>
                <w:sz w:val="22"/>
              </w:rPr>
              <w:t>»</w:t>
            </w:r>
            <w:r w:rsidRPr="001C3136">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1C3136" w:rsidRDefault="00445077" w:rsidP="006A3331">
            <w:pPr>
              <w:pStyle w:val="af7"/>
              <w:tabs>
                <w:tab w:val="left" w:pos="567"/>
                <w:tab w:val="left" w:pos="1985"/>
              </w:tabs>
              <w:spacing w:before="0" w:after="0"/>
              <w:ind w:left="0" w:right="34"/>
              <w:jc w:val="center"/>
              <w:rPr>
                <w:b/>
                <w:sz w:val="22"/>
              </w:rPr>
            </w:pPr>
            <w:r w:rsidRPr="001C3136">
              <w:rPr>
                <w:b/>
                <w:sz w:val="22"/>
              </w:rPr>
              <w:t>х</w:t>
            </w: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pPr>
            <w:r w:rsidRPr="001C3136">
              <w:rPr>
                <w:lang w:val="en-US"/>
              </w:rPr>
              <w:t>1</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jc w:val="center"/>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pPr>
            <w:r w:rsidRPr="001C3136">
              <w:rPr>
                <w:lang w:val="en-US"/>
              </w:rPr>
              <w:t>2</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jc w:val="center"/>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tcPr>
          <w:p w:rsidR="00445077" w:rsidRPr="001C3136" w:rsidRDefault="00445077" w:rsidP="006A3331">
            <w:pPr>
              <w:widowControl/>
              <w:tabs>
                <w:tab w:val="left" w:pos="567"/>
                <w:tab w:val="left" w:pos="1985"/>
              </w:tabs>
              <w:ind w:right="34" w:firstLine="0"/>
            </w:pPr>
            <w:r w:rsidRPr="001C3136">
              <w:rPr>
                <w:lang w:val="en-US"/>
              </w:rPr>
              <w:t>3</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jc w:val="center"/>
              <w:rPr>
                <w:sz w:val="22"/>
              </w:rPr>
            </w:pPr>
          </w:p>
        </w:tc>
      </w:tr>
      <w:tr w:rsidR="00445077" w:rsidRPr="001C3136" w:rsidTr="006A3331">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445077" w:rsidRPr="001C3136" w:rsidRDefault="00445077" w:rsidP="006A3331">
            <w:pPr>
              <w:pStyle w:val="af7"/>
              <w:tabs>
                <w:tab w:val="left" w:pos="567"/>
                <w:tab w:val="left" w:pos="1985"/>
              </w:tabs>
              <w:spacing w:before="0" w:after="0"/>
              <w:ind w:left="0" w:right="34"/>
              <w:jc w:val="center"/>
              <w:rPr>
                <w:sz w:val="22"/>
              </w:rPr>
            </w:pPr>
            <w:r w:rsidRPr="001C3136">
              <w:rPr>
                <w:sz w:val="22"/>
              </w:rPr>
              <w:t>…</w:t>
            </w:r>
          </w:p>
        </w:tc>
        <w:tc>
          <w:tcPr>
            <w:tcW w:w="252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jc w:val="center"/>
              <w:rPr>
                <w:sz w:val="22"/>
              </w:rPr>
            </w:pPr>
          </w:p>
        </w:tc>
      </w:tr>
      <w:tr w:rsidR="00445077" w:rsidRPr="001C3136" w:rsidTr="006A3331">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445077" w:rsidRPr="001C3136" w:rsidRDefault="00445077" w:rsidP="00FC7C06">
            <w:pPr>
              <w:pStyle w:val="af7"/>
              <w:tabs>
                <w:tab w:val="left" w:pos="567"/>
                <w:tab w:val="left" w:pos="1985"/>
              </w:tabs>
              <w:spacing w:before="0" w:after="0"/>
              <w:ind w:left="0" w:right="34"/>
              <w:jc w:val="center"/>
              <w:rPr>
                <w:b/>
                <w:sz w:val="22"/>
              </w:rPr>
            </w:pPr>
            <w:r w:rsidRPr="001C3136">
              <w:rPr>
                <w:b/>
                <w:sz w:val="22"/>
              </w:rPr>
              <w:t>ИТОГО за [</w:t>
            </w:r>
            <w:r w:rsidRPr="001C3136">
              <w:rPr>
                <w:rStyle w:val="aff2"/>
                <w:sz w:val="22"/>
              </w:rPr>
              <w:t>указать, в зависимости от обстоятельств, например, «I квартал 202</w:t>
            </w:r>
            <w:r w:rsidR="00FC7C06" w:rsidRPr="001C3136">
              <w:rPr>
                <w:rStyle w:val="aff2"/>
                <w:sz w:val="22"/>
              </w:rPr>
              <w:t>6</w:t>
            </w:r>
            <w:r w:rsidRPr="001C3136">
              <w:rPr>
                <w:rStyle w:val="aff2"/>
                <w:sz w:val="22"/>
              </w:rPr>
              <w:t xml:space="preserve"> года», «</w:t>
            </w:r>
            <w:r w:rsidRPr="001C3136">
              <w:rPr>
                <w:b/>
                <w:i/>
                <w:sz w:val="22"/>
                <w:shd w:val="clear" w:color="auto" w:fill="FFFF99"/>
              </w:rPr>
              <w:t xml:space="preserve">полный год </w:t>
            </w:r>
            <w:r w:rsidR="00FC7C06" w:rsidRPr="001C3136">
              <w:rPr>
                <w:rStyle w:val="aff2"/>
                <w:sz w:val="22"/>
              </w:rPr>
              <w:t xml:space="preserve">2025 </w:t>
            </w:r>
            <w:r w:rsidRPr="001C3136">
              <w:rPr>
                <w:rStyle w:val="aff2"/>
                <w:sz w:val="22"/>
              </w:rPr>
              <w:t>год» и т.д.</w:t>
            </w:r>
            <w:r w:rsidRPr="001C3136">
              <w:rPr>
                <w:b/>
                <w:sz w:val="22"/>
              </w:rPr>
              <w:t>]</w:t>
            </w:r>
          </w:p>
        </w:tc>
        <w:tc>
          <w:tcPr>
            <w:tcW w:w="1260" w:type="dxa"/>
            <w:tcBorders>
              <w:top w:val="single" w:sz="4" w:space="0" w:color="auto"/>
              <w:left w:val="single" w:sz="4" w:space="0" w:color="auto"/>
              <w:bottom w:val="single" w:sz="4" w:space="0" w:color="auto"/>
              <w:right w:val="single" w:sz="4" w:space="0" w:color="auto"/>
            </w:tcBorders>
          </w:tcPr>
          <w:p w:rsidR="00445077" w:rsidRPr="001C3136" w:rsidRDefault="00445077" w:rsidP="006A3331">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445077" w:rsidRPr="001C3136" w:rsidRDefault="00445077" w:rsidP="006A3331">
            <w:pPr>
              <w:pStyle w:val="af7"/>
              <w:tabs>
                <w:tab w:val="left" w:pos="567"/>
                <w:tab w:val="left" w:pos="1985"/>
              </w:tabs>
              <w:spacing w:before="0" w:after="0"/>
              <w:ind w:left="0" w:right="34"/>
              <w:jc w:val="center"/>
              <w:rPr>
                <w:b/>
                <w:sz w:val="22"/>
              </w:rPr>
            </w:pPr>
            <w:r w:rsidRPr="001C3136">
              <w:rPr>
                <w:b/>
                <w:sz w:val="22"/>
              </w:rPr>
              <w:t>х</w:t>
            </w:r>
          </w:p>
        </w:tc>
      </w:tr>
    </w:tbl>
    <w:p w:rsidR="00256129" w:rsidRPr="001C3136" w:rsidRDefault="00256129" w:rsidP="00256129">
      <w:pPr>
        <w:tabs>
          <w:tab w:val="left" w:pos="567"/>
          <w:tab w:val="left" w:pos="1985"/>
        </w:tabs>
        <w:ind w:right="34" w:firstLine="0"/>
        <w:rPr>
          <w:szCs w:val="24"/>
        </w:rPr>
      </w:pPr>
    </w:p>
    <w:p w:rsidR="00256129" w:rsidRPr="001C3136" w:rsidRDefault="00256129" w:rsidP="00256129">
      <w:pPr>
        <w:tabs>
          <w:tab w:val="left" w:pos="567"/>
          <w:tab w:val="left" w:pos="1985"/>
        </w:tabs>
        <w:ind w:right="5669" w:firstLine="0"/>
        <w:rPr>
          <w:szCs w:val="24"/>
        </w:rPr>
      </w:pPr>
      <w:r w:rsidRPr="001C3136">
        <w:rPr>
          <w:szCs w:val="24"/>
        </w:rPr>
        <w:t>____________________________________</w:t>
      </w:r>
    </w:p>
    <w:p w:rsidR="00256129" w:rsidRPr="001C3136" w:rsidRDefault="00256129" w:rsidP="00256129">
      <w:pPr>
        <w:tabs>
          <w:tab w:val="left" w:pos="567"/>
          <w:tab w:val="left" w:pos="1985"/>
        </w:tabs>
        <w:ind w:right="5669" w:firstLine="0"/>
        <w:jc w:val="center"/>
        <w:rPr>
          <w:szCs w:val="24"/>
          <w:vertAlign w:val="superscript"/>
        </w:rPr>
      </w:pPr>
      <w:r w:rsidRPr="001C3136">
        <w:rPr>
          <w:szCs w:val="24"/>
          <w:vertAlign w:val="superscript"/>
        </w:rPr>
        <w:t>(подпись, М.П.)</w:t>
      </w:r>
    </w:p>
    <w:p w:rsidR="00256129" w:rsidRPr="001C3136" w:rsidRDefault="00256129" w:rsidP="00256129">
      <w:pPr>
        <w:tabs>
          <w:tab w:val="left" w:pos="567"/>
          <w:tab w:val="left" w:pos="1985"/>
        </w:tabs>
        <w:ind w:right="5669" w:firstLine="0"/>
        <w:rPr>
          <w:szCs w:val="24"/>
        </w:rPr>
      </w:pPr>
      <w:r w:rsidRPr="001C3136">
        <w:rPr>
          <w:szCs w:val="24"/>
        </w:rPr>
        <w:t>____________________________________</w:t>
      </w:r>
    </w:p>
    <w:p w:rsidR="00256129" w:rsidRPr="001C3136" w:rsidRDefault="00256129" w:rsidP="00256129">
      <w:pPr>
        <w:tabs>
          <w:tab w:val="left" w:pos="567"/>
          <w:tab w:val="left" w:pos="1985"/>
        </w:tabs>
        <w:ind w:right="5669" w:firstLine="0"/>
        <w:jc w:val="center"/>
        <w:rPr>
          <w:szCs w:val="24"/>
          <w:vertAlign w:val="superscript"/>
        </w:rPr>
      </w:pPr>
      <w:r w:rsidRPr="001C3136">
        <w:rPr>
          <w:szCs w:val="24"/>
          <w:vertAlign w:val="superscript"/>
        </w:rPr>
        <w:t>(фамилия, имя, отчество подписавшего, должность)</w:t>
      </w:r>
    </w:p>
    <w:p w:rsidR="00256129" w:rsidRPr="001C3136" w:rsidRDefault="00256129" w:rsidP="00256129">
      <w:pPr>
        <w:pBdr>
          <w:bottom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конец формы</w:t>
      </w:r>
    </w:p>
    <w:p w:rsidR="00256129" w:rsidRPr="001C3136" w:rsidRDefault="00256129" w:rsidP="00256129">
      <w:pPr>
        <w:tabs>
          <w:tab w:val="left" w:pos="567"/>
          <w:tab w:val="left" w:pos="1985"/>
        </w:tabs>
        <w:ind w:right="34" w:firstLine="0"/>
        <w:jc w:val="left"/>
        <w:rPr>
          <w:b/>
          <w:szCs w:val="24"/>
        </w:rPr>
      </w:pPr>
      <w:bookmarkStart w:id="638" w:name="_Toc98253944"/>
      <w:bookmarkStart w:id="639" w:name="_Toc157248196"/>
      <w:bookmarkStart w:id="640" w:name="_Toc157496565"/>
      <w:bookmarkStart w:id="641" w:name="_Toc158206104"/>
      <w:bookmarkStart w:id="642" w:name="_Toc164057789"/>
      <w:bookmarkStart w:id="643" w:name="_Toc164137139"/>
      <w:bookmarkStart w:id="644" w:name="_Toc164161299"/>
      <w:bookmarkStart w:id="645" w:name="_Toc165173870"/>
      <w:r w:rsidRPr="001C3136">
        <w:rPr>
          <w:szCs w:val="24"/>
        </w:rPr>
        <w:br w:type="page"/>
      </w:r>
    </w:p>
    <w:p w:rsidR="00256129" w:rsidRPr="001C3136" w:rsidRDefault="00256129" w:rsidP="00256129">
      <w:pPr>
        <w:pStyle w:val="3"/>
        <w:numPr>
          <w:ilvl w:val="2"/>
          <w:numId w:val="37"/>
        </w:numPr>
        <w:tabs>
          <w:tab w:val="left" w:pos="567"/>
          <w:tab w:val="left" w:pos="1985"/>
        </w:tabs>
        <w:ind w:left="0" w:right="34" w:firstLine="0"/>
        <w:rPr>
          <w:sz w:val="24"/>
          <w:szCs w:val="24"/>
        </w:rPr>
      </w:pPr>
      <w:bookmarkStart w:id="646" w:name="_Toc439170694"/>
      <w:bookmarkStart w:id="647" w:name="_Toc439172796"/>
      <w:bookmarkStart w:id="648" w:name="_Toc439173240"/>
      <w:bookmarkStart w:id="649" w:name="_Toc439238236"/>
      <w:bookmarkStart w:id="650" w:name="_Toc439252783"/>
      <w:bookmarkStart w:id="651" w:name="_Toc439323757"/>
      <w:bookmarkStart w:id="652" w:name="_Toc440361394"/>
      <w:bookmarkStart w:id="653" w:name="_Toc440376276"/>
      <w:bookmarkStart w:id="654" w:name="_Toc440382534"/>
      <w:bookmarkStart w:id="655" w:name="_Toc440447204"/>
      <w:bookmarkStart w:id="656" w:name="_Toc440632365"/>
      <w:bookmarkStart w:id="657" w:name="_Toc440875137"/>
      <w:bookmarkStart w:id="658" w:name="_Toc441131124"/>
      <w:bookmarkStart w:id="659" w:name="_Toc441572129"/>
      <w:bookmarkStart w:id="660" w:name="_Toc441575221"/>
      <w:bookmarkStart w:id="661" w:name="_Toc442195890"/>
      <w:bookmarkStart w:id="662" w:name="_Toc442251932"/>
      <w:bookmarkStart w:id="663" w:name="_Toc442258881"/>
      <w:bookmarkStart w:id="664" w:name="_Toc442259121"/>
      <w:bookmarkStart w:id="665" w:name="_Toc442265432"/>
      <w:bookmarkStart w:id="666" w:name="_Toc447292638"/>
      <w:bookmarkStart w:id="667" w:name="_Toc461809084"/>
      <w:bookmarkStart w:id="668" w:name="_Toc463514503"/>
      <w:bookmarkStart w:id="669" w:name="_Toc466908623"/>
      <w:bookmarkStart w:id="670" w:name="_Toc468196562"/>
      <w:bookmarkStart w:id="671" w:name="_Toc468446643"/>
      <w:bookmarkStart w:id="672" w:name="_Toc468446837"/>
      <w:bookmarkStart w:id="673" w:name="_Toc469479693"/>
      <w:bookmarkStart w:id="674" w:name="_Toc471986643"/>
      <w:bookmarkStart w:id="675" w:name="_Toc498509277"/>
      <w:bookmarkStart w:id="676" w:name="_Toc524939633"/>
      <w:bookmarkStart w:id="677" w:name="_Toc535853822"/>
      <w:bookmarkStart w:id="678" w:name="_Toc536020453"/>
      <w:bookmarkStart w:id="679" w:name="_Toc229061525"/>
      <w:r w:rsidRPr="001C3136">
        <w:rPr>
          <w:sz w:val="24"/>
          <w:szCs w:val="24"/>
        </w:rPr>
        <w:lastRenderedPageBreak/>
        <w:t>Инструкции по заполнению</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rsidR="00256129" w:rsidRPr="001C3136"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приводит номер и дату письма о подаче оферты, приложением к которому является данная справка</w:t>
      </w:r>
      <w:r w:rsidRPr="001C3136">
        <w:rPr>
          <w:sz w:val="24"/>
          <w:szCs w:val="24"/>
          <w:lang w:val="ru-RU"/>
        </w:rPr>
        <w:t xml:space="preserve"> (подраздел </w:t>
      </w:r>
      <w:r w:rsidRPr="001C3136">
        <w:rPr>
          <w:sz w:val="24"/>
          <w:szCs w:val="24"/>
          <w:lang w:val="ru-RU"/>
        </w:rPr>
        <w:fldChar w:fldCharType="begin"/>
      </w:r>
      <w:r w:rsidRPr="001C3136">
        <w:rPr>
          <w:sz w:val="24"/>
          <w:szCs w:val="24"/>
          <w:lang w:val="ru-RU"/>
        </w:rPr>
        <w:instrText xml:space="preserve"> REF _Ref55336310 \r \h  \* MERGEFORMAT </w:instrText>
      </w:r>
      <w:r w:rsidRPr="001C3136">
        <w:rPr>
          <w:sz w:val="24"/>
          <w:szCs w:val="24"/>
          <w:lang w:val="ru-RU"/>
        </w:rPr>
      </w:r>
      <w:r w:rsidRPr="001C3136">
        <w:rPr>
          <w:sz w:val="24"/>
          <w:szCs w:val="24"/>
          <w:lang w:val="ru-RU"/>
        </w:rPr>
        <w:fldChar w:fldCharType="separate"/>
      </w:r>
      <w:r w:rsidR="00957E29" w:rsidRPr="001C3136">
        <w:rPr>
          <w:sz w:val="24"/>
          <w:szCs w:val="24"/>
          <w:lang w:val="ru-RU"/>
        </w:rPr>
        <w:t>1.21</w:t>
      </w:r>
      <w:r w:rsidRPr="001C3136">
        <w:rPr>
          <w:sz w:val="24"/>
          <w:szCs w:val="24"/>
          <w:lang w:val="ru-RU"/>
        </w:rPr>
        <w:fldChar w:fldCharType="end"/>
      </w:r>
      <w:r w:rsidRPr="001C3136">
        <w:rPr>
          <w:sz w:val="24"/>
          <w:szCs w:val="24"/>
          <w:lang w:val="ru-RU"/>
        </w:rPr>
        <w:t xml:space="preserve"> текущей части)</w:t>
      </w:r>
      <w:r w:rsidRPr="001C3136">
        <w:rPr>
          <w:sz w:val="24"/>
          <w:szCs w:val="24"/>
        </w:rPr>
        <w:t>.</w:t>
      </w:r>
    </w:p>
    <w:p w:rsidR="00256129" w:rsidRPr="001C3136"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свое фирменное наименование (в т.ч. организационно-правовую форму) и свой адрес.</w:t>
      </w:r>
    </w:p>
    <w:p w:rsidR="00256129" w:rsidRPr="001C3136"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В этой форме Участник указывает перечень и годовые объемы выполнения аналогичных договоров за последние три года до даты публикации извещения о закупке.</w:t>
      </w:r>
    </w:p>
    <w:p w:rsidR="00256129" w:rsidRPr="001C3136" w:rsidRDefault="00572610"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Следует указать не более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p>
    <w:p w:rsidR="00157330" w:rsidRPr="001C3136"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 xml:space="preserve">Данные, указанные в справке, будут использоваться Организатором при оценке. </w:t>
      </w:r>
      <w:r w:rsidR="00157330" w:rsidRPr="001C3136">
        <w:rPr>
          <w:sz w:val="24"/>
          <w:szCs w:val="24"/>
        </w:rPr>
        <w:t>Стоимости, указанных в справке договоров, будут суммироваться в соответствии с методикой оценки (Приложение №3 к закупочной документации).</w:t>
      </w:r>
      <w:r w:rsidR="00157330" w:rsidRPr="001C3136">
        <w:rPr>
          <w:sz w:val="24"/>
          <w:szCs w:val="24"/>
          <w:lang w:val="ru-RU"/>
        </w:rPr>
        <w:t xml:space="preserve"> </w:t>
      </w:r>
      <w:r w:rsidRPr="001C3136">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(договоры (контракты) с приложением актов выполненных работ (форм КС-2) / оказанных услуг / приема-передачи товара (товарных накладных)). В случае если предметом закупки является </w:t>
      </w:r>
      <w:r w:rsidRPr="001C3136">
        <w:rPr>
          <w:sz w:val="24"/>
          <w:szCs w:val="24"/>
          <w:lang w:val="ru-RU"/>
        </w:rPr>
        <w:t xml:space="preserve">только </w:t>
      </w:r>
      <w:r w:rsidRPr="001C3136">
        <w:rPr>
          <w:sz w:val="24"/>
          <w:szCs w:val="24"/>
        </w:rPr>
        <w:t xml:space="preserve">поставка продукции, также дополнительно предоставляются налоговые декларации по НДС (по формату, установленному Приказом ФНС России от </w:t>
      </w:r>
      <w:r w:rsidR="00836509" w:rsidRPr="001C3136">
        <w:rPr>
          <w:sz w:val="24"/>
          <w:szCs w:val="24"/>
        </w:rPr>
        <w:t>05.11.2024 N</w:t>
      </w:r>
      <w:r w:rsidR="00836509" w:rsidRPr="001C3136">
        <w:rPr>
          <w:sz w:val="24"/>
          <w:szCs w:val="24"/>
          <w:lang w:val="en-US"/>
        </w:rPr>
        <w:t> </w:t>
      </w:r>
      <w:r w:rsidR="00836509" w:rsidRPr="001C3136">
        <w:rPr>
          <w:sz w:val="24"/>
          <w:szCs w:val="24"/>
        </w:rPr>
        <w:t>ЕД-7-3/989@</w:t>
      </w:r>
      <w:r w:rsidRPr="001C3136">
        <w:rPr>
          <w:sz w:val="24"/>
          <w:szCs w:val="24"/>
        </w:rPr>
        <w:t xml:space="preserve">) в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Организатор 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256129" w:rsidRPr="001C3136" w:rsidRDefault="00256129" w:rsidP="00256129">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имеет право указать в данной справке, что не имеет опыта выполнения аналогичных договоров.</w:t>
      </w:r>
    </w:p>
    <w:p w:rsidR="00256129" w:rsidRPr="001C3136" w:rsidRDefault="00256129" w:rsidP="00256129">
      <w:pPr>
        <w:pStyle w:val="aff0"/>
        <w:tabs>
          <w:tab w:val="clear" w:pos="360"/>
        </w:tabs>
        <w:spacing w:before="100" w:beforeAutospacing="1" w:line="240" w:lineRule="auto"/>
        <w:ind w:left="0" w:firstLine="0"/>
        <w:rPr>
          <w:sz w:val="24"/>
          <w:szCs w:val="24"/>
        </w:rPr>
      </w:pPr>
    </w:p>
    <w:p w:rsidR="00256129" w:rsidRPr="001C3136" w:rsidRDefault="00256129" w:rsidP="00256129">
      <w:pPr>
        <w:pStyle w:val="2"/>
        <w:keepNext/>
        <w:pageBreakBefore/>
        <w:numPr>
          <w:ilvl w:val="1"/>
          <w:numId w:val="37"/>
        </w:numPr>
        <w:tabs>
          <w:tab w:val="num" w:pos="5104"/>
        </w:tabs>
        <w:suppressAutoHyphens/>
        <w:spacing w:before="100" w:beforeAutospacing="1" w:after="100" w:afterAutospacing="1" w:line="240" w:lineRule="auto"/>
        <w:ind w:left="0" w:firstLine="0"/>
        <w:jc w:val="left"/>
        <w:sectPr w:rsidR="00256129" w:rsidRPr="001C3136" w:rsidSect="00B52E0F">
          <w:headerReference w:type="even" r:id="rId19"/>
          <w:headerReference w:type="default" r:id="rId20"/>
          <w:footerReference w:type="even" r:id="rId21"/>
          <w:headerReference w:type="first" r:id="rId22"/>
          <w:footerReference w:type="first" r:id="rId23"/>
          <w:pgSz w:w="11906" w:h="16838" w:code="9"/>
          <w:pgMar w:top="680" w:right="567" w:bottom="539" w:left="1134" w:header="680" w:footer="278" w:gutter="0"/>
          <w:cols w:space="708"/>
          <w:titlePg/>
          <w:docGrid w:linePitch="360"/>
        </w:sectPr>
      </w:pPr>
    </w:p>
    <w:p w:rsidR="00196B4D" w:rsidRPr="001C3136" w:rsidRDefault="00196B4D" w:rsidP="00414270">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p>
    <w:p w:rsidR="00414270" w:rsidRPr="001C3136" w:rsidRDefault="00414270" w:rsidP="00414270">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680" w:name="_Toc229061526"/>
      <w:r w:rsidRPr="001C3136">
        <w:rPr>
          <w:i/>
          <w:sz w:val="24"/>
          <w:szCs w:val="24"/>
          <w:shd w:val="clear" w:color="auto" w:fill="FFFF99"/>
          <w:lang w:eastAsia="ru-RU"/>
        </w:rPr>
        <w:t xml:space="preserve">ДОКУМЕНТЫ </w:t>
      </w:r>
      <w:r w:rsidRPr="001C3136">
        <w:rPr>
          <w:i/>
          <w:sz w:val="24"/>
          <w:szCs w:val="24"/>
          <w:shd w:val="clear" w:color="auto" w:fill="FFFF99"/>
          <w:lang w:val="ru-RU" w:eastAsia="ru-RU"/>
        </w:rPr>
        <w:t xml:space="preserve">ЦЕНОВОЙ ЧАСТИ </w:t>
      </w:r>
      <w:r w:rsidRPr="001C3136">
        <w:rPr>
          <w:i/>
          <w:sz w:val="24"/>
          <w:szCs w:val="24"/>
          <w:shd w:val="clear" w:color="auto" w:fill="FFFF99"/>
          <w:lang w:eastAsia="ru-RU"/>
        </w:rPr>
        <w:t>ЗАЯВКИ</w:t>
      </w:r>
      <w:bookmarkEnd w:id="680"/>
    </w:p>
    <w:p w:rsidR="00414270" w:rsidRPr="001C3136" w:rsidRDefault="00414270" w:rsidP="00414270">
      <w:pPr>
        <w:tabs>
          <w:tab w:val="left" w:pos="567"/>
          <w:tab w:val="left" w:pos="1985"/>
        </w:tabs>
        <w:ind w:right="34" w:firstLine="0"/>
        <w:rPr>
          <w:b/>
          <w:i/>
          <w:szCs w:val="24"/>
          <w:shd w:val="clear" w:color="auto" w:fill="FFFF99"/>
        </w:rPr>
      </w:pPr>
      <w:r w:rsidRPr="001C3136">
        <w:rPr>
          <w:i/>
          <w:szCs w:val="24"/>
          <w:shd w:val="clear" w:color="auto" w:fill="FFFF99"/>
        </w:rPr>
        <w:t>(</w:t>
      </w:r>
      <w:r w:rsidRPr="001C3136">
        <w:rPr>
          <w:b/>
          <w:i/>
          <w:szCs w:val="24"/>
          <w:shd w:val="clear" w:color="auto" w:fill="FFFF99"/>
        </w:rPr>
        <w:t xml:space="preserve">ДОКУМЕНТЫ ЦЕНОВОЙ ЧАСТИ ЗАЯВКИ </w:t>
      </w:r>
      <w:r w:rsidR="00495483" w:rsidRPr="001C3136">
        <w:rPr>
          <w:b/>
          <w:i/>
          <w:szCs w:val="24"/>
          <w:shd w:val="clear" w:color="auto" w:fill="FFFF99"/>
        </w:rPr>
        <w:t>составляются с учетом данных указанных в ДОКУМЕНТАХ ОСНОВНОЙ ЧАСТИ ЗАЯВКИ.</w:t>
      </w:r>
      <w:r w:rsidR="00BF05BD" w:rsidRPr="001C3136">
        <w:rPr>
          <w:b/>
          <w:i/>
          <w:szCs w:val="24"/>
          <w:shd w:val="clear" w:color="auto" w:fill="FFFF99"/>
        </w:rPr>
        <w:t xml:space="preserve"> </w:t>
      </w:r>
      <w:r w:rsidR="00495483" w:rsidRPr="001C3136">
        <w:rPr>
          <w:b/>
          <w:i/>
          <w:szCs w:val="24"/>
          <w:shd w:val="clear" w:color="auto" w:fill="FFFF99"/>
        </w:rPr>
        <w:t>Не допускается указание в различных документах/форма/полях Заявки противоречивых сведений.</w:t>
      </w:r>
      <w:r w:rsidRPr="001C3136">
        <w:rPr>
          <w:b/>
          <w:i/>
          <w:szCs w:val="24"/>
          <w:shd w:val="clear" w:color="auto" w:fill="FFFF99"/>
        </w:rPr>
        <w:t xml:space="preserve">) </w:t>
      </w:r>
    </w:p>
    <w:p w:rsidR="00FB3096" w:rsidRPr="001C3136" w:rsidRDefault="00FB3096" w:rsidP="00FB3096">
      <w:pPr>
        <w:tabs>
          <w:tab w:val="left" w:pos="567"/>
          <w:tab w:val="left" w:pos="1985"/>
        </w:tabs>
        <w:ind w:right="34" w:firstLine="0"/>
        <w:rPr>
          <w:szCs w:val="24"/>
          <w:lang w:val="x-none" w:eastAsia="x-none"/>
        </w:rPr>
      </w:pPr>
    </w:p>
    <w:p w:rsidR="00FB3096" w:rsidRPr="001C3136" w:rsidRDefault="008F6B34" w:rsidP="00293660">
      <w:pPr>
        <w:pStyle w:val="2"/>
        <w:widowControl w:val="0"/>
        <w:numPr>
          <w:ilvl w:val="1"/>
          <w:numId w:val="37"/>
        </w:numPr>
        <w:tabs>
          <w:tab w:val="left" w:pos="567"/>
          <w:tab w:val="left" w:pos="1700"/>
          <w:tab w:val="left" w:pos="1985"/>
        </w:tabs>
        <w:suppressAutoHyphens/>
        <w:spacing w:before="160" w:after="120" w:line="288" w:lineRule="auto"/>
        <w:ind w:left="0" w:right="34" w:firstLine="0"/>
        <w:jc w:val="left"/>
        <w:rPr>
          <w:sz w:val="24"/>
          <w:szCs w:val="24"/>
        </w:rPr>
      </w:pPr>
      <w:bookmarkStart w:id="681" w:name="_Ref55336310"/>
      <w:bookmarkStart w:id="682" w:name="_Toc57314672"/>
      <w:bookmarkStart w:id="683" w:name="_Toc69728986"/>
      <w:bookmarkStart w:id="684" w:name="_Toc98253919"/>
      <w:bookmarkStart w:id="685" w:name="_Toc165173847"/>
      <w:bookmarkStart w:id="686" w:name="_Toc423423667"/>
      <w:bookmarkStart w:id="687" w:name="_Toc441131098"/>
      <w:bookmarkStart w:id="688" w:name="_Toc498509993"/>
      <w:bookmarkStart w:id="689" w:name="_Toc229061527"/>
      <w:r w:rsidRPr="001C3136">
        <w:rPr>
          <w:sz w:val="24"/>
          <w:szCs w:val="24"/>
        </w:rPr>
        <w:t xml:space="preserve">Письмо о подаче оферты </w:t>
      </w:r>
      <w:bookmarkStart w:id="690" w:name="_Ref22846535"/>
      <w:r w:rsidRPr="001C3136">
        <w:rPr>
          <w:sz w:val="24"/>
          <w:szCs w:val="24"/>
        </w:rPr>
        <w:t>(</w:t>
      </w:r>
      <w:bookmarkEnd w:id="690"/>
      <w:r w:rsidRPr="001C3136">
        <w:rPr>
          <w:sz w:val="24"/>
          <w:szCs w:val="24"/>
        </w:rPr>
        <w:t xml:space="preserve">форма </w:t>
      </w:r>
      <w:r w:rsidR="00DE084F" w:rsidRPr="001C3136">
        <w:rPr>
          <w:noProof/>
          <w:sz w:val="24"/>
          <w:szCs w:val="24"/>
          <w:lang w:val="ru-RU"/>
        </w:rPr>
        <w:t>11</w:t>
      </w:r>
      <w:r w:rsidRPr="001C3136">
        <w:rPr>
          <w:sz w:val="24"/>
          <w:szCs w:val="24"/>
        </w:rPr>
        <w:t>)</w:t>
      </w:r>
      <w:bookmarkEnd w:id="681"/>
      <w:bookmarkEnd w:id="682"/>
      <w:bookmarkEnd w:id="683"/>
      <w:bookmarkEnd w:id="684"/>
      <w:bookmarkEnd w:id="685"/>
      <w:bookmarkEnd w:id="686"/>
      <w:bookmarkEnd w:id="687"/>
      <w:bookmarkEnd w:id="688"/>
      <w:bookmarkEnd w:id="689"/>
    </w:p>
    <w:p w:rsidR="00FB3096" w:rsidRPr="001C3136" w:rsidRDefault="008F6B34" w:rsidP="00293660">
      <w:pPr>
        <w:pStyle w:val="3"/>
        <w:keepNext w:val="0"/>
        <w:widowControl w:val="0"/>
        <w:numPr>
          <w:ilvl w:val="2"/>
          <w:numId w:val="37"/>
        </w:numPr>
        <w:tabs>
          <w:tab w:val="left" w:pos="567"/>
          <w:tab w:val="left" w:pos="1985"/>
        </w:tabs>
        <w:ind w:left="0" w:right="34" w:firstLine="0"/>
        <w:rPr>
          <w:sz w:val="24"/>
          <w:szCs w:val="24"/>
        </w:rPr>
      </w:pPr>
      <w:bookmarkStart w:id="691" w:name="_Toc496862724"/>
      <w:bookmarkStart w:id="692" w:name="_Toc498509994"/>
      <w:bookmarkStart w:id="693" w:name="_Toc229061528"/>
      <w:r w:rsidRPr="001C3136">
        <w:rPr>
          <w:sz w:val="24"/>
          <w:szCs w:val="24"/>
        </w:rPr>
        <w:t>Форма письма о подаче оферты</w:t>
      </w:r>
      <w:bookmarkEnd w:id="691"/>
      <w:bookmarkEnd w:id="692"/>
      <w:bookmarkEnd w:id="693"/>
    </w:p>
    <w:p w:rsidR="00FB3096" w:rsidRPr="001C3136" w:rsidRDefault="00FB3096" w:rsidP="00FB3096">
      <w:pPr>
        <w:pBdr>
          <w:top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начало формы</w:t>
      </w:r>
    </w:p>
    <w:p w:rsidR="008F6B34" w:rsidRPr="001C3136" w:rsidRDefault="008F6B34" w:rsidP="008F6B34">
      <w:pPr>
        <w:ind w:right="5243" w:firstLine="0"/>
        <w:rPr>
          <w:szCs w:val="24"/>
        </w:rPr>
      </w:pPr>
      <w:r w:rsidRPr="001C3136">
        <w:rPr>
          <w:szCs w:val="24"/>
        </w:rPr>
        <w:t>«_____»_______________ года</w:t>
      </w:r>
    </w:p>
    <w:p w:rsidR="008F6B34" w:rsidRPr="001C3136" w:rsidRDefault="008F6B34" w:rsidP="008F6B34">
      <w:pPr>
        <w:spacing w:before="100" w:beforeAutospacing="1"/>
        <w:ind w:right="5243" w:firstLine="0"/>
        <w:rPr>
          <w:szCs w:val="24"/>
        </w:rPr>
      </w:pPr>
      <w:r w:rsidRPr="001C3136">
        <w:rPr>
          <w:szCs w:val="24"/>
        </w:rPr>
        <w:t>№________________________</w:t>
      </w:r>
    </w:p>
    <w:p w:rsidR="00FB3096" w:rsidRPr="001C3136" w:rsidRDefault="00FB3096" w:rsidP="00FB3096">
      <w:pPr>
        <w:tabs>
          <w:tab w:val="left" w:pos="567"/>
          <w:tab w:val="left" w:pos="1985"/>
        </w:tabs>
        <w:spacing w:before="480" w:after="120"/>
        <w:ind w:right="34" w:firstLine="0"/>
        <w:jc w:val="center"/>
        <w:rPr>
          <w:szCs w:val="24"/>
        </w:rPr>
      </w:pPr>
      <w:r w:rsidRPr="001C3136">
        <w:rPr>
          <w:szCs w:val="24"/>
        </w:rPr>
        <w:t>Уважаемые господа!</w:t>
      </w:r>
    </w:p>
    <w:p w:rsidR="00FB3096" w:rsidRPr="001C3136" w:rsidRDefault="00FB3096" w:rsidP="00FB3096">
      <w:pPr>
        <w:tabs>
          <w:tab w:val="left" w:pos="567"/>
          <w:tab w:val="left" w:pos="1985"/>
        </w:tabs>
        <w:ind w:right="34" w:firstLine="0"/>
        <w:rPr>
          <w:szCs w:val="24"/>
        </w:rPr>
      </w:pPr>
      <w:r w:rsidRPr="001C3136">
        <w:rPr>
          <w:szCs w:val="24"/>
        </w:rPr>
        <w:t xml:space="preserve">Изучив Извещение о проведении </w:t>
      </w:r>
      <w:r w:rsidR="00714DA6" w:rsidRPr="001C3136">
        <w:rPr>
          <w:szCs w:val="24"/>
        </w:rPr>
        <w:t>закупки</w:t>
      </w:r>
      <w:r w:rsidRPr="001C3136">
        <w:rPr>
          <w:szCs w:val="24"/>
        </w:rPr>
        <w:t>, опубликованное в [</w:t>
      </w:r>
      <w:r w:rsidRPr="001C3136">
        <w:rPr>
          <w:rStyle w:val="aff2"/>
          <w:szCs w:val="24"/>
        </w:rPr>
        <w:t xml:space="preserve">указывается дата публикации Извещения о проведении </w:t>
      </w:r>
      <w:r w:rsidR="00714DA6" w:rsidRPr="001C3136">
        <w:rPr>
          <w:rStyle w:val="aff2"/>
          <w:szCs w:val="24"/>
        </w:rPr>
        <w:t>закупки</w:t>
      </w:r>
      <w:r w:rsidRPr="001C3136">
        <w:rPr>
          <w:rStyle w:val="aff2"/>
          <w:szCs w:val="24"/>
        </w:rPr>
        <w:t xml:space="preserve"> </w:t>
      </w:r>
      <w:r w:rsidR="00580D68" w:rsidRPr="001C3136">
        <w:rPr>
          <w:rStyle w:val="aff2"/>
          <w:szCs w:val="24"/>
        </w:rPr>
        <w:t xml:space="preserve">и номер Извещения </w:t>
      </w:r>
      <w:r w:rsidR="00BE69B7" w:rsidRPr="001C3136">
        <w:rPr>
          <w:rStyle w:val="aff2"/>
          <w:szCs w:val="24"/>
        </w:rPr>
        <w:t>на официальном сайте Единой информационный системы</w:t>
      </w:r>
      <w:r w:rsidRPr="001C3136">
        <w:rPr>
          <w:szCs w:val="24"/>
        </w:rPr>
        <w:t xml:space="preserve">], и </w:t>
      </w:r>
      <w:r w:rsidR="00714DA6" w:rsidRPr="001C3136">
        <w:rPr>
          <w:szCs w:val="24"/>
        </w:rPr>
        <w:t>закупочную</w:t>
      </w:r>
      <w:r w:rsidRPr="001C3136">
        <w:rPr>
          <w:szCs w:val="24"/>
        </w:rPr>
        <w:t xml:space="preserve"> документацию, и принимая установленные в них требования и условия </w:t>
      </w:r>
      <w:r w:rsidR="00714DA6" w:rsidRPr="001C3136">
        <w:rPr>
          <w:szCs w:val="24"/>
        </w:rPr>
        <w:t>закупки</w:t>
      </w:r>
      <w:r w:rsidRPr="001C3136">
        <w:rPr>
          <w:szCs w:val="24"/>
        </w:rPr>
        <w:t>,</w:t>
      </w:r>
    </w:p>
    <w:p w:rsidR="00FB3096" w:rsidRPr="001C3136" w:rsidRDefault="00FB3096" w:rsidP="00FB3096">
      <w:pPr>
        <w:tabs>
          <w:tab w:val="left" w:pos="567"/>
          <w:tab w:val="left" w:pos="1985"/>
        </w:tabs>
        <w:ind w:right="34" w:firstLine="0"/>
        <w:rPr>
          <w:szCs w:val="24"/>
        </w:rPr>
      </w:pPr>
      <w:r w:rsidRPr="001C3136">
        <w:rPr>
          <w:szCs w:val="24"/>
        </w:rPr>
        <w:t>_____________________________________________________________________________,</w:t>
      </w:r>
    </w:p>
    <w:p w:rsidR="00FB3096" w:rsidRPr="001C3136" w:rsidRDefault="00FB3096" w:rsidP="00FB3096">
      <w:pPr>
        <w:tabs>
          <w:tab w:val="left" w:pos="567"/>
          <w:tab w:val="left" w:pos="1985"/>
        </w:tabs>
        <w:ind w:right="34" w:firstLine="0"/>
        <w:jc w:val="center"/>
        <w:rPr>
          <w:szCs w:val="24"/>
          <w:vertAlign w:val="superscript"/>
        </w:rPr>
      </w:pPr>
      <w:r w:rsidRPr="001C3136">
        <w:rPr>
          <w:szCs w:val="24"/>
          <w:vertAlign w:val="superscript"/>
        </w:rPr>
        <w:t>(полное наименование Участника с указанием организационно-правовой формы)</w:t>
      </w:r>
    </w:p>
    <w:p w:rsidR="00FB3096" w:rsidRPr="001C3136" w:rsidRDefault="00FB3096" w:rsidP="00FB3096">
      <w:pPr>
        <w:tabs>
          <w:tab w:val="left" w:pos="567"/>
          <w:tab w:val="left" w:pos="1985"/>
        </w:tabs>
        <w:ind w:right="34" w:firstLine="0"/>
        <w:rPr>
          <w:szCs w:val="24"/>
        </w:rPr>
      </w:pPr>
      <w:r w:rsidRPr="001C3136">
        <w:rPr>
          <w:szCs w:val="24"/>
        </w:rPr>
        <w:t>зарегистрированное по адресу ___________________________________________________,</w:t>
      </w:r>
    </w:p>
    <w:p w:rsidR="00FB3096" w:rsidRPr="001C3136" w:rsidRDefault="00FB3096" w:rsidP="00FB3096">
      <w:pPr>
        <w:tabs>
          <w:tab w:val="left" w:pos="567"/>
          <w:tab w:val="left" w:pos="1985"/>
        </w:tabs>
        <w:ind w:right="34" w:firstLine="0"/>
        <w:jc w:val="center"/>
        <w:rPr>
          <w:szCs w:val="24"/>
          <w:vertAlign w:val="superscript"/>
        </w:rPr>
      </w:pPr>
      <w:r w:rsidRPr="001C3136">
        <w:rPr>
          <w:szCs w:val="24"/>
          <w:vertAlign w:val="superscript"/>
        </w:rPr>
        <w:t>(юридический адрес Участника)</w:t>
      </w:r>
    </w:p>
    <w:p w:rsidR="00FB3096" w:rsidRPr="001C3136" w:rsidRDefault="00FB3096" w:rsidP="00FB3096">
      <w:pPr>
        <w:tabs>
          <w:tab w:val="left" w:pos="567"/>
          <w:tab w:val="left" w:pos="1985"/>
        </w:tabs>
        <w:ind w:right="34" w:firstLine="0"/>
        <w:rPr>
          <w:szCs w:val="24"/>
        </w:rPr>
      </w:pPr>
      <w:r w:rsidRPr="001C3136">
        <w:rPr>
          <w:szCs w:val="24"/>
        </w:rPr>
        <w:t>предлагает заключить Договор</w:t>
      </w:r>
      <w:r w:rsidR="00AA6030" w:rsidRPr="001C3136">
        <w:rPr>
          <w:szCs w:val="24"/>
        </w:rPr>
        <w:t>(ы)</w:t>
      </w:r>
      <w:r w:rsidRPr="001C3136">
        <w:rPr>
          <w:szCs w:val="24"/>
        </w:rPr>
        <w:t xml:space="preserve"> на </w:t>
      </w:r>
    </w:p>
    <w:p w:rsidR="00FB3096" w:rsidRPr="001C3136" w:rsidRDefault="00FB3096" w:rsidP="00FB3096">
      <w:pPr>
        <w:tabs>
          <w:tab w:val="left" w:pos="567"/>
          <w:tab w:val="left" w:pos="1985"/>
        </w:tabs>
        <w:ind w:right="34" w:firstLine="0"/>
        <w:rPr>
          <w:szCs w:val="24"/>
        </w:rPr>
      </w:pPr>
      <w:r w:rsidRPr="001C3136">
        <w:rPr>
          <w:szCs w:val="24"/>
        </w:rPr>
        <w:t>_______________________________________________________________________________</w:t>
      </w:r>
    </w:p>
    <w:p w:rsidR="00FB3096" w:rsidRPr="001C3136" w:rsidRDefault="00FB3096" w:rsidP="00FB3096">
      <w:pPr>
        <w:tabs>
          <w:tab w:val="left" w:pos="567"/>
          <w:tab w:val="left" w:pos="1985"/>
        </w:tabs>
        <w:ind w:right="34" w:firstLine="0"/>
        <w:jc w:val="center"/>
        <w:rPr>
          <w:szCs w:val="24"/>
          <w:vertAlign w:val="superscript"/>
        </w:rPr>
      </w:pPr>
      <w:r w:rsidRPr="001C3136">
        <w:rPr>
          <w:szCs w:val="24"/>
          <w:vertAlign w:val="superscript"/>
        </w:rPr>
        <w:t>(</w:t>
      </w:r>
      <w:r w:rsidR="009E1D38" w:rsidRPr="001C3136">
        <w:rPr>
          <w:szCs w:val="24"/>
          <w:vertAlign w:val="superscript"/>
        </w:rPr>
        <w:t>указывается предмет закупки</w:t>
      </w:r>
      <w:r w:rsidRPr="001C3136">
        <w:rPr>
          <w:szCs w:val="24"/>
          <w:vertAlign w:val="superscript"/>
        </w:rPr>
        <w:t>)</w:t>
      </w:r>
    </w:p>
    <w:p w:rsidR="00FB3096" w:rsidRPr="001C3136" w:rsidRDefault="00FB3096" w:rsidP="00FB3096">
      <w:pPr>
        <w:tabs>
          <w:tab w:val="left" w:pos="567"/>
          <w:tab w:val="left" w:pos="1985"/>
        </w:tabs>
        <w:spacing w:after="120"/>
        <w:ind w:right="34" w:firstLine="0"/>
        <w:rPr>
          <w:szCs w:val="24"/>
        </w:rPr>
      </w:pPr>
      <w:r w:rsidRPr="001C3136">
        <w:rPr>
          <w:szCs w:val="24"/>
        </w:rPr>
        <w:t>на условиях и в соответствии с Техническим предложением</w:t>
      </w:r>
      <w:r w:rsidR="00062F64" w:rsidRPr="001C3136">
        <w:rPr>
          <w:szCs w:val="24"/>
        </w:rPr>
        <w:t>, Сводной таблицей стоимости</w:t>
      </w:r>
      <w:r w:rsidRPr="001C3136">
        <w:rPr>
          <w:szCs w:val="24"/>
        </w:rPr>
        <w:t xml:space="preserve"> </w:t>
      </w:r>
      <w:r w:rsidR="008F6B34" w:rsidRPr="001C3136">
        <w:rPr>
          <w:szCs w:val="24"/>
        </w:rPr>
        <w:t>и другими документами, являющимися неотъемлемыми приложениями к настоящему письму и составляющими вместе с настоящим письмом Заявку, на общую сумму:</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8F6B34" w:rsidRPr="001C3136" w:rsidTr="00961F21">
        <w:trPr>
          <w:trHeight w:val="789"/>
        </w:trPr>
        <w:tc>
          <w:tcPr>
            <w:tcW w:w="5366" w:type="dxa"/>
            <w:tcBorders>
              <w:top w:val="single" w:sz="4" w:space="0" w:color="auto"/>
              <w:left w:val="single" w:sz="4" w:space="0" w:color="auto"/>
              <w:bottom w:val="single" w:sz="4" w:space="0" w:color="auto"/>
              <w:right w:val="single" w:sz="4" w:space="0" w:color="auto"/>
            </w:tcBorders>
          </w:tcPr>
          <w:p w:rsidR="008F6B34" w:rsidRPr="001C3136" w:rsidRDefault="008F6B34" w:rsidP="00961F21">
            <w:pPr>
              <w:ind w:right="-45" w:firstLine="0"/>
            </w:pPr>
            <w:r w:rsidRPr="001C3136">
              <w:t>Итоговая стоимость Заявки без НДС, руб.РФ.</w:t>
            </w:r>
          </w:p>
          <w:p w:rsidR="008F6B34" w:rsidRPr="001C3136" w:rsidRDefault="008F6B34" w:rsidP="00961F21">
            <w:pPr>
              <w:ind w:right="-45" w:firstLine="0"/>
            </w:pPr>
            <w:r w:rsidRPr="001C3136">
              <w:rPr>
                <w:rStyle w:val="aff2"/>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8F6B34" w:rsidRPr="001C3136" w:rsidRDefault="008F6B34" w:rsidP="00961F21">
            <w:pPr>
              <w:ind w:right="-45" w:firstLine="0"/>
              <w:jc w:val="center"/>
              <w:rPr>
                <w:rStyle w:val="aff2"/>
                <w:b w:val="0"/>
                <w:i w:val="0"/>
              </w:rPr>
            </w:pPr>
          </w:p>
          <w:p w:rsidR="008F6B34" w:rsidRPr="001C3136" w:rsidRDefault="008F6B34" w:rsidP="00961F21">
            <w:pPr>
              <w:ind w:right="-45" w:firstLine="0"/>
              <w:jc w:val="center"/>
              <w:rPr>
                <w:rStyle w:val="aff2"/>
                <w:b w:val="0"/>
                <w:i w:val="0"/>
              </w:rPr>
            </w:pPr>
          </w:p>
          <w:p w:rsidR="008F6B34" w:rsidRPr="001C3136" w:rsidRDefault="008F6B34" w:rsidP="00961F21">
            <w:pPr>
              <w:ind w:right="-45" w:firstLine="0"/>
              <w:jc w:val="center"/>
              <w:rPr>
                <w:rStyle w:val="aff2"/>
                <w:b w:val="0"/>
                <w:i w:val="0"/>
              </w:rPr>
            </w:pPr>
            <w:r w:rsidRPr="001C3136">
              <w:rPr>
                <w:rStyle w:val="aff2"/>
              </w:rPr>
              <w:t>_________________________________</w:t>
            </w:r>
          </w:p>
          <w:p w:rsidR="008F6B34" w:rsidRPr="001C3136" w:rsidRDefault="008F6B34" w:rsidP="00961F21">
            <w:pPr>
              <w:ind w:right="-45" w:firstLine="0"/>
              <w:jc w:val="center"/>
            </w:pPr>
            <w:r w:rsidRPr="001C3136">
              <w:t>(итоговая стоимость, рублей</w:t>
            </w:r>
            <w:r w:rsidRPr="001C3136">
              <w:rPr>
                <w:rStyle w:val="aff2"/>
              </w:rPr>
              <w:t xml:space="preserve"> РФ</w:t>
            </w:r>
            <w:r w:rsidRPr="001C3136">
              <w:t>, без НДС)</w:t>
            </w:r>
          </w:p>
        </w:tc>
      </w:tr>
      <w:tr w:rsidR="008F6B34" w:rsidRPr="001C3136" w:rsidTr="00961F21">
        <w:trPr>
          <w:trHeight w:val="20"/>
        </w:trPr>
        <w:tc>
          <w:tcPr>
            <w:tcW w:w="5366" w:type="dxa"/>
            <w:tcBorders>
              <w:top w:val="single" w:sz="4" w:space="0" w:color="auto"/>
              <w:left w:val="single" w:sz="4" w:space="0" w:color="auto"/>
              <w:bottom w:val="single" w:sz="4" w:space="0" w:color="auto"/>
              <w:right w:val="single" w:sz="4" w:space="0" w:color="auto"/>
            </w:tcBorders>
          </w:tcPr>
          <w:p w:rsidR="008F6B34" w:rsidRPr="001C3136" w:rsidRDefault="008F6B34" w:rsidP="00961F21">
            <w:pPr>
              <w:ind w:firstLine="0"/>
            </w:pPr>
            <w:r w:rsidRPr="001C3136">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8F6B34" w:rsidRPr="001C3136" w:rsidRDefault="008F6B34" w:rsidP="00961F21">
            <w:pPr>
              <w:ind w:right="-45" w:firstLine="0"/>
              <w:jc w:val="center"/>
              <w:rPr>
                <w:rStyle w:val="aff2"/>
                <w:b w:val="0"/>
                <w:i w:val="0"/>
              </w:rPr>
            </w:pPr>
            <w:r w:rsidRPr="001C3136">
              <w:rPr>
                <w:rStyle w:val="aff2"/>
              </w:rPr>
              <w:t>_________________________________</w:t>
            </w:r>
          </w:p>
          <w:p w:rsidR="008F6B34" w:rsidRPr="001C3136" w:rsidRDefault="008F6B34" w:rsidP="00961F21">
            <w:pPr>
              <w:ind w:right="-45" w:firstLine="0"/>
              <w:jc w:val="center"/>
            </w:pPr>
            <w:r w:rsidRPr="001C3136">
              <w:t>(НДС по итоговой стоимости, рублей)</w:t>
            </w:r>
          </w:p>
        </w:tc>
      </w:tr>
      <w:tr w:rsidR="008F6B34" w:rsidRPr="001C3136" w:rsidTr="00961F21">
        <w:trPr>
          <w:trHeight w:val="20"/>
        </w:trPr>
        <w:tc>
          <w:tcPr>
            <w:tcW w:w="5366" w:type="dxa"/>
            <w:tcBorders>
              <w:top w:val="single" w:sz="4" w:space="0" w:color="auto"/>
              <w:left w:val="single" w:sz="4" w:space="0" w:color="auto"/>
              <w:bottom w:val="single" w:sz="4" w:space="0" w:color="auto"/>
              <w:right w:val="single" w:sz="4" w:space="0" w:color="auto"/>
            </w:tcBorders>
          </w:tcPr>
          <w:p w:rsidR="008F6B34" w:rsidRPr="001C3136" w:rsidRDefault="008F6B34" w:rsidP="00961F21">
            <w:pPr>
              <w:ind w:firstLine="0"/>
            </w:pPr>
            <w:r w:rsidRPr="001C3136">
              <w:t>итого с НДС, руб.</w:t>
            </w:r>
          </w:p>
        </w:tc>
        <w:tc>
          <w:tcPr>
            <w:tcW w:w="4895" w:type="dxa"/>
            <w:tcBorders>
              <w:top w:val="single" w:sz="4" w:space="0" w:color="auto"/>
              <w:left w:val="single" w:sz="4" w:space="0" w:color="auto"/>
              <w:bottom w:val="single" w:sz="4" w:space="0" w:color="auto"/>
              <w:right w:val="single" w:sz="4" w:space="0" w:color="auto"/>
            </w:tcBorders>
          </w:tcPr>
          <w:p w:rsidR="008F6B34" w:rsidRPr="001C3136" w:rsidRDefault="008F6B34" w:rsidP="00961F21">
            <w:pPr>
              <w:ind w:right="-45" w:firstLine="0"/>
              <w:jc w:val="center"/>
              <w:rPr>
                <w:rStyle w:val="aff2"/>
                <w:b w:val="0"/>
                <w:i w:val="0"/>
              </w:rPr>
            </w:pPr>
            <w:r w:rsidRPr="001C3136">
              <w:rPr>
                <w:rStyle w:val="aff2"/>
              </w:rPr>
              <w:t>_________________________________</w:t>
            </w:r>
          </w:p>
          <w:p w:rsidR="008F6B34" w:rsidRPr="001C3136" w:rsidRDefault="008F6B34" w:rsidP="00961F21">
            <w:pPr>
              <w:ind w:right="-45" w:firstLine="0"/>
              <w:jc w:val="center"/>
            </w:pPr>
            <w:r w:rsidRPr="001C3136">
              <w:t>(полная итоговая стоимость, рублей, с НДС)</w:t>
            </w:r>
          </w:p>
        </w:tc>
      </w:tr>
    </w:tbl>
    <w:p w:rsidR="008F6B34" w:rsidRPr="001C3136" w:rsidRDefault="008F6B34" w:rsidP="00FB3096">
      <w:pPr>
        <w:tabs>
          <w:tab w:val="left" w:pos="567"/>
          <w:tab w:val="left" w:pos="1985"/>
        </w:tabs>
        <w:spacing w:after="120"/>
        <w:ind w:right="34" w:firstLine="0"/>
        <w:rPr>
          <w:strike/>
          <w:szCs w:val="24"/>
        </w:rPr>
      </w:pPr>
    </w:p>
    <w:p w:rsidR="00F202E0" w:rsidRPr="001C3136" w:rsidRDefault="00F202E0" w:rsidP="00F202E0">
      <w:pPr>
        <w:rPr>
          <w:i/>
        </w:rPr>
      </w:pPr>
      <w:r w:rsidRPr="001C3136">
        <w:t>Настоящим подтверждаю, что ______________ (</w:t>
      </w:r>
      <w:r w:rsidRPr="001C3136">
        <w:rPr>
          <w:i/>
        </w:rPr>
        <w:t>Наименование Участника, а при подаче Заявки коллективным участником указывается лидер и состав коллективного Участника</w:t>
      </w:r>
      <w:r w:rsidRPr="001C3136">
        <w:t xml:space="preserve">) на дату подачи Заявки применяю следующую систему налогообложения: __________________. </w:t>
      </w:r>
      <w:r w:rsidRPr="001C3136">
        <w:rPr>
          <w:i/>
        </w:rPr>
        <w:t>(например, основная с</w:t>
      </w:r>
      <w:r w:rsidR="00780222" w:rsidRPr="001C3136">
        <w:rPr>
          <w:i/>
        </w:rPr>
        <w:t>о ставкой</w:t>
      </w:r>
      <w:r w:rsidRPr="001C3136">
        <w:rPr>
          <w:i/>
        </w:rPr>
        <w:t xml:space="preserve"> НДС 22%; упрощенная с</w:t>
      </w:r>
      <w:r w:rsidR="00780222" w:rsidRPr="001C3136">
        <w:rPr>
          <w:i/>
        </w:rPr>
        <w:t>о ставкой</w:t>
      </w:r>
      <w:r w:rsidRPr="001C3136">
        <w:rPr>
          <w:i/>
        </w:rPr>
        <w:t xml:space="preserve"> НДС 5% и т.д.</w:t>
      </w:r>
      <w:r w:rsidR="00957E29" w:rsidRPr="001C3136">
        <w:rPr>
          <w:i/>
        </w:rPr>
        <w:t>).</w:t>
      </w:r>
    </w:p>
    <w:p w:rsidR="00F202E0" w:rsidRPr="001C3136" w:rsidRDefault="00F202E0" w:rsidP="00F202E0">
      <w:pPr>
        <w:rPr>
          <w:szCs w:val="24"/>
        </w:rPr>
      </w:pPr>
    </w:p>
    <w:p w:rsidR="00FB3096" w:rsidRPr="001C3136" w:rsidRDefault="00FB3096" w:rsidP="00B52E0F">
      <w:pPr>
        <w:tabs>
          <w:tab w:val="left" w:pos="567"/>
          <w:tab w:val="left" w:pos="1985"/>
        </w:tabs>
        <w:spacing w:before="100" w:beforeAutospacing="1"/>
        <w:ind w:right="34" w:firstLine="0"/>
        <w:rPr>
          <w:szCs w:val="24"/>
        </w:rPr>
      </w:pPr>
      <w:r w:rsidRPr="001C3136">
        <w:rPr>
          <w:szCs w:val="24"/>
        </w:rPr>
        <w:t>Стоимость является окончательной и содержит все расходы, связанные с исполнением Договора</w:t>
      </w:r>
      <w:r w:rsidR="00AA6030" w:rsidRPr="001C3136">
        <w:rPr>
          <w:szCs w:val="24"/>
        </w:rPr>
        <w:t>(ов)</w:t>
      </w:r>
      <w:r w:rsidRPr="001C3136">
        <w:rPr>
          <w:szCs w:val="24"/>
        </w:rPr>
        <w:t>.</w:t>
      </w:r>
    </w:p>
    <w:p w:rsidR="00E301A2" w:rsidRPr="001C3136" w:rsidRDefault="00E301A2" w:rsidP="00B52E0F">
      <w:pPr>
        <w:tabs>
          <w:tab w:val="left" w:pos="567"/>
          <w:tab w:val="left" w:pos="1985"/>
        </w:tabs>
        <w:spacing w:before="100" w:beforeAutospacing="1"/>
        <w:ind w:right="34" w:firstLine="0"/>
        <w:rPr>
          <w:szCs w:val="24"/>
        </w:rPr>
      </w:pPr>
    </w:p>
    <w:p w:rsidR="00FB3096" w:rsidRPr="001C3136" w:rsidRDefault="00FB3096" w:rsidP="00FB3096">
      <w:pPr>
        <w:pStyle w:val="Times12"/>
        <w:widowControl w:val="0"/>
        <w:tabs>
          <w:tab w:val="left" w:pos="567"/>
          <w:tab w:val="left" w:pos="1985"/>
        </w:tabs>
        <w:spacing w:before="120"/>
        <w:ind w:right="34" w:firstLine="0"/>
        <w:rPr>
          <w:b/>
          <w:szCs w:val="24"/>
        </w:rPr>
      </w:pPr>
      <w:r w:rsidRPr="001C3136">
        <w:rPr>
          <w:b/>
          <w:szCs w:val="24"/>
        </w:rPr>
        <w:t xml:space="preserve">Срок оказания услуг: </w:t>
      </w:r>
    </w:p>
    <w:p w:rsidR="00FB3096" w:rsidRPr="001C3136" w:rsidRDefault="00FB3096" w:rsidP="00FB3096">
      <w:pPr>
        <w:pStyle w:val="Times12"/>
        <w:widowControl w:val="0"/>
        <w:tabs>
          <w:tab w:val="left" w:pos="567"/>
          <w:tab w:val="left" w:pos="1985"/>
        </w:tabs>
        <w:ind w:right="34" w:firstLine="0"/>
        <w:rPr>
          <w:szCs w:val="24"/>
        </w:rPr>
      </w:pPr>
      <w:r w:rsidRPr="001C3136">
        <w:rPr>
          <w:szCs w:val="24"/>
        </w:rPr>
        <w:t xml:space="preserve">Начало оказания услуг: </w:t>
      </w:r>
      <w:r w:rsidRPr="001C3136">
        <w:rPr>
          <w:rStyle w:val="aff2"/>
          <w:bCs w:val="0"/>
          <w:snapToGrid w:val="0"/>
          <w:sz w:val="16"/>
          <w:szCs w:val="16"/>
        </w:rPr>
        <w:t>_____________________________________________________</w:t>
      </w:r>
      <w:r w:rsidRPr="001C3136">
        <w:rPr>
          <w:szCs w:val="24"/>
        </w:rPr>
        <w:t>.</w:t>
      </w:r>
    </w:p>
    <w:p w:rsidR="00FB3096" w:rsidRPr="001C3136" w:rsidRDefault="00FB3096" w:rsidP="00FB3096">
      <w:pPr>
        <w:pStyle w:val="Times12"/>
        <w:widowControl w:val="0"/>
        <w:tabs>
          <w:tab w:val="left" w:pos="567"/>
          <w:tab w:val="left" w:pos="1985"/>
        </w:tabs>
        <w:ind w:right="34" w:firstLine="0"/>
        <w:rPr>
          <w:szCs w:val="24"/>
        </w:rPr>
      </w:pPr>
      <w:r w:rsidRPr="001C3136">
        <w:rPr>
          <w:szCs w:val="24"/>
        </w:rPr>
        <w:t>Окончание оказания услуг</w:t>
      </w:r>
      <w:r w:rsidRPr="001C3136">
        <w:rPr>
          <w:b/>
          <w:szCs w:val="24"/>
        </w:rPr>
        <w:t>:</w:t>
      </w:r>
      <w:r w:rsidRPr="001C3136">
        <w:rPr>
          <w:szCs w:val="24"/>
        </w:rPr>
        <w:t xml:space="preserve"> </w:t>
      </w:r>
      <w:r w:rsidRPr="001C3136">
        <w:rPr>
          <w:rStyle w:val="aff2"/>
          <w:bCs w:val="0"/>
          <w:snapToGrid w:val="0"/>
          <w:sz w:val="16"/>
          <w:szCs w:val="16"/>
        </w:rPr>
        <w:t>________________________________________________</w:t>
      </w:r>
      <w:r w:rsidRPr="001C3136">
        <w:rPr>
          <w:szCs w:val="24"/>
        </w:rPr>
        <w:t>.</w:t>
      </w:r>
    </w:p>
    <w:p w:rsidR="00FB3096" w:rsidRPr="001C3136" w:rsidRDefault="00FB3096" w:rsidP="00FB3096">
      <w:pPr>
        <w:pStyle w:val="Times12"/>
        <w:widowControl w:val="0"/>
        <w:tabs>
          <w:tab w:val="left" w:pos="567"/>
          <w:tab w:val="left" w:pos="1985"/>
        </w:tabs>
        <w:spacing w:after="120"/>
        <w:ind w:right="34" w:firstLine="0"/>
        <w:rPr>
          <w:iCs/>
          <w:szCs w:val="24"/>
        </w:rPr>
      </w:pPr>
      <w:r w:rsidRPr="001C3136">
        <w:rPr>
          <w:b/>
          <w:szCs w:val="24"/>
        </w:rPr>
        <w:lastRenderedPageBreak/>
        <w:t>Условия оплаты оказания услуг</w:t>
      </w:r>
      <w:r w:rsidRPr="001C3136">
        <w:rPr>
          <w:b/>
          <w:iCs/>
          <w:szCs w:val="24"/>
        </w:rPr>
        <w:t>:</w:t>
      </w:r>
      <w:r w:rsidRPr="001C3136">
        <w:rPr>
          <w:iCs/>
          <w:szCs w:val="24"/>
        </w:rPr>
        <w:t xml:space="preserve"> </w:t>
      </w:r>
      <w:r w:rsidR="00E2050F" w:rsidRPr="001C3136">
        <w:rPr>
          <w:szCs w:val="24"/>
        </w:rPr>
        <w:t>на условиях, указанных в закупочной документации.</w:t>
      </w:r>
    </w:p>
    <w:p w:rsidR="00FB3096" w:rsidRPr="001C3136" w:rsidRDefault="00FB3096" w:rsidP="00FB3096">
      <w:pPr>
        <w:pStyle w:val="Times12"/>
        <w:widowControl w:val="0"/>
        <w:tabs>
          <w:tab w:val="left" w:pos="567"/>
          <w:tab w:val="left" w:pos="1985"/>
        </w:tabs>
        <w:spacing w:after="120"/>
        <w:ind w:right="34" w:firstLine="0"/>
        <w:rPr>
          <w:iCs/>
          <w:sz w:val="10"/>
          <w:szCs w:val="10"/>
        </w:rPr>
      </w:pPr>
    </w:p>
    <w:p w:rsidR="00FB3096" w:rsidRPr="001C3136" w:rsidRDefault="008F6B34" w:rsidP="00FB3096">
      <w:pPr>
        <w:tabs>
          <w:tab w:val="left" w:pos="567"/>
          <w:tab w:val="left" w:pos="1985"/>
        </w:tabs>
        <w:spacing w:after="120"/>
        <w:ind w:right="34" w:firstLine="0"/>
        <w:rPr>
          <w:szCs w:val="24"/>
        </w:rPr>
      </w:pPr>
      <w:r w:rsidRPr="001C3136">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FB3096" w:rsidRPr="001C3136" w:rsidRDefault="00FB3096" w:rsidP="00FB3096">
      <w:pPr>
        <w:tabs>
          <w:tab w:val="left" w:pos="567"/>
          <w:tab w:val="left" w:pos="1985"/>
        </w:tabs>
        <w:spacing w:after="60"/>
        <w:ind w:right="34" w:firstLine="0"/>
        <w:rPr>
          <w:szCs w:val="24"/>
        </w:rPr>
      </w:pPr>
      <w:r w:rsidRPr="001C3136">
        <w:rPr>
          <w:szCs w:val="24"/>
        </w:rPr>
        <w:t>Настоящая Заявка имеет правовой статус оферты и действует до «____»_______________ 20</w:t>
      </w:r>
      <w:r w:rsidR="007E5991" w:rsidRPr="001C3136">
        <w:rPr>
          <w:szCs w:val="24"/>
        </w:rPr>
        <w:t>2</w:t>
      </w:r>
      <w:r w:rsidRPr="001C3136">
        <w:rPr>
          <w:szCs w:val="24"/>
        </w:rPr>
        <w:t>_ года.</w:t>
      </w:r>
    </w:p>
    <w:p w:rsidR="00FB3096" w:rsidRPr="001C3136" w:rsidRDefault="00FB3096" w:rsidP="00FB3096">
      <w:pPr>
        <w:tabs>
          <w:tab w:val="left" w:pos="567"/>
          <w:tab w:val="left" w:pos="1985"/>
        </w:tabs>
        <w:ind w:right="34" w:firstLine="0"/>
        <w:rPr>
          <w:szCs w:val="24"/>
        </w:rPr>
      </w:pPr>
      <w:r w:rsidRPr="001C3136">
        <w:rPr>
          <w:szCs w:val="24"/>
        </w:rPr>
        <w:t>Данная Заявка подается с пониманием того, что:</w:t>
      </w:r>
    </w:p>
    <w:p w:rsidR="00FB3096" w:rsidRPr="001C3136" w:rsidRDefault="00FB3096" w:rsidP="00FB3096">
      <w:pPr>
        <w:tabs>
          <w:tab w:val="left" w:pos="567"/>
          <w:tab w:val="left" w:pos="1985"/>
        </w:tabs>
        <w:ind w:right="34" w:firstLine="0"/>
        <w:rPr>
          <w:szCs w:val="24"/>
        </w:rPr>
      </w:pPr>
      <w:r w:rsidRPr="001C3136">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B3096" w:rsidRPr="001C3136" w:rsidRDefault="00FB3096" w:rsidP="00FB3096">
      <w:pPr>
        <w:tabs>
          <w:tab w:val="left" w:pos="567"/>
          <w:tab w:val="left" w:pos="1985"/>
        </w:tabs>
        <w:ind w:right="34" w:firstLine="0"/>
        <w:rPr>
          <w:szCs w:val="24"/>
        </w:rPr>
      </w:pPr>
      <w:r w:rsidRPr="001C3136">
        <w:rPr>
          <w:szCs w:val="24"/>
        </w:rPr>
        <w:t>вы оставляете за собой право:</w:t>
      </w:r>
    </w:p>
    <w:p w:rsidR="00FB3096" w:rsidRPr="001C3136" w:rsidRDefault="00FB3096" w:rsidP="00293660">
      <w:pPr>
        <w:numPr>
          <w:ilvl w:val="0"/>
          <w:numId w:val="34"/>
        </w:numPr>
        <w:tabs>
          <w:tab w:val="left" w:pos="567"/>
          <w:tab w:val="left" w:pos="1985"/>
        </w:tabs>
        <w:ind w:left="0" w:right="34" w:firstLine="0"/>
        <w:rPr>
          <w:szCs w:val="24"/>
        </w:rPr>
      </w:pPr>
      <w:r w:rsidRPr="001C3136">
        <w:rPr>
          <w:szCs w:val="24"/>
        </w:rPr>
        <w:t>отклонить заявки с ценами, превышающими начальную (максимальную) цену договора</w:t>
      </w:r>
      <w:r w:rsidR="00AA6030" w:rsidRPr="001C3136">
        <w:rPr>
          <w:szCs w:val="24"/>
        </w:rPr>
        <w:t>(ов)</w:t>
      </w:r>
      <w:r w:rsidRPr="001C3136">
        <w:rPr>
          <w:szCs w:val="24"/>
        </w:rPr>
        <w:t>;</w:t>
      </w:r>
    </w:p>
    <w:p w:rsidR="00FB3096" w:rsidRPr="001C3136" w:rsidRDefault="00FB3096" w:rsidP="00293660">
      <w:pPr>
        <w:numPr>
          <w:ilvl w:val="0"/>
          <w:numId w:val="34"/>
        </w:numPr>
        <w:tabs>
          <w:tab w:val="left" w:pos="567"/>
          <w:tab w:val="left" w:pos="1985"/>
        </w:tabs>
        <w:ind w:left="0" w:right="34" w:firstLine="0"/>
        <w:rPr>
          <w:szCs w:val="24"/>
        </w:rPr>
      </w:pPr>
      <w:r w:rsidRPr="001C3136">
        <w:rPr>
          <w:szCs w:val="24"/>
        </w:rPr>
        <w:t xml:space="preserve">принять или отклонить любую Заявку в соответствии с условиями </w:t>
      </w:r>
      <w:r w:rsidR="00423F92" w:rsidRPr="001C3136">
        <w:rPr>
          <w:spacing w:val="-1"/>
          <w:szCs w:val="24"/>
        </w:rPr>
        <w:t>закупочной</w:t>
      </w:r>
      <w:r w:rsidRPr="001C3136">
        <w:rPr>
          <w:spacing w:val="-1"/>
          <w:szCs w:val="24"/>
        </w:rPr>
        <w:t xml:space="preserve"> документации</w:t>
      </w:r>
      <w:r w:rsidRPr="001C3136">
        <w:rPr>
          <w:szCs w:val="24"/>
        </w:rPr>
        <w:t>;</w:t>
      </w:r>
    </w:p>
    <w:p w:rsidR="00FB3096" w:rsidRPr="001C3136" w:rsidRDefault="00FB3096" w:rsidP="00293660">
      <w:pPr>
        <w:numPr>
          <w:ilvl w:val="0"/>
          <w:numId w:val="34"/>
        </w:numPr>
        <w:tabs>
          <w:tab w:val="left" w:pos="567"/>
          <w:tab w:val="left" w:pos="1985"/>
        </w:tabs>
        <w:ind w:left="0" w:right="34" w:firstLine="0"/>
        <w:rPr>
          <w:szCs w:val="24"/>
        </w:rPr>
      </w:pPr>
      <w:r w:rsidRPr="001C3136">
        <w:rPr>
          <w:szCs w:val="24"/>
        </w:rPr>
        <w:t>отклонить все заявки.</w:t>
      </w:r>
    </w:p>
    <w:p w:rsidR="00FB3096" w:rsidRPr="001C3136" w:rsidRDefault="00FB3096" w:rsidP="00FB3096">
      <w:pPr>
        <w:tabs>
          <w:tab w:val="left" w:pos="567"/>
          <w:tab w:val="left" w:pos="1985"/>
        </w:tabs>
        <w:ind w:right="34" w:firstLine="0"/>
        <w:rPr>
          <w:szCs w:val="24"/>
        </w:rPr>
      </w:pPr>
      <w:r w:rsidRPr="001C3136">
        <w:rPr>
          <w:szCs w:val="24"/>
        </w:rPr>
        <w:t>______________(</w:t>
      </w:r>
      <w:r w:rsidRPr="001C3136">
        <w:rPr>
          <w:i/>
          <w:szCs w:val="24"/>
        </w:rPr>
        <w:t>Наименование Участника, при подаче заявки коллективным участником указывается лидер и состав коллективного Участника</w:t>
      </w:r>
      <w:r w:rsidRPr="001C3136">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FB3096" w:rsidRPr="001C3136" w:rsidRDefault="00FB3096" w:rsidP="00293660">
      <w:pPr>
        <w:numPr>
          <w:ilvl w:val="0"/>
          <w:numId w:val="35"/>
        </w:numPr>
        <w:tabs>
          <w:tab w:val="left" w:pos="567"/>
          <w:tab w:val="left" w:pos="1985"/>
        </w:tabs>
        <w:ind w:left="0" w:right="34" w:firstLine="0"/>
        <w:rPr>
          <w:szCs w:val="24"/>
        </w:rPr>
      </w:pPr>
      <w:r w:rsidRPr="001C3136">
        <w:rPr>
          <w:szCs w:val="24"/>
        </w:rPr>
        <w:t>не изменять (не вносить изменения) в Заявку в течение срока ее действия после истечения срока окончания подачи Заявок;</w:t>
      </w:r>
    </w:p>
    <w:p w:rsidR="00FB3096" w:rsidRPr="001C3136" w:rsidRDefault="00FB3096" w:rsidP="00293660">
      <w:pPr>
        <w:numPr>
          <w:ilvl w:val="0"/>
          <w:numId w:val="35"/>
        </w:numPr>
        <w:tabs>
          <w:tab w:val="left" w:pos="567"/>
          <w:tab w:val="left" w:pos="1985"/>
        </w:tabs>
        <w:ind w:left="0" w:right="34" w:firstLine="0"/>
        <w:rPr>
          <w:szCs w:val="24"/>
        </w:rPr>
      </w:pPr>
      <w:r w:rsidRPr="001C3136">
        <w:rPr>
          <w:szCs w:val="24"/>
        </w:rPr>
        <w:t xml:space="preserve">предоставлять достоверные и нефальсифицированные документы, сведения и/или информацию, приведенные в составе Заявки; </w:t>
      </w:r>
    </w:p>
    <w:p w:rsidR="00FB3096" w:rsidRPr="001C3136" w:rsidRDefault="00FB3096" w:rsidP="00293660">
      <w:pPr>
        <w:numPr>
          <w:ilvl w:val="0"/>
          <w:numId w:val="35"/>
        </w:numPr>
        <w:tabs>
          <w:tab w:val="left" w:pos="567"/>
          <w:tab w:val="left" w:pos="1985"/>
        </w:tabs>
        <w:ind w:left="0" w:right="34" w:firstLine="0"/>
        <w:rPr>
          <w:szCs w:val="24"/>
        </w:rPr>
      </w:pPr>
      <w:r w:rsidRPr="001C3136">
        <w:rPr>
          <w:szCs w:val="24"/>
        </w:rPr>
        <w:t xml:space="preserve">заключить </w:t>
      </w:r>
      <w:r w:rsidR="00AA6030" w:rsidRPr="001C3136">
        <w:rPr>
          <w:szCs w:val="24"/>
        </w:rPr>
        <w:t xml:space="preserve">договор(ы) </w:t>
      </w:r>
      <w:r w:rsidRPr="001C3136">
        <w:rPr>
          <w:szCs w:val="24"/>
        </w:rPr>
        <w:t>в установленном в документации о закупке порядке, в случае признания ____________________(</w:t>
      </w:r>
      <w:r w:rsidRPr="001C3136">
        <w:rPr>
          <w:i/>
          <w:szCs w:val="24"/>
        </w:rPr>
        <w:t>Наименование Участника, при подаче Заявки коллективным Участником указывается лидер и состав коллективного Участника</w:t>
      </w:r>
      <w:r w:rsidRPr="001C3136">
        <w:rPr>
          <w:szCs w:val="24"/>
        </w:rPr>
        <w:t xml:space="preserve">) Победителем/участником, предложившим  наилучшую заявку, либо единственным Участником, соответствующим требованиям </w:t>
      </w:r>
      <w:r w:rsidR="00423F92" w:rsidRPr="001C3136">
        <w:rPr>
          <w:spacing w:val="-1"/>
          <w:szCs w:val="24"/>
        </w:rPr>
        <w:t xml:space="preserve">закупочной </w:t>
      </w:r>
      <w:r w:rsidRPr="001C3136">
        <w:rPr>
          <w:spacing w:val="-1"/>
          <w:szCs w:val="24"/>
        </w:rPr>
        <w:t>документации</w:t>
      </w:r>
      <w:r w:rsidRPr="001C3136">
        <w:rPr>
          <w:szCs w:val="24"/>
        </w:rPr>
        <w:t>;</w:t>
      </w:r>
    </w:p>
    <w:p w:rsidR="00FB3096" w:rsidRPr="001C3136" w:rsidRDefault="00FB3096" w:rsidP="00293660">
      <w:pPr>
        <w:numPr>
          <w:ilvl w:val="0"/>
          <w:numId w:val="35"/>
        </w:numPr>
        <w:tabs>
          <w:tab w:val="left" w:pos="567"/>
          <w:tab w:val="left" w:pos="1985"/>
        </w:tabs>
        <w:ind w:left="0" w:right="34" w:firstLine="0"/>
        <w:rPr>
          <w:szCs w:val="24"/>
        </w:rPr>
      </w:pPr>
      <w:r w:rsidRPr="001C3136">
        <w:rPr>
          <w:szCs w:val="24"/>
        </w:rPr>
        <w:t>предоставить финансовое обеспечение по Договору</w:t>
      </w:r>
      <w:r w:rsidR="00AA6030" w:rsidRPr="001C3136">
        <w:rPr>
          <w:szCs w:val="24"/>
        </w:rPr>
        <w:t>(ам)</w:t>
      </w:r>
      <w:r w:rsidRPr="001C3136">
        <w:rPr>
          <w:szCs w:val="24"/>
        </w:rPr>
        <w:t>, заключенному</w:t>
      </w:r>
      <w:r w:rsidR="0081326F" w:rsidRPr="001C3136">
        <w:rPr>
          <w:szCs w:val="24"/>
        </w:rPr>
        <w:t>(ым)</w:t>
      </w:r>
      <w:r w:rsidRPr="001C3136">
        <w:rPr>
          <w:szCs w:val="24"/>
        </w:rPr>
        <w:t xml:space="preserve"> по итогам проведения закупки, в случае признания ____________________(</w:t>
      </w:r>
      <w:r w:rsidRPr="001C3136">
        <w:rPr>
          <w:i/>
          <w:szCs w:val="24"/>
        </w:rPr>
        <w:t>Наименование Участника, при подаче заявки коллективным Участником указывается лидер и состав коллективного Участника</w:t>
      </w:r>
      <w:r w:rsidRPr="001C3136">
        <w:rPr>
          <w:szCs w:val="24"/>
        </w:rPr>
        <w:t>) Победителем/участником, предложившим наилучшую заявку.</w:t>
      </w:r>
    </w:p>
    <w:p w:rsidR="00FB3096" w:rsidRPr="001C3136" w:rsidRDefault="00FB3096" w:rsidP="00FB3096">
      <w:pPr>
        <w:tabs>
          <w:tab w:val="left" w:pos="567"/>
          <w:tab w:val="left" w:pos="1985"/>
        </w:tabs>
        <w:ind w:right="34" w:firstLine="0"/>
        <w:rPr>
          <w:szCs w:val="24"/>
        </w:rPr>
      </w:pPr>
    </w:p>
    <w:p w:rsidR="008F6B34" w:rsidRPr="001C3136" w:rsidRDefault="008F6B34" w:rsidP="008F6B34">
      <w:pPr>
        <w:tabs>
          <w:tab w:val="left" w:pos="567"/>
          <w:tab w:val="num" w:pos="1620"/>
          <w:tab w:val="left" w:pos="1985"/>
        </w:tabs>
        <w:autoSpaceDE w:val="0"/>
        <w:autoSpaceDN w:val="0"/>
        <w:adjustRightInd w:val="0"/>
        <w:spacing w:after="120"/>
        <w:ind w:right="34" w:firstLine="0"/>
        <w:textAlignment w:val="baseline"/>
        <w:rPr>
          <w:szCs w:val="24"/>
        </w:rPr>
      </w:pPr>
      <w:r w:rsidRPr="001C3136">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документах в соответствии со списком, указанным в описи документов, которые являются неотъемлемой частью нашей Заявки:</w:t>
      </w:r>
    </w:p>
    <w:p w:rsidR="00FB3096" w:rsidRPr="001C3136" w:rsidRDefault="00FB3096" w:rsidP="00FB3096">
      <w:pPr>
        <w:tabs>
          <w:tab w:val="left" w:pos="567"/>
          <w:tab w:val="left" w:pos="1985"/>
        </w:tabs>
        <w:ind w:right="34" w:firstLine="0"/>
        <w:rPr>
          <w:szCs w:val="24"/>
        </w:rPr>
      </w:pPr>
    </w:p>
    <w:p w:rsidR="00FB3096" w:rsidRPr="001C3136" w:rsidRDefault="00FB3096" w:rsidP="00FB3096">
      <w:pPr>
        <w:tabs>
          <w:tab w:val="left" w:pos="567"/>
          <w:tab w:val="left" w:pos="1985"/>
        </w:tabs>
        <w:ind w:right="5811" w:firstLine="0"/>
        <w:rPr>
          <w:szCs w:val="24"/>
        </w:rPr>
      </w:pPr>
      <w:r w:rsidRPr="001C3136">
        <w:rPr>
          <w:szCs w:val="24"/>
        </w:rPr>
        <w:t>____________________________________</w:t>
      </w:r>
    </w:p>
    <w:p w:rsidR="00FB3096" w:rsidRPr="001C3136" w:rsidRDefault="00FB3096" w:rsidP="00FB3096">
      <w:pPr>
        <w:tabs>
          <w:tab w:val="left" w:pos="567"/>
          <w:tab w:val="left" w:pos="1985"/>
        </w:tabs>
        <w:ind w:right="5811" w:firstLine="0"/>
        <w:jc w:val="center"/>
        <w:rPr>
          <w:szCs w:val="24"/>
          <w:vertAlign w:val="superscript"/>
        </w:rPr>
      </w:pPr>
      <w:r w:rsidRPr="001C3136">
        <w:rPr>
          <w:szCs w:val="24"/>
          <w:vertAlign w:val="superscript"/>
        </w:rPr>
        <w:t>(подпись, М.П.)</w:t>
      </w:r>
    </w:p>
    <w:p w:rsidR="00FB3096" w:rsidRPr="001C3136" w:rsidRDefault="00FB3096" w:rsidP="00FB3096">
      <w:pPr>
        <w:tabs>
          <w:tab w:val="left" w:pos="567"/>
          <w:tab w:val="left" w:pos="1985"/>
        </w:tabs>
        <w:ind w:right="5811" w:firstLine="0"/>
        <w:rPr>
          <w:szCs w:val="24"/>
        </w:rPr>
      </w:pPr>
      <w:r w:rsidRPr="001C3136">
        <w:rPr>
          <w:szCs w:val="24"/>
        </w:rPr>
        <w:t>____________________________________</w:t>
      </w:r>
    </w:p>
    <w:p w:rsidR="00FB3096" w:rsidRPr="001C3136" w:rsidRDefault="00FB3096" w:rsidP="00FB3096">
      <w:pPr>
        <w:tabs>
          <w:tab w:val="left" w:pos="567"/>
          <w:tab w:val="left" w:pos="1985"/>
        </w:tabs>
        <w:ind w:right="5811" w:firstLine="0"/>
        <w:jc w:val="center"/>
        <w:rPr>
          <w:szCs w:val="24"/>
          <w:vertAlign w:val="superscript"/>
        </w:rPr>
      </w:pPr>
      <w:r w:rsidRPr="001C3136">
        <w:rPr>
          <w:szCs w:val="24"/>
          <w:vertAlign w:val="superscript"/>
        </w:rPr>
        <w:t>(фамилия, имя, отчество подписавшего, должность)</w:t>
      </w:r>
    </w:p>
    <w:p w:rsidR="00FB3096" w:rsidRPr="001C3136" w:rsidRDefault="00FB3096" w:rsidP="00FB3096">
      <w:pPr>
        <w:pBdr>
          <w:bottom w:val="single" w:sz="4" w:space="1" w:color="auto"/>
        </w:pBdr>
        <w:shd w:val="clear" w:color="auto" w:fill="E0E0E0"/>
        <w:tabs>
          <w:tab w:val="left" w:pos="567"/>
          <w:tab w:val="left" w:pos="1985"/>
        </w:tabs>
        <w:ind w:right="34" w:firstLine="0"/>
        <w:jc w:val="center"/>
        <w:rPr>
          <w:b/>
          <w:color w:val="000000"/>
          <w:spacing w:val="36"/>
          <w:szCs w:val="24"/>
        </w:rPr>
      </w:pPr>
      <w:r w:rsidRPr="001C3136">
        <w:rPr>
          <w:b/>
          <w:color w:val="000000"/>
          <w:spacing w:val="36"/>
          <w:szCs w:val="24"/>
        </w:rPr>
        <w:t>конец формы</w:t>
      </w:r>
    </w:p>
    <w:p w:rsidR="00FB3096" w:rsidRPr="001C3136" w:rsidRDefault="00FB3096" w:rsidP="00FB3096">
      <w:pPr>
        <w:tabs>
          <w:tab w:val="left" w:pos="567"/>
          <w:tab w:val="left" w:pos="1985"/>
        </w:tabs>
        <w:ind w:right="34" w:firstLine="0"/>
        <w:jc w:val="left"/>
        <w:rPr>
          <w:szCs w:val="24"/>
        </w:rPr>
      </w:pPr>
      <w:r w:rsidRPr="001C3136">
        <w:rPr>
          <w:b/>
          <w:szCs w:val="24"/>
        </w:rPr>
        <w:br w:type="page"/>
      </w:r>
    </w:p>
    <w:p w:rsidR="00FB3096" w:rsidRPr="001C3136" w:rsidRDefault="00FB3096" w:rsidP="00293660">
      <w:pPr>
        <w:pStyle w:val="3"/>
        <w:numPr>
          <w:ilvl w:val="2"/>
          <w:numId w:val="37"/>
        </w:numPr>
        <w:tabs>
          <w:tab w:val="left" w:pos="567"/>
          <w:tab w:val="left" w:pos="1985"/>
        </w:tabs>
        <w:ind w:left="0" w:right="34" w:firstLine="0"/>
        <w:rPr>
          <w:sz w:val="24"/>
          <w:szCs w:val="24"/>
        </w:rPr>
      </w:pPr>
      <w:bookmarkStart w:id="694" w:name="_Toc535853810"/>
      <w:bookmarkStart w:id="695" w:name="_Toc536020441"/>
      <w:bookmarkStart w:id="696" w:name="_Toc229061529"/>
      <w:r w:rsidRPr="001C3136">
        <w:rPr>
          <w:sz w:val="24"/>
          <w:szCs w:val="24"/>
        </w:rPr>
        <w:lastRenderedPageBreak/>
        <w:t>Инструкции по заполнению</w:t>
      </w:r>
      <w:bookmarkEnd w:id="694"/>
      <w:bookmarkEnd w:id="695"/>
      <w:bookmarkEnd w:id="696"/>
    </w:p>
    <w:p w:rsidR="00FB3096" w:rsidRPr="001C3136" w:rsidRDefault="00FB3096"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FB3096" w:rsidRPr="001C3136" w:rsidRDefault="00FB3096"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должен указать свое полное наименование (с указанием организационно-правовой формы) и юридический адрес.</w:t>
      </w:r>
    </w:p>
    <w:p w:rsidR="00B52E0F" w:rsidRPr="001C3136" w:rsidRDefault="00B52E0F" w:rsidP="00B52E0F">
      <w:pPr>
        <w:pStyle w:val="aff0"/>
        <w:numPr>
          <w:ilvl w:val="3"/>
          <w:numId w:val="37"/>
        </w:numPr>
        <w:tabs>
          <w:tab w:val="left" w:pos="567"/>
          <w:tab w:val="left" w:pos="1985"/>
        </w:tabs>
        <w:spacing w:before="100" w:beforeAutospacing="1" w:line="240" w:lineRule="auto"/>
        <w:ind w:left="0" w:right="34" w:firstLine="1134"/>
        <w:rPr>
          <w:sz w:val="24"/>
          <w:szCs w:val="24"/>
        </w:rPr>
      </w:pPr>
      <w:bookmarkStart w:id="697" w:name="_Ref462231754"/>
      <w:r w:rsidRPr="001C3136">
        <w:rPr>
          <w:sz w:val="24"/>
          <w:szCs w:val="24"/>
          <w:lang w:val="ru-RU"/>
        </w:rPr>
        <w:t xml:space="preserve">Участник указывает </w:t>
      </w:r>
      <w:r w:rsidRPr="001C3136">
        <w:rPr>
          <w:sz w:val="24"/>
          <w:szCs w:val="24"/>
        </w:rPr>
        <w:t>систем</w:t>
      </w:r>
      <w:r w:rsidRPr="001C3136">
        <w:rPr>
          <w:sz w:val="24"/>
          <w:szCs w:val="24"/>
          <w:lang w:val="ru-RU"/>
        </w:rPr>
        <w:t>у</w:t>
      </w:r>
      <w:r w:rsidRPr="001C3136">
        <w:rPr>
          <w:sz w:val="24"/>
          <w:szCs w:val="24"/>
        </w:rPr>
        <w:t xml:space="preserve"> налогообложения</w:t>
      </w:r>
      <w:r w:rsidRPr="001C3136">
        <w:rPr>
          <w:sz w:val="24"/>
          <w:szCs w:val="24"/>
          <w:lang w:val="ru-RU"/>
        </w:rPr>
        <w:t>, которую он применяет на момент подачи заявки.</w:t>
      </w:r>
    </w:p>
    <w:p w:rsidR="00EB7F3B" w:rsidRPr="001C3136" w:rsidRDefault="00EB7F3B" w:rsidP="00EB7F3B">
      <w:pPr>
        <w:pStyle w:val="aff0"/>
        <w:numPr>
          <w:ilvl w:val="3"/>
          <w:numId w:val="37"/>
        </w:numPr>
        <w:tabs>
          <w:tab w:val="left" w:pos="567"/>
          <w:tab w:val="left" w:pos="1985"/>
        </w:tabs>
        <w:spacing w:before="100" w:beforeAutospacing="1" w:line="240" w:lineRule="auto"/>
        <w:ind w:left="0" w:right="34" w:firstLine="1134"/>
        <w:rPr>
          <w:sz w:val="24"/>
          <w:szCs w:val="24"/>
          <w:lang w:val="ru-RU"/>
        </w:rPr>
      </w:pPr>
      <w:r w:rsidRPr="001C3136">
        <w:rPr>
          <w:sz w:val="24"/>
          <w:szCs w:val="24"/>
        </w:rPr>
        <w:t xml:space="preserve">Участник должен указать срок </w:t>
      </w:r>
      <w:r w:rsidRPr="001C3136">
        <w:rPr>
          <w:sz w:val="24"/>
          <w:szCs w:val="24"/>
          <w:lang w:val="ru-RU"/>
        </w:rPr>
        <w:t>действия Заявки согласно требованиям к сроку действия заявки, указанному в части IV</w:t>
      </w:r>
      <w:r w:rsidRPr="001C3136" w:rsidDel="00413E80">
        <w:rPr>
          <w:sz w:val="24"/>
          <w:szCs w:val="24"/>
          <w:lang w:val="ru-RU"/>
        </w:rPr>
        <w:t xml:space="preserve"> </w:t>
      </w:r>
      <w:r w:rsidRPr="001C3136">
        <w:rPr>
          <w:sz w:val="24"/>
          <w:szCs w:val="24"/>
          <w:lang w:val="ru-RU"/>
        </w:rPr>
        <w:t>«ИНФОРМАЦИОННАЯ КАРТА ЗАКУПКИ».</w:t>
      </w:r>
    </w:p>
    <w:p w:rsidR="002B7816" w:rsidRPr="001C3136" w:rsidRDefault="002602D1" w:rsidP="0029366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bookmarkEnd w:id="697"/>
      <w:r w:rsidR="002C19E3" w:rsidRPr="001C3136">
        <w:rPr>
          <w:sz w:val="24"/>
          <w:szCs w:val="24"/>
          <w:lang w:val="ru-RU"/>
        </w:rPr>
        <w:t xml:space="preserve"> </w:t>
      </w:r>
    </w:p>
    <w:p w:rsidR="00EB7F3B" w:rsidRPr="001C3136" w:rsidRDefault="002B7816" w:rsidP="00EB7F3B">
      <w:pPr>
        <w:pStyle w:val="aff0"/>
        <w:numPr>
          <w:ilvl w:val="3"/>
          <w:numId w:val="37"/>
        </w:numPr>
        <w:tabs>
          <w:tab w:val="left" w:pos="567"/>
          <w:tab w:val="left" w:pos="1985"/>
        </w:tabs>
        <w:spacing w:line="240" w:lineRule="auto"/>
        <w:ind w:left="0" w:right="34" w:firstLine="1134"/>
        <w:rPr>
          <w:sz w:val="24"/>
          <w:lang w:val="ru-RU"/>
        </w:rPr>
      </w:pPr>
      <w:r w:rsidRPr="001C3136">
        <w:rPr>
          <w:sz w:val="24"/>
          <w:lang w:val="ru-RU"/>
        </w:rPr>
        <w:t xml:space="preserve">Приводится стоимость </w:t>
      </w:r>
      <w:r w:rsidRPr="001C3136">
        <w:rPr>
          <w:sz w:val="24"/>
        </w:rPr>
        <w:t>заключаемого</w:t>
      </w:r>
      <w:r w:rsidRPr="001C3136">
        <w:rPr>
          <w:sz w:val="24"/>
          <w:lang w:val="ru-RU"/>
        </w:rPr>
        <w:t>(ых)</w:t>
      </w:r>
      <w:r w:rsidRPr="001C3136">
        <w:rPr>
          <w:sz w:val="24"/>
        </w:rPr>
        <w:t xml:space="preserve"> договора</w:t>
      </w:r>
      <w:r w:rsidRPr="001C3136">
        <w:rPr>
          <w:sz w:val="24"/>
          <w:lang w:val="ru-RU"/>
        </w:rPr>
        <w:t>(ов) как общая по лоту, так и с разбивкой по филиалам</w:t>
      </w:r>
      <w:r w:rsidR="00EB7F3B" w:rsidRPr="001C3136">
        <w:rPr>
          <w:sz w:val="24"/>
          <w:lang w:val="ru-RU"/>
        </w:rPr>
        <w:t xml:space="preserve">. </w:t>
      </w:r>
    </w:p>
    <w:p w:rsidR="00EB7F3B" w:rsidRPr="001C3136" w:rsidRDefault="00EB7F3B" w:rsidP="004F6DA0">
      <w:pPr>
        <w:pStyle w:val="aff0"/>
        <w:tabs>
          <w:tab w:val="clear" w:pos="360"/>
          <w:tab w:val="left" w:pos="567"/>
          <w:tab w:val="left" w:pos="1985"/>
        </w:tabs>
        <w:spacing w:line="240" w:lineRule="auto"/>
        <w:ind w:left="0" w:right="34" w:firstLine="0"/>
        <w:rPr>
          <w:sz w:val="24"/>
          <w:lang w:val="ru-RU"/>
        </w:rPr>
      </w:pPr>
      <w:r w:rsidRPr="001C3136">
        <w:rPr>
          <w:sz w:val="24"/>
          <w:szCs w:val="24"/>
          <w:lang w:val="ru-RU"/>
        </w:rPr>
        <w:t xml:space="preserve">*Разбиение по Обществам (ПАО «Россети Центр» и ПАО «Россети Центр и Приволжье») и/или филиалам Обществ(а) в данной форме необходимо выполнять только если Сведения о начальной (максимальной) цене договора(ов) (указанные </w:t>
      </w:r>
      <w:r w:rsidRPr="001C3136">
        <w:rPr>
          <w:sz w:val="24"/>
          <w:lang w:val="ru-RU"/>
        </w:rPr>
        <w:t xml:space="preserve">в пункте 5 </w:t>
      </w:r>
      <w:r w:rsidRPr="001C3136">
        <w:rPr>
          <w:sz w:val="24"/>
        </w:rPr>
        <w:t xml:space="preserve">части </w:t>
      </w:r>
      <w:r w:rsidRPr="001C3136">
        <w:rPr>
          <w:rStyle w:val="110"/>
          <w:rFonts w:ascii="Times New Roman" w:hAnsi="Times New Roman"/>
          <w:b w:val="0"/>
          <w:sz w:val="24"/>
          <w:lang w:val="en-US"/>
        </w:rPr>
        <w:t>IV</w:t>
      </w:r>
      <w:r w:rsidRPr="001C3136" w:rsidDel="00413E80">
        <w:rPr>
          <w:sz w:val="24"/>
        </w:rPr>
        <w:t xml:space="preserve"> </w:t>
      </w:r>
      <w:r w:rsidRPr="001C3136">
        <w:rPr>
          <w:sz w:val="24"/>
        </w:rPr>
        <w:t>«ИНФОРМАЦИОННАЯ КАРТА ЗАКУПКИ»</w:t>
      </w:r>
      <w:r w:rsidRPr="001C3136">
        <w:rPr>
          <w:sz w:val="24"/>
          <w:szCs w:val="24"/>
          <w:lang w:val="ru-RU"/>
        </w:rPr>
        <w:t>) содержат такое разбиение по Обществам (ПАО «Россети Центр» и ПАО «Россети Центр и Приволжье») и/или филиалам Обществ(а).</w:t>
      </w:r>
    </w:p>
    <w:p w:rsidR="002B7816" w:rsidRPr="001C3136" w:rsidRDefault="002B7816" w:rsidP="002B7816">
      <w:pPr>
        <w:pStyle w:val="aff0"/>
        <w:numPr>
          <w:ilvl w:val="3"/>
          <w:numId w:val="37"/>
        </w:numPr>
        <w:tabs>
          <w:tab w:val="left" w:pos="567"/>
          <w:tab w:val="left" w:pos="1985"/>
        </w:tabs>
        <w:spacing w:line="240" w:lineRule="auto"/>
        <w:ind w:left="0" w:right="34" w:firstLine="1134"/>
        <w:rPr>
          <w:sz w:val="24"/>
          <w:szCs w:val="24"/>
          <w:lang w:val="ru-RU"/>
        </w:rPr>
      </w:pPr>
      <w:r w:rsidRPr="001C3136">
        <w:rPr>
          <w:sz w:val="24"/>
          <w:szCs w:val="24"/>
          <w:lang w:val="ru-RU"/>
        </w:rPr>
        <w:t xml:space="preserve">Стоимость заключаемого(ых) договора(ов), в том числе с разбивкой по филиалам, не может отличаться от указанной(ых) в разделе 5 </w:t>
      </w:r>
      <w:r w:rsidRPr="001C3136">
        <w:rPr>
          <w:sz w:val="24"/>
          <w:szCs w:val="24"/>
        </w:rPr>
        <w:t xml:space="preserve">части </w:t>
      </w:r>
      <w:r w:rsidRPr="001C3136">
        <w:rPr>
          <w:rStyle w:val="110"/>
          <w:rFonts w:ascii="Times New Roman" w:hAnsi="Times New Roman"/>
          <w:b w:val="0"/>
          <w:sz w:val="24"/>
          <w:szCs w:val="24"/>
          <w:lang w:val="en-US"/>
        </w:rPr>
        <w:t>IV</w:t>
      </w:r>
      <w:r w:rsidRPr="001C3136" w:rsidDel="00413E80">
        <w:rPr>
          <w:sz w:val="24"/>
          <w:szCs w:val="24"/>
        </w:rPr>
        <w:t xml:space="preserve"> </w:t>
      </w:r>
      <w:r w:rsidRPr="001C3136">
        <w:rPr>
          <w:sz w:val="24"/>
          <w:szCs w:val="24"/>
        </w:rPr>
        <w:t>«ИНФОРМАЦИОННАЯ КАРТА ЗАКУПКИ»</w:t>
      </w:r>
      <w:r w:rsidRPr="001C3136">
        <w:rPr>
          <w:sz w:val="24"/>
          <w:szCs w:val="24"/>
          <w:lang w:val="ru-RU"/>
        </w:rPr>
        <w:t xml:space="preserve"> за исключением нижеследующего: в</w:t>
      </w:r>
      <w:r w:rsidRPr="001C3136">
        <w:rPr>
          <w:sz w:val="24"/>
          <w:szCs w:val="24"/>
        </w:rPr>
        <w:t xml:space="preserve"> случае, если Участник применяет УСН в </w:t>
      </w:r>
      <w:r w:rsidRPr="001C3136">
        <w:rPr>
          <w:sz w:val="24"/>
          <w:szCs w:val="24"/>
          <w:lang w:val="ru-RU"/>
        </w:rPr>
        <w:t>таблицах приводятся с</w:t>
      </w:r>
      <w:r w:rsidRPr="001C3136">
        <w:rPr>
          <w:sz w:val="24"/>
          <w:szCs w:val="24"/>
        </w:rPr>
        <w:t xml:space="preserve">ведения об итоговой стоимости заключаемых Договоров (цене закупки) и цене заключаемых по результатам закупки Договоров по каждому из филиалов </w:t>
      </w:r>
      <w:r w:rsidR="002C21DA" w:rsidRPr="001C3136">
        <w:rPr>
          <w:sz w:val="24"/>
          <w:szCs w:val="24"/>
          <w:lang w:val="ru-RU"/>
        </w:rPr>
        <w:t>с учетом</w:t>
      </w:r>
      <w:r w:rsidRPr="001C3136">
        <w:rPr>
          <w:sz w:val="24"/>
          <w:szCs w:val="24"/>
        </w:rPr>
        <w:t xml:space="preserve"> НДС</w:t>
      </w:r>
      <w:r w:rsidRPr="001C3136">
        <w:rPr>
          <w:sz w:val="24"/>
          <w:szCs w:val="24"/>
          <w:lang w:val="ru-RU"/>
        </w:rPr>
        <w:t xml:space="preserve">, при этом </w:t>
      </w:r>
      <w:r w:rsidRPr="001C3136">
        <w:rPr>
          <w:sz w:val="24"/>
          <w:szCs w:val="24"/>
        </w:rPr>
        <w:t xml:space="preserve">стоимость </w:t>
      </w:r>
      <w:r w:rsidR="002C21DA" w:rsidRPr="001C3136">
        <w:rPr>
          <w:sz w:val="24"/>
          <w:szCs w:val="24"/>
          <w:lang w:val="ru-RU"/>
        </w:rPr>
        <w:t>без учета</w:t>
      </w:r>
      <w:r w:rsidRPr="001C3136">
        <w:rPr>
          <w:sz w:val="24"/>
          <w:szCs w:val="24"/>
        </w:rPr>
        <w:t xml:space="preserve"> НДС рассчитывается исходя из ставки НДС, которую применяет Участник. </w:t>
      </w:r>
      <w:r w:rsidR="002C21DA" w:rsidRPr="001C3136">
        <w:rPr>
          <w:sz w:val="24"/>
          <w:szCs w:val="24"/>
        </w:rPr>
        <w:t xml:space="preserve">В случае, если Участник применяет </w:t>
      </w:r>
      <w:r w:rsidR="002C21DA" w:rsidRPr="001C3136">
        <w:rPr>
          <w:sz w:val="24"/>
        </w:rPr>
        <w:t>УСН</w:t>
      </w:r>
      <w:r w:rsidR="002C21DA" w:rsidRPr="001C3136">
        <w:rPr>
          <w:sz w:val="24"/>
          <w:lang w:val="ru-RU"/>
        </w:rPr>
        <w:t xml:space="preserve"> со ставкой НДС равной 0%</w:t>
      </w:r>
      <w:r w:rsidR="002C21DA" w:rsidRPr="001C3136">
        <w:rPr>
          <w:sz w:val="24"/>
        </w:rPr>
        <w:t xml:space="preserve"> </w:t>
      </w:r>
      <w:r w:rsidR="002C21DA" w:rsidRPr="001C3136">
        <w:rPr>
          <w:sz w:val="24"/>
          <w:szCs w:val="24"/>
        </w:rPr>
        <w:t>или в случае если, проводится закупка, для которой НДС не предусмотрен – на ЭТП</w:t>
      </w:r>
      <w:r w:rsidR="002C21DA" w:rsidRPr="001C3136">
        <w:rPr>
          <w:sz w:val="24"/>
          <w:szCs w:val="24"/>
          <w:lang w:val="ru-RU"/>
        </w:rPr>
        <w:t xml:space="preserve"> и письме о подаче оферты</w:t>
      </w:r>
      <w:r w:rsidR="002C21DA" w:rsidRPr="001C3136">
        <w:rPr>
          <w:sz w:val="24"/>
          <w:szCs w:val="24"/>
        </w:rPr>
        <w:t xml:space="preserve"> </w:t>
      </w:r>
      <w:r w:rsidR="002C21DA" w:rsidRPr="001C3136">
        <w:rPr>
          <w:sz w:val="24"/>
          <w:szCs w:val="24"/>
          <w:lang w:val="ru-RU"/>
        </w:rPr>
        <w:t xml:space="preserve">в соответствующих графах таблиц(ы) </w:t>
      </w:r>
      <w:r w:rsidR="002C21DA" w:rsidRPr="001C3136">
        <w:rPr>
          <w:sz w:val="24"/>
          <w:szCs w:val="24"/>
        </w:rPr>
        <w:t xml:space="preserve">указывается сумма с </w:t>
      </w:r>
      <w:r w:rsidR="002C21DA" w:rsidRPr="001C3136">
        <w:rPr>
          <w:sz w:val="24"/>
          <w:szCs w:val="24"/>
          <w:lang w:val="ru-RU"/>
        </w:rPr>
        <w:t xml:space="preserve">учетом </w:t>
      </w:r>
      <w:r w:rsidR="002C21DA" w:rsidRPr="001C3136">
        <w:rPr>
          <w:sz w:val="24"/>
          <w:szCs w:val="24"/>
        </w:rPr>
        <w:t xml:space="preserve">НДС, равная сумме без </w:t>
      </w:r>
      <w:r w:rsidR="002C21DA" w:rsidRPr="001C3136">
        <w:rPr>
          <w:sz w:val="24"/>
          <w:szCs w:val="24"/>
          <w:lang w:val="ru-RU"/>
        </w:rPr>
        <w:t xml:space="preserve">учета </w:t>
      </w:r>
      <w:r w:rsidR="002C21DA" w:rsidRPr="001C3136">
        <w:rPr>
          <w:sz w:val="24"/>
          <w:szCs w:val="24"/>
        </w:rPr>
        <w:t>НДС (НДС</w:t>
      </w:r>
      <w:r w:rsidR="002C21DA" w:rsidRPr="001C3136">
        <w:rPr>
          <w:sz w:val="24"/>
          <w:szCs w:val="24"/>
          <w:lang w:val="ru-RU"/>
        </w:rPr>
        <w:t xml:space="preserve"> в таком случае</w:t>
      </w:r>
      <w:r w:rsidR="002C21DA" w:rsidRPr="001C3136">
        <w:rPr>
          <w:sz w:val="24"/>
          <w:szCs w:val="24"/>
        </w:rPr>
        <w:t xml:space="preserve"> равен нулю)</w:t>
      </w:r>
      <w:r w:rsidR="002C21DA" w:rsidRPr="001C3136">
        <w:rPr>
          <w:sz w:val="24"/>
          <w:szCs w:val="24"/>
          <w:lang w:val="ru-RU"/>
        </w:rPr>
        <w:t xml:space="preserve">. </w:t>
      </w:r>
      <w:r w:rsidR="002C21DA" w:rsidRPr="001C3136">
        <w:rPr>
          <w:sz w:val="24"/>
          <w:lang w:val="ru-RU"/>
        </w:rPr>
        <w:t xml:space="preserve">В противном случае Заявка Участника будет отклонена. </w:t>
      </w:r>
    </w:p>
    <w:p w:rsidR="00F93CA0" w:rsidRPr="001C3136" w:rsidRDefault="00F93CA0" w:rsidP="00F93CA0">
      <w:pPr>
        <w:pStyle w:val="aff0"/>
        <w:numPr>
          <w:ilvl w:val="3"/>
          <w:numId w:val="37"/>
        </w:numPr>
        <w:tabs>
          <w:tab w:val="left" w:pos="567"/>
          <w:tab w:val="left" w:pos="1985"/>
        </w:tabs>
        <w:spacing w:line="240" w:lineRule="auto"/>
        <w:ind w:left="0" w:right="34" w:firstLine="1134"/>
        <w:rPr>
          <w:sz w:val="24"/>
          <w:szCs w:val="24"/>
          <w:lang w:val="ru-RU"/>
        </w:rPr>
      </w:pPr>
      <w:r w:rsidRPr="001C3136">
        <w:rPr>
          <w:sz w:val="24"/>
          <w:szCs w:val="24"/>
          <w:lang w:val="ru-RU"/>
        </w:rPr>
        <w:t>Письмо о подаче оферты будет служить основой для подготовки Договора(ов). Величина</w:t>
      </w:r>
      <w:r w:rsidRPr="001C3136">
        <w:rPr>
          <w:sz w:val="24"/>
          <w:szCs w:val="24"/>
        </w:rPr>
        <w:t xml:space="preserve"> НДС </w:t>
      </w:r>
      <w:r w:rsidRPr="001C3136">
        <w:rPr>
          <w:sz w:val="24"/>
          <w:szCs w:val="24"/>
          <w:lang w:val="ru-RU"/>
        </w:rPr>
        <w:t>и стоимость(и) без учета НДС указывается(ются) в Письме о подаче оферты для облегчения подготовки Договора(ов).</w:t>
      </w:r>
    </w:p>
    <w:p w:rsidR="002C21DA" w:rsidRPr="001C3136" w:rsidRDefault="002C21DA" w:rsidP="008710E0">
      <w:pPr>
        <w:pStyle w:val="aff0"/>
        <w:numPr>
          <w:ilvl w:val="3"/>
          <w:numId w:val="37"/>
        </w:numPr>
        <w:tabs>
          <w:tab w:val="left" w:pos="567"/>
          <w:tab w:val="left" w:pos="1985"/>
        </w:tabs>
        <w:spacing w:line="240" w:lineRule="auto"/>
        <w:ind w:left="0" w:right="34" w:firstLine="1134"/>
        <w:rPr>
          <w:sz w:val="24"/>
          <w:szCs w:val="24"/>
          <w:lang w:val="ru-RU"/>
        </w:rPr>
      </w:pPr>
      <w:r w:rsidRPr="001C3136">
        <w:rPr>
          <w:sz w:val="24"/>
          <w:szCs w:val="24"/>
        </w:rPr>
        <w:t>Участник должен указать срок оказания услуг.</w:t>
      </w:r>
    </w:p>
    <w:p w:rsidR="002C21DA" w:rsidRPr="001C3136" w:rsidRDefault="002C21DA" w:rsidP="002C21DA">
      <w:pPr>
        <w:pStyle w:val="aff0"/>
        <w:tabs>
          <w:tab w:val="clear" w:pos="360"/>
          <w:tab w:val="left" w:pos="567"/>
          <w:tab w:val="left" w:pos="1985"/>
        </w:tabs>
        <w:spacing w:before="100" w:beforeAutospacing="1" w:line="240" w:lineRule="auto"/>
        <w:ind w:right="34"/>
        <w:rPr>
          <w:sz w:val="24"/>
          <w:szCs w:val="24"/>
          <w:lang w:val="ru-RU"/>
        </w:rPr>
      </w:pPr>
    </w:p>
    <w:p w:rsidR="0033208B" w:rsidRPr="001C3136" w:rsidRDefault="0033208B" w:rsidP="00F51748">
      <w:pPr>
        <w:pStyle w:val="aff0"/>
        <w:tabs>
          <w:tab w:val="clear" w:pos="360"/>
          <w:tab w:val="left" w:pos="567"/>
          <w:tab w:val="left" w:pos="1985"/>
        </w:tabs>
        <w:spacing w:before="100" w:beforeAutospacing="1" w:line="240" w:lineRule="auto"/>
        <w:ind w:left="1134" w:right="34" w:firstLine="0"/>
        <w:rPr>
          <w:sz w:val="24"/>
          <w:szCs w:val="24"/>
          <w:lang w:val="ru-RU"/>
        </w:rPr>
      </w:pPr>
    </w:p>
    <w:p w:rsidR="00423F92" w:rsidRPr="001C3136" w:rsidRDefault="00423F92" w:rsidP="00423F92">
      <w:pPr>
        <w:tabs>
          <w:tab w:val="left" w:pos="567"/>
          <w:tab w:val="left" w:pos="1985"/>
        </w:tabs>
        <w:ind w:right="34" w:firstLine="0"/>
        <w:jc w:val="left"/>
      </w:pPr>
    </w:p>
    <w:p w:rsidR="00423F92" w:rsidRPr="001C3136" w:rsidRDefault="00423F92" w:rsidP="008710E0">
      <w:pPr>
        <w:pStyle w:val="aff0"/>
        <w:numPr>
          <w:ilvl w:val="3"/>
          <w:numId w:val="37"/>
        </w:numPr>
        <w:tabs>
          <w:tab w:val="left" w:pos="567"/>
          <w:tab w:val="left" w:pos="1985"/>
        </w:tabs>
        <w:spacing w:line="240" w:lineRule="auto"/>
        <w:ind w:left="0" w:right="34" w:firstLine="1134"/>
        <w:sectPr w:rsidR="00423F92" w:rsidRPr="001C3136" w:rsidSect="00A134D5">
          <w:headerReference w:type="even" r:id="rId24"/>
          <w:headerReference w:type="default" r:id="rId25"/>
          <w:footerReference w:type="even" r:id="rId26"/>
          <w:headerReference w:type="first" r:id="rId27"/>
          <w:footerReference w:type="first" r:id="rId28"/>
          <w:pgSz w:w="11906" w:h="16838" w:code="9"/>
          <w:pgMar w:top="680" w:right="567" w:bottom="539" w:left="1134" w:header="709" w:footer="709" w:gutter="0"/>
          <w:cols w:space="720"/>
          <w:docGrid w:linePitch="360"/>
        </w:sectPr>
      </w:pPr>
    </w:p>
    <w:p w:rsidR="0096723B" w:rsidRPr="001C3136" w:rsidRDefault="0096723B" w:rsidP="00293660">
      <w:pPr>
        <w:pStyle w:val="2"/>
        <w:widowControl w:val="0"/>
        <w:numPr>
          <w:ilvl w:val="1"/>
          <w:numId w:val="37"/>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698" w:name="_Ref3903779"/>
      <w:bookmarkStart w:id="699" w:name="_Toc3904529"/>
      <w:bookmarkStart w:id="700" w:name="_Toc229061530"/>
      <w:r w:rsidRPr="001C3136">
        <w:rPr>
          <w:sz w:val="24"/>
          <w:szCs w:val="24"/>
          <w:lang w:val="ru-RU"/>
        </w:rPr>
        <w:lastRenderedPageBreak/>
        <w:t xml:space="preserve">Сводная таблица стоимости услуг (форма </w:t>
      </w:r>
      <w:bookmarkEnd w:id="698"/>
      <w:bookmarkEnd w:id="699"/>
      <w:r w:rsidR="008710E0" w:rsidRPr="001C3136">
        <w:rPr>
          <w:sz w:val="24"/>
          <w:szCs w:val="24"/>
          <w:lang w:val="ru-RU"/>
        </w:rPr>
        <w:t>12</w:t>
      </w:r>
      <w:r w:rsidR="008307F1" w:rsidRPr="001C3136">
        <w:rPr>
          <w:sz w:val="24"/>
          <w:szCs w:val="24"/>
          <w:lang w:val="ru-RU"/>
        </w:rPr>
        <w:t>)</w:t>
      </w:r>
      <w:bookmarkEnd w:id="700"/>
    </w:p>
    <w:p w:rsidR="0096723B" w:rsidRPr="001C3136" w:rsidRDefault="0096723B" w:rsidP="0096723B">
      <w:pPr>
        <w:tabs>
          <w:tab w:val="left" w:pos="567"/>
          <w:tab w:val="left" w:pos="1985"/>
        </w:tabs>
        <w:ind w:right="34" w:firstLine="0"/>
        <w:rPr>
          <w:szCs w:val="24"/>
        </w:rPr>
      </w:pPr>
      <w:r w:rsidRPr="001C3136">
        <w:rPr>
          <w:szCs w:val="24"/>
        </w:rPr>
        <w:t>(</w:t>
      </w:r>
      <w:r w:rsidRPr="001C3136">
        <w:rPr>
          <w:szCs w:val="24"/>
          <w:shd w:val="clear" w:color="auto" w:fill="FFFF99"/>
        </w:rPr>
        <w:t>заполняется отдельно по каждому из лотов с указанием номера и названия лота</w:t>
      </w:r>
      <w:r w:rsidRPr="001C3136">
        <w:rPr>
          <w:szCs w:val="24"/>
        </w:rPr>
        <w:t>)</w:t>
      </w:r>
    </w:p>
    <w:p w:rsidR="0096723B" w:rsidRPr="001C3136" w:rsidRDefault="0096723B" w:rsidP="00293660">
      <w:pPr>
        <w:pStyle w:val="3"/>
        <w:numPr>
          <w:ilvl w:val="2"/>
          <w:numId w:val="37"/>
        </w:numPr>
        <w:tabs>
          <w:tab w:val="left" w:pos="567"/>
          <w:tab w:val="num" w:pos="1134"/>
          <w:tab w:val="left" w:pos="1985"/>
        </w:tabs>
        <w:ind w:left="0" w:right="34" w:firstLine="0"/>
        <w:rPr>
          <w:sz w:val="24"/>
          <w:szCs w:val="24"/>
        </w:rPr>
      </w:pPr>
      <w:bookmarkStart w:id="701" w:name="_Toc3904530"/>
      <w:bookmarkStart w:id="702" w:name="_Toc229061531"/>
      <w:r w:rsidRPr="001C3136">
        <w:rPr>
          <w:sz w:val="24"/>
          <w:szCs w:val="24"/>
        </w:rPr>
        <w:t xml:space="preserve">Форма Сводной таблицы стоимости </w:t>
      </w:r>
      <w:r w:rsidRPr="001C3136">
        <w:rPr>
          <w:sz w:val="24"/>
          <w:szCs w:val="24"/>
          <w:lang w:val="ru-RU"/>
        </w:rPr>
        <w:t>услуг</w:t>
      </w:r>
      <w:bookmarkEnd w:id="701"/>
      <w:bookmarkEnd w:id="702"/>
    </w:p>
    <w:p w:rsidR="0096723B" w:rsidRPr="001C3136" w:rsidRDefault="0096723B" w:rsidP="0096723B">
      <w:pPr>
        <w:pBdr>
          <w:top w:val="single" w:sz="4" w:space="1" w:color="auto"/>
        </w:pBdr>
        <w:shd w:val="clear" w:color="auto" w:fill="E0E0E0"/>
        <w:tabs>
          <w:tab w:val="left" w:pos="567"/>
          <w:tab w:val="left" w:pos="1985"/>
        </w:tabs>
        <w:ind w:right="34" w:firstLine="0"/>
        <w:jc w:val="center"/>
        <w:rPr>
          <w:b/>
          <w:spacing w:val="36"/>
        </w:rPr>
      </w:pPr>
      <w:r w:rsidRPr="001C3136">
        <w:rPr>
          <w:b/>
          <w:spacing w:val="36"/>
        </w:rPr>
        <w:t>начало формы</w:t>
      </w:r>
    </w:p>
    <w:p w:rsidR="0096723B" w:rsidRPr="001C3136" w:rsidRDefault="0096723B" w:rsidP="0096723B">
      <w:pPr>
        <w:tabs>
          <w:tab w:val="left" w:pos="567"/>
          <w:tab w:val="left" w:pos="1985"/>
        </w:tabs>
        <w:ind w:right="34" w:firstLine="0"/>
        <w:jc w:val="left"/>
        <w:rPr>
          <w:szCs w:val="24"/>
        </w:rPr>
      </w:pPr>
      <w:r w:rsidRPr="001C3136">
        <w:rPr>
          <w:szCs w:val="24"/>
        </w:rPr>
        <w:t>Приложение №</w:t>
      </w:r>
      <w:r w:rsidR="0032187A" w:rsidRPr="001C3136">
        <w:rPr>
          <w:szCs w:val="24"/>
        </w:rPr>
        <w:t>1</w:t>
      </w:r>
      <w:r w:rsidR="008710E0" w:rsidRPr="001C3136">
        <w:rPr>
          <w:szCs w:val="24"/>
        </w:rPr>
        <w:t>2</w:t>
      </w:r>
      <w:r w:rsidRPr="001C3136">
        <w:rPr>
          <w:szCs w:val="24"/>
        </w:rPr>
        <w:t xml:space="preserve"> к письму о подаче оферты</w:t>
      </w:r>
      <w:r w:rsidRPr="001C3136">
        <w:rPr>
          <w:szCs w:val="24"/>
        </w:rPr>
        <w:br/>
        <w:t>от «____»_____________ г. №__________</w:t>
      </w:r>
    </w:p>
    <w:p w:rsidR="0096723B" w:rsidRPr="001C3136" w:rsidRDefault="0096723B" w:rsidP="0096723B">
      <w:pPr>
        <w:tabs>
          <w:tab w:val="left" w:pos="567"/>
          <w:tab w:val="left" w:pos="1985"/>
        </w:tabs>
        <w:ind w:right="34" w:firstLine="0"/>
        <w:rPr>
          <w:szCs w:val="24"/>
        </w:rPr>
      </w:pPr>
    </w:p>
    <w:p w:rsidR="0096723B" w:rsidRPr="001C3136" w:rsidRDefault="0096723B" w:rsidP="0096723B">
      <w:pPr>
        <w:tabs>
          <w:tab w:val="left" w:pos="567"/>
          <w:tab w:val="left" w:pos="1985"/>
        </w:tabs>
        <w:ind w:right="34" w:firstLine="0"/>
        <w:jc w:val="center"/>
        <w:rPr>
          <w:b/>
          <w:szCs w:val="24"/>
        </w:rPr>
      </w:pPr>
      <w:r w:rsidRPr="001C3136">
        <w:rPr>
          <w:b/>
          <w:szCs w:val="24"/>
        </w:rPr>
        <w:t>Сводная таблица стоимости услуг</w:t>
      </w:r>
    </w:p>
    <w:p w:rsidR="0096723B" w:rsidRPr="001C3136" w:rsidRDefault="0096723B" w:rsidP="0096723B">
      <w:pPr>
        <w:tabs>
          <w:tab w:val="left" w:pos="567"/>
          <w:tab w:val="left" w:pos="1985"/>
        </w:tabs>
        <w:ind w:right="34" w:firstLine="0"/>
        <w:rPr>
          <w:szCs w:val="24"/>
        </w:rPr>
      </w:pPr>
      <w:r w:rsidRPr="001C3136">
        <w:rPr>
          <w:szCs w:val="24"/>
        </w:rPr>
        <w:t>Наименование и адрес Участника: _________________________________</w:t>
      </w:r>
    </w:p>
    <w:p w:rsidR="0096723B" w:rsidRPr="001C3136" w:rsidRDefault="0096723B" w:rsidP="0096723B">
      <w:pPr>
        <w:tabs>
          <w:tab w:val="left" w:pos="567"/>
          <w:tab w:val="left" w:pos="1985"/>
        </w:tabs>
        <w:ind w:right="34" w:firstLine="0"/>
        <w:rPr>
          <w:szCs w:val="24"/>
        </w:rPr>
      </w:pPr>
    </w:p>
    <w:tbl>
      <w:tblPr>
        <w:tblW w:w="1521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6"/>
        <w:gridCol w:w="4819"/>
        <w:gridCol w:w="4536"/>
      </w:tblGrid>
      <w:tr w:rsidR="008710E0" w:rsidRPr="001C3136" w:rsidTr="00F45964">
        <w:trPr>
          <w:trHeight w:val="925"/>
        </w:trPr>
        <w:tc>
          <w:tcPr>
            <w:tcW w:w="5856" w:type="dxa"/>
            <w:shd w:val="clear" w:color="auto" w:fill="auto"/>
            <w:vAlign w:val="center"/>
            <w:hideMark/>
          </w:tcPr>
          <w:p w:rsidR="008710E0" w:rsidRPr="001C3136" w:rsidRDefault="008710E0" w:rsidP="00F45964">
            <w:pPr>
              <w:ind w:firstLine="0"/>
              <w:jc w:val="left"/>
              <w:rPr>
                <w:b/>
                <w:bCs/>
                <w:color w:val="000000"/>
                <w:szCs w:val="24"/>
              </w:rPr>
            </w:pPr>
            <w:r w:rsidRPr="001C3136">
              <w:rPr>
                <w:b/>
                <w:bCs/>
                <w:color w:val="000000"/>
                <w:szCs w:val="24"/>
              </w:rPr>
              <w:t>Вид услуг</w:t>
            </w:r>
          </w:p>
        </w:tc>
        <w:tc>
          <w:tcPr>
            <w:tcW w:w="4819" w:type="dxa"/>
          </w:tcPr>
          <w:p w:rsidR="008710E0" w:rsidRPr="001C3136" w:rsidRDefault="008710E0" w:rsidP="00F45964">
            <w:pPr>
              <w:ind w:firstLine="0"/>
              <w:jc w:val="left"/>
              <w:rPr>
                <w:b/>
                <w:color w:val="000000"/>
                <w:szCs w:val="24"/>
              </w:rPr>
            </w:pPr>
          </w:p>
          <w:p w:rsidR="008710E0" w:rsidRPr="001C3136" w:rsidRDefault="008710E0" w:rsidP="00F45964">
            <w:pPr>
              <w:ind w:firstLine="0"/>
              <w:jc w:val="left"/>
              <w:rPr>
                <w:b/>
                <w:szCs w:val="24"/>
              </w:rPr>
            </w:pPr>
            <w:r w:rsidRPr="001C3136">
              <w:rPr>
                <w:b/>
                <w:color w:val="000000"/>
                <w:szCs w:val="24"/>
              </w:rPr>
              <w:t>Наименование и адрес Участника:</w:t>
            </w:r>
          </w:p>
        </w:tc>
        <w:tc>
          <w:tcPr>
            <w:tcW w:w="4536" w:type="dxa"/>
            <w:shd w:val="clear" w:color="auto" w:fill="auto"/>
            <w:vAlign w:val="center"/>
            <w:hideMark/>
          </w:tcPr>
          <w:p w:rsidR="008710E0" w:rsidRPr="001C3136" w:rsidRDefault="008710E0" w:rsidP="00F45964">
            <w:pPr>
              <w:ind w:firstLine="0"/>
              <w:jc w:val="left"/>
              <w:rPr>
                <w:b/>
                <w:bCs/>
                <w:color w:val="000000"/>
                <w:szCs w:val="24"/>
              </w:rPr>
            </w:pPr>
            <w:r w:rsidRPr="001C3136">
              <w:rPr>
                <w:b/>
                <w:szCs w:val="24"/>
              </w:rPr>
              <w:t>Процент от суммы операции</w:t>
            </w:r>
          </w:p>
        </w:tc>
      </w:tr>
      <w:tr w:rsidR="008710E0" w:rsidRPr="001C3136" w:rsidTr="00F45964">
        <w:trPr>
          <w:trHeight w:val="1061"/>
        </w:trPr>
        <w:tc>
          <w:tcPr>
            <w:tcW w:w="5856" w:type="dxa"/>
            <w:shd w:val="clear" w:color="auto" w:fill="auto"/>
            <w:noWrap/>
            <w:vAlign w:val="center"/>
          </w:tcPr>
          <w:p w:rsidR="008710E0" w:rsidRPr="001C3136" w:rsidRDefault="008710E0" w:rsidP="00F45964">
            <w:pPr>
              <w:ind w:firstLine="0"/>
              <w:jc w:val="left"/>
              <w:rPr>
                <w:b/>
                <w:color w:val="000000"/>
                <w:szCs w:val="24"/>
              </w:rPr>
            </w:pPr>
          </w:p>
        </w:tc>
        <w:tc>
          <w:tcPr>
            <w:tcW w:w="4819" w:type="dxa"/>
          </w:tcPr>
          <w:p w:rsidR="008710E0" w:rsidRPr="001C3136" w:rsidRDefault="008710E0" w:rsidP="00F45964">
            <w:pPr>
              <w:ind w:firstLine="0"/>
              <w:jc w:val="left"/>
              <w:rPr>
                <w:b/>
                <w:bCs/>
                <w:color w:val="000000"/>
                <w:szCs w:val="24"/>
              </w:rPr>
            </w:pPr>
          </w:p>
        </w:tc>
        <w:tc>
          <w:tcPr>
            <w:tcW w:w="4536" w:type="dxa"/>
            <w:shd w:val="clear" w:color="auto" w:fill="auto"/>
            <w:noWrap/>
            <w:vAlign w:val="center"/>
          </w:tcPr>
          <w:p w:rsidR="008710E0" w:rsidRPr="001C3136" w:rsidRDefault="008710E0" w:rsidP="00F45964">
            <w:pPr>
              <w:ind w:firstLine="0"/>
              <w:jc w:val="left"/>
              <w:rPr>
                <w:b/>
                <w:bCs/>
                <w:color w:val="000000"/>
                <w:szCs w:val="24"/>
              </w:rPr>
            </w:pPr>
          </w:p>
        </w:tc>
      </w:tr>
    </w:tbl>
    <w:p w:rsidR="0096723B" w:rsidRPr="001C3136" w:rsidRDefault="0096723B" w:rsidP="0096723B">
      <w:pPr>
        <w:tabs>
          <w:tab w:val="left" w:pos="567"/>
          <w:tab w:val="left" w:pos="1985"/>
        </w:tabs>
        <w:ind w:right="11224" w:firstLine="0"/>
        <w:rPr>
          <w:szCs w:val="24"/>
        </w:rPr>
      </w:pPr>
    </w:p>
    <w:p w:rsidR="0096723B" w:rsidRPr="001C3136" w:rsidRDefault="0096723B" w:rsidP="0096723B">
      <w:pPr>
        <w:tabs>
          <w:tab w:val="left" w:pos="567"/>
          <w:tab w:val="left" w:pos="1985"/>
          <w:tab w:val="left" w:pos="5387"/>
        </w:tabs>
        <w:ind w:right="11224" w:firstLine="0"/>
        <w:rPr>
          <w:szCs w:val="24"/>
        </w:rPr>
      </w:pPr>
      <w:r w:rsidRPr="001C3136">
        <w:rPr>
          <w:szCs w:val="24"/>
        </w:rPr>
        <w:t>____________________________________</w:t>
      </w:r>
    </w:p>
    <w:p w:rsidR="0096723B" w:rsidRPr="001C3136" w:rsidRDefault="0096723B" w:rsidP="0096723B">
      <w:pPr>
        <w:tabs>
          <w:tab w:val="left" w:pos="567"/>
          <w:tab w:val="left" w:pos="1985"/>
          <w:tab w:val="left" w:pos="5387"/>
        </w:tabs>
        <w:ind w:right="11224" w:firstLine="0"/>
        <w:jc w:val="center"/>
        <w:rPr>
          <w:szCs w:val="24"/>
          <w:vertAlign w:val="superscript"/>
        </w:rPr>
      </w:pPr>
      <w:r w:rsidRPr="001C3136">
        <w:rPr>
          <w:szCs w:val="24"/>
          <w:vertAlign w:val="superscript"/>
        </w:rPr>
        <w:t>(подпись, М.П.)</w:t>
      </w:r>
    </w:p>
    <w:p w:rsidR="0096723B" w:rsidRPr="001C3136" w:rsidRDefault="0096723B" w:rsidP="0096723B">
      <w:pPr>
        <w:tabs>
          <w:tab w:val="left" w:pos="567"/>
          <w:tab w:val="left" w:pos="1985"/>
          <w:tab w:val="left" w:pos="5387"/>
        </w:tabs>
        <w:ind w:right="11224" w:firstLine="0"/>
        <w:rPr>
          <w:szCs w:val="24"/>
        </w:rPr>
      </w:pPr>
      <w:r w:rsidRPr="001C3136">
        <w:rPr>
          <w:szCs w:val="24"/>
        </w:rPr>
        <w:t>____________________________________</w:t>
      </w:r>
    </w:p>
    <w:p w:rsidR="0096723B" w:rsidRPr="001C3136" w:rsidRDefault="0096723B" w:rsidP="0096723B">
      <w:pPr>
        <w:tabs>
          <w:tab w:val="left" w:pos="567"/>
          <w:tab w:val="left" w:pos="1985"/>
          <w:tab w:val="left" w:pos="5387"/>
        </w:tabs>
        <w:ind w:right="11224" w:firstLine="0"/>
        <w:jc w:val="center"/>
        <w:rPr>
          <w:szCs w:val="24"/>
          <w:vertAlign w:val="superscript"/>
        </w:rPr>
      </w:pPr>
      <w:r w:rsidRPr="001C3136">
        <w:rPr>
          <w:szCs w:val="24"/>
          <w:vertAlign w:val="superscript"/>
        </w:rPr>
        <w:t>(фамилия, имя, отчество подписавшего, должность)</w:t>
      </w:r>
    </w:p>
    <w:p w:rsidR="00414270" w:rsidRPr="001C3136" w:rsidRDefault="00414270" w:rsidP="00414270">
      <w:pPr>
        <w:tabs>
          <w:tab w:val="left" w:pos="567"/>
          <w:tab w:val="left" w:pos="1985"/>
        </w:tabs>
        <w:ind w:right="34" w:firstLine="0"/>
        <w:jc w:val="center"/>
        <w:rPr>
          <w:szCs w:val="24"/>
          <w:vertAlign w:val="superscript"/>
        </w:rPr>
      </w:pPr>
    </w:p>
    <w:p w:rsidR="00414270" w:rsidRPr="001C3136" w:rsidRDefault="00414270" w:rsidP="00414270">
      <w:pPr>
        <w:pBdr>
          <w:bottom w:val="single" w:sz="4" w:space="1" w:color="auto"/>
        </w:pBdr>
        <w:shd w:val="clear" w:color="auto" w:fill="E0E0E0"/>
        <w:tabs>
          <w:tab w:val="left" w:pos="567"/>
          <w:tab w:val="left" w:pos="1985"/>
        </w:tabs>
        <w:ind w:right="34" w:firstLine="0"/>
        <w:jc w:val="center"/>
        <w:rPr>
          <w:b/>
          <w:spacing w:val="36"/>
          <w:szCs w:val="24"/>
        </w:rPr>
      </w:pPr>
      <w:r w:rsidRPr="001C3136">
        <w:rPr>
          <w:b/>
          <w:spacing w:val="36"/>
          <w:szCs w:val="24"/>
        </w:rPr>
        <w:t>конец формы</w:t>
      </w:r>
    </w:p>
    <w:p w:rsidR="00414270" w:rsidRPr="001C3136" w:rsidRDefault="00414270" w:rsidP="00293660">
      <w:pPr>
        <w:pStyle w:val="3"/>
        <w:numPr>
          <w:ilvl w:val="2"/>
          <w:numId w:val="37"/>
        </w:numPr>
        <w:tabs>
          <w:tab w:val="left" w:pos="567"/>
          <w:tab w:val="left" w:pos="1985"/>
        </w:tabs>
        <w:ind w:left="0" w:right="34" w:firstLine="0"/>
        <w:rPr>
          <w:sz w:val="24"/>
          <w:szCs w:val="24"/>
        </w:rPr>
      </w:pPr>
      <w:r w:rsidRPr="001C3136">
        <w:rPr>
          <w:b w:val="0"/>
          <w:szCs w:val="24"/>
        </w:rPr>
        <w:br w:type="page"/>
      </w:r>
      <w:bookmarkStart w:id="703" w:name="_Toc229061532"/>
      <w:r w:rsidRPr="001C3136">
        <w:rPr>
          <w:sz w:val="24"/>
          <w:szCs w:val="24"/>
        </w:rPr>
        <w:lastRenderedPageBreak/>
        <w:t>Инструкции по заполнению</w:t>
      </w:r>
      <w:bookmarkEnd w:id="703"/>
    </w:p>
    <w:p w:rsidR="008710E0" w:rsidRPr="001C3136" w:rsidRDefault="008710E0" w:rsidP="008710E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приводит номер и дату письма о подаче оферты, приложением к которому является данная Сводная таблица стоимости услуг.</w:t>
      </w:r>
    </w:p>
    <w:p w:rsidR="008710E0" w:rsidRPr="001C3136" w:rsidRDefault="008710E0" w:rsidP="008710E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указывает свое фирменное наименование (в т.ч. организационно-правовую форму) и свой адрес.</w:t>
      </w:r>
    </w:p>
    <w:p w:rsidR="008710E0" w:rsidRPr="001C3136" w:rsidRDefault="008710E0" w:rsidP="008710E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lang w:val="ru-RU"/>
        </w:rPr>
        <w:t>Участник указывает вид услуг.</w:t>
      </w:r>
    </w:p>
    <w:p w:rsidR="008710E0" w:rsidRPr="001C3136" w:rsidRDefault="008710E0" w:rsidP="008710E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 xml:space="preserve">Сводная таблица стоимости услуг подготавливается на основании Технического задания и Технического предложения (подраздел </w:t>
      </w:r>
      <w:r w:rsidRPr="001C3136">
        <w:rPr>
          <w:sz w:val="24"/>
          <w:szCs w:val="24"/>
        </w:rPr>
        <w:fldChar w:fldCharType="begin"/>
      </w:r>
      <w:r w:rsidRPr="001C3136">
        <w:rPr>
          <w:sz w:val="24"/>
          <w:szCs w:val="24"/>
        </w:rPr>
        <w:instrText xml:space="preserve"> REF _Ref3986899 \r \h  \* MERGEFORMAT </w:instrText>
      </w:r>
      <w:r w:rsidRPr="001C3136">
        <w:rPr>
          <w:sz w:val="24"/>
          <w:szCs w:val="24"/>
        </w:rPr>
      </w:r>
      <w:r w:rsidRPr="001C3136">
        <w:rPr>
          <w:sz w:val="24"/>
          <w:szCs w:val="24"/>
        </w:rPr>
        <w:fldChar w:fldCharType="separate"/>
      </w:r>
      <w:r w:rsidRPr="001C3136">
        <w:rPr>
          <w:sz w:val="24"/>
          <w:szCs w:val="24"/>
        </w:rPr>
        <w:t>1.2</w:t>
      </w:r>
      <w:r w:rsidRPr="001C3136">
        <w:rPr>
          <w:sz w:val="24"/>
          <w:szCs w:val="24"/>
        </w:rPr>
        <w:fldChar w:fldCharType="end"/>
      </w:r>
      <w:r w:rsidRPr="001C3136">
        <w:rPr>
          <w:sz w:val="24"/>
          <w:szCs w:val="24"/>
        </w:rPr>
        <w:t xml:space="preserve"> текущей части).</w:t>
      </w:r>
    </w:p>
    <w:p w:rsidR="00A02202" w:rsidRPr="001C3136" w:rsidRDefault="008710E0" w:rsidP="008710E0">
      <w:pPr>
        <w:pStyle w:val="aff0"/>
        <w:numPr>
          <w:ilvl w:val="3"/>
          <w:numId w:val="37"/>
        </w:numPr>
        <w:tabs>
          <w:tab w:val="left" w:pos="567"/>
          <w:tab w:val="left" w:pos="1985"/>
        </w:tabs>
        <w:spacing w:before="100" w:beforeAutospacing="1" w:line="240" w:lineRule="auto"/>
        <w:ind w:left="0" w:right="34" w:firstLine="1134"/>
        <w:rPr>
          <w:sz w:val="24"/>
          <w:szCs w:val="24"/>
        </w:rPr>
      </w:pPr>
      <w:r w:rsidRPr="001C3136">
        <w:rPr>
          <w:sz w:val="24"/>
          <w:szCs w:val="24"/>
        </w:rPr>
        <w:t>Участник должен указать Процент от суммы операции.</w:t>
      </w:r>
    </w:p>
    <w:p w:rsidR="00A02202" w:rsidRPr="001C3136" w:rsidRDefault="00A02202" w:rsidP="00A02202">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sectPr w:rsidR="00A02202" w:rsidRPr="001C3136" w:rsidSect="00211593">
          <w:pgSz w:w="16838" w:h="11906" w:orient="landscape" w:code="9"/>
          <w:pgMar w:top="1134" w:right="680" w:bottom="567" w:left="539" w:header="680" w:footer="278" w:gutter="0"/>
          <w:cols w:space="708"/>
          <w:titlePg/>
          <w:docGrid w:linePitch="360"/>
        </w:sectPr>
      </w:pPr>
    </w:p>
    <w:p w:rsidR="00A02202" w:rsidRPr="001C3136" w:rsidRDefault="00A02202" w:rsidP="008710E0">
      <w:pPr>
        <w:pStyle w:val="2"/>
        <w:widowControl w:val="0"/>
        <w:numPr>
          <w:ilvl w:val="0"/>
          <w:numId w:val="0"/>
        </w:numPr>
        <w:tabs>
          <w:tab w:val="left" w:pos="567"/>
          <w:tab w:val="left" w:pos="1700"/>
          <w:tab w:val="left" w:pos="1985"/>
        </w:tabs>
        <w:suppressAutoHyphens/>
        <w:spacing w:before="160" w:after="120" w:line="288" w:lineRule="auto"/>
        <w:ind w:right="34"/>
        <w:rPr>
          <w:szCs w:val="24"/>
        </w:rPr>
      </w:pPr>
      <w:bookmarkStart w:id="704" w:name="_GoBack"/>
      <w:bookmarkEnd w:id="704"/>
    </w:p>
    <w:sectPr w:rsidR="00A02202" w:rsidRPr="001C3136" w:rsidSect="00A02202">
      <w:headerReference w:type="first" r:id="rId29"/>
      <w:pgSz w:w="11906" w:h="16838" w:code="9"/>
      <w:pgMar w:top="680" w:right="567" w:bottom="539" w:left="1134" w:header="720"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589" w:rsidRDefault="009F4589">
      <w:pPr>
        <w:widowControl/>
        <w:spacing w:line="360" w:lineRule="auto"/>
        <w:ind w:firstLine="567"/>
        <w:rPr>
          <w:bCs/>
          <w:sz w:val="22"/>
          <w:szCs w:val="22"/>
        </w:rPr>
      </w:pPr>
      <w:r>
        <w:rPr>
          <w:bCs/>
          <w:sz w:val="22"/>
          <w:szCs w:val="22"/>
        </w:rPr>
        <w:separator/>
      </w:r>
    </w:p>
  </w:endnote>
  <w:endnote w:type="continuationSeparator" w:id="0">
    <w:p w:rsidR="009F4589" w:rsidRDefault="009F4589">
      <w:pPr>
        <w:widowControl/>
        <w:spacing w:line="360" w:lineRule="auto"/>
        <w:ind w:firstLine="567"/>
        <w:rPr>
          <w:bCs/>
          <w:sz w:val="22"/>
          <w:szCs w:val="22"/>
        </w:rPr>
      </w:pPr>
      <w:r>
        <w:rPr>
          <w:bCs/>
          <w:sz w:val="22"/>
          <w:szCs w:val="22"/>
        </w:rPr>
        <w:continuationSeparator/>
      </w:r>
    </w:p>
  </w:endnote>
  <w:endnote w:type="continuationNotice" w:id="1">
    <w:p w:rsidR="009F4589" w:rsidRDefault="009F4589">
      <w:pPr>
        <w:widowControl/>
        <w:ind w:firstLine="567"/>
        <w:rPr>
          <w:bCs/>
          <w:sz w:val="22"/>
          <w:szCs w:val="22"/>
        </w:rPr>
      </w:pPr>
    </w:p>
  </w:endnote>
  <w:endnote w:id="2">
    <w:p w:rsidR="00F45964" w:rsidRDefault="00F45964"/>
    <w:p w:rsidR="00F45964" w:rsidRDefault="00F45964" w:rsidP="008338CF">
      <w:pPr>
        <w:pStyle w:val="affffffff1"/>
      </w:pPr>
    </w:p>
    <w:p w:rsidR="00F45964" w:rsidRDefault="00F45964" w:rsidP="008338CF">
      <w:pPr>
        <w:pStyle w:val="affffffff1"/>
      </w:pPr>
    </w:p>
    <w:p w:rsidR="00F45964" w:rsidRDefault="00F45964" w:rsidP="008338CF">
      <w:pPr>
        <w:pStyle w:val="affffffff1"/>
      </w:pPr>
    </w:p>
    <w:p w:rsidR="00F45964" w:rsidRPr="008338CF" w:rsidRDefault="00F45964" w:rsidP="008338CF">
      <w:pPr>
        <w:pStyle w:val="affffffff1"/>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20000287" w:usb1="00000000"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AFF" w:usb1="4000ACFF" w:usb2="00000001"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Mangal">
    <w:panose1 w:val="00000400000000000000"/>
    <w:charset w:val="00"/>
    <w:family w:val="roman"/>
    <w:pitch w:val="variable"/>
    <w:sig w:usb0="00002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45964" w:rsidRDefault="00F45964">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45964" w:rsidRDefault="00F45964">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45964" w:rsidRDefault="00F45964">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589" w:rsidRDefault="009F4589">
      <w:pPr>
        <w:widowControl/>
        <w:spacing w:line="360" w:lineRule="auto"/>
        <w:ind w:firstLine="567"/>
        <w:rPr>
          <w:bCs/>
          <w:sz w:val="22"/>
          <w:szCs w:val="22"/>
        </w:rPr>
      </w:pPr>
      <w:r>
        <w:rPr>
          <w:bCs/>
          <w:sz w:val="22"/>
          <w:szCs w:val="22"/>
        </w:rPr>
        <w:separator/>
      </w:r>
    </w:p>
  </w:footnote>
  <w:footnote w:type="continuationSeparator" w:id="0">
    <w:p w:rsidR="009F4589" w:rsidRDefault="009F4589">
      <w:pPr>
        <w:widowControl/>
        <w:spacing w:line="360" w:lineRule="auto"/>
        <w:ind w:firstLine="567"/>
        <w:rPr>
          <w:bCs/>
          <w:sz w:val="22"/>
          <w:szCs w:val="22"/>
        </w:rPr>
      </w:pPr>
      <w:r>
        <w:rPr>
          <w:bCs/>
          <w:sz w:val="22"/>
          <w:szCs w:val="22"/>
        </w:rPr>
        <w:continuationSeparator/>
      </w:r>
    </w:p>
  </w:footnote>
  <w:footnote w:type="continuationNotice" w:id="1">
    <w:p w:rsidR="009F4589" w:rsidRDefault="009F4589">
      <w:pPr>
        <w:widowControl/>
        <w:ind w:firstLine="567"/>
        <w:rPr>
          <w:bCs/>
          <w:sz w:val="22"/>
          <w:szCs w:val="22"/>
        </w:rPr>
      </w:pPr>
    </w:p>
  </w:footnote>
  <w:footnote w:id="2">
    <w:p w:rsidR="00F45964" w:rsidRPr="00F83889" w:rsidRDefault="00F45964"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F45964" w:rsidRPr="00F83889" w:rsidRDefault="00F45964"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F45964" w:rsidRPr="00F83889" w:rsidRDefault="00F45964" w:rsidP="0057037B">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F45964" w:rsidRPr="00F83889" w:rsidRDefault="00F45964" w:rsidP="0057037B">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lang w:val="ru-RU"/>
        </w:rPr>
        <w:t>Инструкции по заполнению</w:t>
      </w:r>
      <w:r w:rsidRPr="00F83889">
        <w:rPr>
          <w:sz w:val="20"/>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rsidP="00B1372B">
    <w:pPr>
      <w:pStyle w:val="a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Pr="00930031" w:rsidRDefault="00F45964" w:rsidP="0021159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Pr="00930031" w:rsidRDefault="00F45964" w:rsidP="00211593">
    <w:pPr>
      <w:pStyle w:val="a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Pr="00930031" w:rsidRDefault="00F45964" w:rsidP="00211593">
    <w:pPr>
      <w:pStyle w:val="a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964" w:rsidRDefault="00F4596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3pt;height:11.3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1"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3"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4"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5"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02F35FB4"/>
    <w:multiLevelType w:val="hybridMultilevel"/>
    <w:tmpl w:val="92C8B0EA"/>
    <w:lvl w:ilvl="0" w:tplc="0782795C">
      <w:start w:val="1"/>
      <w:numFmt w:val="bullet"/>
      <w:pStyle w:val="tztxtlist"/>
      <w:lvlText w:val=""/>
      <w:lvlJc w:val="left"/>
      <w:pPr>
        <w:tabs>
          <w:tab w:val="num" w:pos="1985"/>
        </w:tabs>
        <w:ind w:left="1985" w:hanging="397"/>
      </w:pPr>
      <w:rPr>
        <w:rFonts w:ascii="Symbol" w:hAnsi="Symbol" w:hint="default"/>
      </w:rPr>
    </w:lvl>
    <w:lvl w:ilvl="1" w:tplc="534E3432" w:tentative="1">
      <w:start w:val="1"/>
      <w:numFmt w:val="bullet"/>
      <w:lvlText w:val="o"/>
      <w:lvlJc w:val="left"/>
      <w:pPr>
        <w:tabs>
          <w:tab w:val="num" w:pos="2007"/>
        </w:tabs>
        <w:ind w:left="2007" w:hanging="360"/>
      </w:pPr>
      <w:rPr>
        <w:rFonts w:ascii="Courier New" w:hAnsi="Courier New" w:cs="Courier New" w:hint="default"/>
      </w:rPr>
    </w:lvl>
    <w:lvl w:ilvl="2" w:tplc="EBF0F160">
      <w:start w:val="1"/>
      <w:numFmt w:val="bullet"/>
      <w:lvlText w:val=""/>
      <w:lvlJc w:val="left"/>
      <w:pPr>
        <w:tabs>
          <w:tab w:val="num" w:pos="2727"/>
        </w:tabs>
        <w:ind w:left="2727" w:hanging="360"/>
      </w:pPr>
      <w:rPr>
        <w:rFonts w:ascii="Wingdings" w:hAnsi="Wingdings" w:hint="default"/>
      </w:rPr>
    </w:lvl>
    <w:lvl w:ilvl="3" w:tplc="B05E7D30" w:tentative="1">
      <w:start w:val="1"/>
      <w:numFmt w:val="bullet"/>
      <w:lvlText w:val=""/>
      <w:lvlJc w:val="left"/>
      <w:pPr>
        <w:tabs>
          <w:tab w:val="num" w:pos="3447"/>
        </w:tabs>
        <w:ind w:left="3447" w:hanging="360"/>
      </w:pPr>
      <w:rPr>
        <w:rFonts w:ascii="Symbol" w:hAnsi="Symbol" w:hint="default"/>
      </w:rPr>
    </w:lvl>
    <w:lvl w:ilvl="4" w:tplc="39BC52BA" w:tentative="1">
      <w:start w:val="1"/>
      <w:numFmt w:val="bullet"/>
      <w:lvlText w:val="o"/>
      <w:lvlJc w:val="left"/>
      <w:pPr>
        <w:tabs>
          <w:tab w:val="num" w:pos="4167"/>
        </w:tabs>
        <w:ind w:left="4167" w:hanging="360"/>
      </w:pPr>
      <w:rPr>
        <w:rFonts w:ascii="Courier New" w:hAnsi="Courier New" w:cs="Courier New" w:hint="default"/>
      </w:rPr>
    </w:lvl>
    <w:lvl w:ilvl="5" w:tplc="FC8896F8" w:tentative="1">
      <w:start w:val="1"/>
      <w:numFmt w:val="bullet"/>
      <w:lvlText w:val=""/>
      <w:lvlJc w:val="left"/>
      <w:pPr>
        <w:tabs>
          <w:tab w:val="num" w:pos="4887"/>
        </w:tabs>
        <w:ind w:left="4887" w:hanging="360"/>
      </w:pPr>
      <w:rPr>
        <w:rFonts w:ascii="Wingdings" w:hAnsi="Wingdings" w:hint="default"/>
      </w:rPr>
    </w:lvl>
    <w:lvl w:ilvl="6" w:tplc="5628B9F4" w:tentative="1">
      <w:start w:val="1"/>
      <w:numFmt w:val="bullet"/>
      <w:lvlText w:val=""/>
      <w:lvlJc w:val="left"/>
      <w:pPr>
        <w:tabs>
          <w:tab w:val="num" w:pos="5607"/>
        </w:tabs>
        <w:ind w:left="5607" w:hanging="360"/>
      </w:pPr>
      <w:rPr>
        <w:rFonts w:ascii="Symbol" w:hAnsi="Symbol" w:hint="default"/>
      </w:rPr>
    </w:lvl>
    <w:lvl w:ilvl="7" w:tplc="63542712" w:tentative="1">
      <w:start w:val="1"/>
      <w:numFmt w:val="bullet"/>
      <w:lvlText w:val="o"/>
      <w:lvlJc w:val="left"/>
      <w:pPr>
        <w:tabs>
          <w:tab w:val="num" w:pos="6327"/>
        </w:tabs>
        <w:ind w:left="6327" w:hanging="360"/>
      </w:pPr>
      <w:rPr>
        <w:rFonts w:ascii="Courier New" w:hAnsi="Courier New" w:cs="Courier New" w:hint="default"/>
      </w:rPr>
    </w:lvl>
    <w:lvl w:ilvl="8" w:tplc="1F6E329C"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7" w15:restartNumberingAfterBreak="0">
    <w:nsid w:val="1A9755A7"/>
    <w:multiLevelType w:val="hybridMultilevel"/>
    <w:tmpl w:val="7B500EF4"/>
    <w:lvl w:ilvl="0" w:tplc="C57A8968">
      <w:start w:val="1"/>
      <w:numFmt w:val="decimal"/>
      <w:lvlText w:val="%1)"/>
      <w:lvlJc w:val="left"/>
      <w:pPr>
        <w:ind w:left="1260" w:hanging="360"/>
      </w:pPr>
    </w:lvl>
    <w:lvl w:ilvl="1" w:tplc="C7B03C42" w:tentative="1">
      <w:start w:val="1"/>
      <w:numFmt w:val="lowerLetter"/>
      <w:lvlText w:val="%2."/>
      <w:lvlJc w:val="left"/>
      <w:pPr>
        <w:ind w:left="1980" w:hanging="360"/>
      </w:pPr>
    </w:lvl>
    <w:lvl w:ilvl="2" w:tplc="25A6BDFC" w:tentative="1">
      <w:start w:val="1"/>
      <w:numFmt w:val="lowerRoman"/>
      <w:lvlText w:val="%3."/>
      <w:lvlJc w:val="right"/>
      <w:pPr>
        <w:ind w:left="2700" w:hanging="180"/>
      </w:pPr>
    </w:lvl>
    <w:lvl w:ilvl="3" w:tplc="E2CAFE52" w:tentative="1">
      <w:start w:val="1"/>
      <w:numFmt w:val="decimal"/>
      <w:lvlText w:val="%4."/>
      <w:lvlJc w:val="left"/>
      <w:pPr>
        <w:ind w:left="3420" w:hanging="360"/>
      </w:pPr>
    </w:lvl>
    <w:lvl w:ilvl="4" w:tplc="35BCDA52" w:tentative="1">
      <w:start w:val="1"/>
      <w:numFmt w:val="lowerLetter"/>
      <w:lvlText w:val="%5."/>
      <w:lvlJc w:val="left"/>
      <w:pPr>
        <w:ind w:left="4140" w:hanging="360"/>
      </w:pPr>
    </w:lvl>
    <w:lvl w:ilvl="5" w:tplc="13FC0008" w:tentative="1">
      <w:start w:val="1"/>
      <w:numFmt w:val="lowerRoman"/>
      <w:lvlText w:val="%6."/>
      <w:lvlJc w:val="right"/>
      <w:pPr>
        <w:ind w:left="4860" w:hanging="180"/>
      </w:pPr>
    </w:lvl>
    <w:lvl w:ilvl="6" w:tplc="9D86CF28" w:tentative="1">
      <w:start w:val="1"/>
      <w:numFmt w:val="decimal"/>
      <w:lvlText w:val="%7."/>
      <w:lvlJc w:val="left"/>
      <w:pPr>
        <w:ind w:left="5580" w:hanging="360"/>
      </w:pPr>
    </w:lvl>
    <w:lvl w:ilvl="7" w:tplc="A6AE1092" w:tentative="1">
      <w:start w:val="1"/>
      <w:numFmt w:val="lowerLetter"/>
      <w:lvlText w:val="%8."/>
      <w:lvlJc w:val="left"/>
      <w:pPr>
        <w:ind w:left="6300" w:hanging="360"/>
      </w:pPr>
    </w:lvl>
    <w:lvl w:ilvl="8" w:tplc="2892B96C" w:tentative="1">
      <w:start w:val="1"/>
      <w:numFmt w:val="lowerRoman"/>
      <w:lvlText w:val="%9."/>
      <w:lvlJc w:val="right"/>
      <w:pPr>
        <w:ind w:left="7020" w:hanging="180"/>
      </w:pPr>
    </w:lvl>
  </w:abstractNum>
  <w:abstractNum w:abstractNumId="28"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0"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7D5482D"/>
    <w:multiLevelType w:val="hybridMultilevel"/>
    <w:tmpl w:val="52E46B64"/>
    <w:lvl w:ilvl="0" w:tplc="C09E0362">
      <w:start w:val="1"/>
      <w:numFmt w:val="bullet"/>
      <w:lvlText w:val=""/>
      <w:lvlJc w:val="left"/>
      <w:pPr>
        <w:ind w:left="1429" w:hanging="360"/>
      </w:pPr>
      <w:rPr>
        <w:rFonts w:ascii="Symbol" w:hAnsi="Symbol" w:hint="default"/>
      </w:rPr>
    </w:lvl>
    <w:lvl w:ilvl="1" w:tplc="14F2D52C" w:tentative="1">
      <w:start w:val="1"/>
      <w:numFmt w:val="bullet"/>
      <w:lvlText w:val="o"/>
      <w:lvlJc w:val="left"/>
      <w:pPr>
        <w:ind w:left="2149" w:hanging="360"/>
      </w:pPr>
      <w:rPr>
        <w:rFonts w:ascii="Courier New" w:hAnsi="Courier New" w:cs="Courier New" w:hint="default"/>
      </w:rPr>
    </w:lvl>
    <w:lvl w:ilvl="2" w:tplc="BB5AE0DE" w:tentative="1">
      <w:start w:val="1"/>
      <w:numFmt w:val="bullet"/>
      <w:lvlText w:val=""/>
      <w:lvlJc w:val="left"/>
      <w:pPr>
        <w:ind w:left="2869" w:hanging="360"/>
      </w:pPr>
      <w:rPr>
        <w:rFonts w:ascii="Wingdings" w:hAnsi="Wingdings" w:hint="default"/>
      </w:rPr>
    </w:lvl>
    <w:lvl w:ilvl="3" w:tplc="36027532" w:tentative="1">
      <w:start w:val="1"/>
      <w:numFmt w:val="bullet"/>
      <w:lvlText w:val=""/>
      <w:lvlJc w:val="left"/>
      <w:pPr>
        <w:ind w:left="3589" w:hanging="360"/>
      </w:pPr>
      <w:rPr>
        <w:rFonts w:ascii="Symbol" w:hAnsi="Symbol" w:hint="default"/>
      </w:rPr>
    </w:lvl>
    <w:lvl w:ilvl="4" w:tplc="5ACCB35E" w:tentative="1">
      <w:start w:val="1"/>
      <w:numFmt w:val="bullet"/>
      <w:lvlText w:val="o"/>
      <w:lvlJc w:val="left"/>
      <w:pPr>
        <w:ind w:left="4309" w:hanging="360"/>
      </w:pPr>
      <w:rPr>
        <w:rFonts w:ascii="Courier New" w:hAnsi="Courier New" w:cs="Courier New" w:hint="default"/>
      </w:rPr>
    </w:lvl>
    <w:lvl w:ilvl="5" w:tplc="B4B8696E" w:tentative="1">
      <w:start w:val="1"/>
      <w:numFmt w:val="bullet"/>
      <w:lvlText w:val=""/>
      <w:lvlJc w:val="left"/>
      <w:pPr>
        <w:ind w:left="5029" w:hanging="360"/>
      </w:pPr>
      <w:rPr>
        <w:rFonts w:ascii="Wingdings" w:hAnsi="Wingdings" w:hint="default"/>
      </w:rPr>
    </w:lvl>
    <w:lvl w:ilvl="6" w:tplc="2C308D20" w:tentative="1">
      <w:start w:val="1"/>
      <w:numFmt w:val="bullet"/>
      <w:lvlText w:val=""/>
      <w:lvlJc w:val="left"/>
      <w:pPr>
        <w:ind w:left="5749" w:hanging="360"/>
      </w:pPr>
      <w:rPr>
        <w:rFonts w:ascii="Symbol" w:hAnsi="Symbol" w:hint="default"/>
      </w:rPr>
    </w:lvl>
    <w:lvl w:ilvl="7" w:tplc="A2DA0BA6" w:tentative="1">
      <w:start w:val="1"/>
      <w:numFmt w:val="bullet"/>
      <w:lvlText w:val="o"/>
      <w:lvlJc w:val="left"/>
      <w:pPr>
        <w:ind w:left="6469" w:hanging="360"/>
      </w:pPr>
      <w:rPr>
        <w:rFonts w:ascii="Courier New" w:hAnsi="Courier New" w:cs="Courier New" w:hint="default"/>
      </w:rPr>
    </w:lvl>
    <w:lvl w:ilvl="8" w:tplc="4490B35C" w:tentative="1">
      <w:start w:val="1"/>
      <w:numFmt w:val="bullet"/>
      <w:lvlText w:val=""/>
      <w:lvlJc w:val="left"/>
      <w:pPr>
        <w:ind w:left="7189" w:hanging="360"/>
      </w:pPr>
      <w:rPr>
        <w:rFonts w:ascii="Wingdings" w:hAnsi="Wingdings" w:hint="default"/>
      </w:rPr>
    </w:lvl>
  </w:abstractNum>
  <w:abstractNum w:abstractNumId="32" w15:restartNumberingAfterBreak="0">
    <w:nsid w:val="2AF65968"/>
    <w:multiLevelType w:val="hybridMultilevel"/>
    <w:tmpl w:val="466054B2"/>
    <w:numStyleLink w:val="31"/>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6"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7"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783"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3"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4"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5"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5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71A0521F"/>
    <w:multiLevelType w:val="hybridMultilevel"/>
    <w:tmpl w:val="30B86986"/>
    <w:lvl w:ilvl="0" w:tplc="B4EA0948">
      <w:start w:val="1"/>
      <w:numFmt w:val="decimal"/>
      <w:lvlText w:val="%1)"/>
      <w:lvlJc w:val="left"/>
      <w:pPr>
        <w:ind w:left="1260" w:hanging="360"/>
      </w:pPr>
    </w:lvl>
    <w:lvl w:ilvl="1" w:tplc="62FCE3EE">
      <w:start w:val="1"/>
      <w:numFmt w:val="decimal"/>
      <w:lvlText w:val="%2."/>
      <w:lvlJc w:val="left"/>
      <w:pPr>
        <w:tabs>
          <w:tab w:val="num" w:pos="2160"/>
        </w:tabs>
        <w:ind w:left="2160" w:hanging="540"/>
      </w:pPr>
      <w:rPr>
        <w:rFonts w:hint="default"/>
      </w:rPr>
    </w:lvl>
    <w:lvl w:ilvl="2" w:tplc="B8F63F64">
      <w:start w:val="1"/>
      <w:numFmt w:val="decimal"/>
      <w:lvlText w:val="%3)."/>
      <w:lvlJc w:val="left"/>
      <w:pPr>
        <w:tabs>
          <w:tab w:val="num" w:pos="1134"/>
        </w:tabs>
        <w:ind w:left="851" w:firstLine="0"/>
      </w:pPr>
      <w:rPr>
        <w:rFonts w:hint="default"/>
      </w:rPr>
    </w:lvl>
    <w:lvl w:ilvl="3" w:tplc="31947126" w:tentative="1">
      <w:start w:val="1"/>
      <w:numFmt w:val="decimal"/>
      <w:lvlText w:val="%4."/>
      <w:lvlJc w:val="left"/>
      <w:pPr>
        <w:ind w:left="3420" w:hanging="360"/>
      </w:pPr>
    </w:lvl>
    <w:lvl w:ilvl="4" w:tplc="1D9E8F98" w:tentative="1">
      <w:start w:val="1"/>
      <w:numFmt w:val="lowerLetter"/>
      <w:lvlText w:val="%5."/>
      <w:lvlJc w:val="left"/>
      <w:pPr>
        <w:ind w:left="4140" w:hanging="360"/>
      </w:pPr>
    </w:lvl>
    <w:lvl w:ilvl="5" w:tplc="66369850" w:tentative="1">
      <w:start w:val="1"/>
      <w:numFmt w:val="lowerRoman"/>
      <w:lvlText w:val="%6."/>
      <w:lvlJc w:val="right"/>
      <w:pPr>
        <w:ind w:left="4860" w:hanging="180"/>
      </w:pPr>
    </w:lvl>
    <w:lvl w:ilvl="6" w:tplc="999A5200" w:tentative="1">
      <w:start w:val="1"/>
      <w:numFmt w:val="decimal"/>
      <w:lvlText w:val="%7."/>
      <w:lvlJc w:val="left"/>
      <w:pPr>
        <w:ind w:left="5580" w:hanging="360"/>
      </w:pPr>
    </w:lvl>
    <w:lvl w:ilvl="7" w:tplc="5364A1DA" w:tentative="1">
      <w:start w:val="1"/>
      <w:numFmt w:val="lowerLetter"/>
      <w:lvlText w:val="%8."/>
      <w:lvlJc w:val="left"/>
      <w:pPr>
        <w:ind w:left="6300" w:hanging="360"/>
      </w:pPr>
    </w:lvl>
    <w:lvl w:ilvl="8" w:tplc="BFEA2BC8" w:tentative="1">
      <w:start w:val="1"/>
      <w:numFmt w:val="lowerRoman"/>
      <w:lvlText w:val="%9."/>
      <w:lvlJc w:val="right"/>
      <w:pPr>
        <w:ind w:left="7020" w:hanging="180"/>
      </w:pPr>
    </w:lvl>
  </w:abstractNum>
  <w:abstractNum w:abstractNumId="6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6"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7"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8"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2"/>
  </w:num>
  <w:num w:numId="3">
    <w:abstractNumId w:val="1"/>
  </w:num>
  <w:num w:numId="4">
    <w:abstractNumId w:val="0"/>
  </w:num>
  <w:num w:numId="5">
    <w:abstractNumId w:val="46"/>
  </w:num>
  <w:num w:numId="6">
    <w:abstractNumId w:val="53"/>
  </w:num>
  <w:num w:numId="7">
    <w:abstractNumId w:val="47"/>
  </w:num>
  <w:num w:numId="8">
    <w:abstractNumId w:val="42"/>
  </w:num>
  <w:num w:numId="9">
    <w:abstractNumId w:val="65"/>
  </w:num>
  <w:num w:numId="10">
    <w:abstractNumId w:val="61"/>
  </w:num>
  <w:num w:numId="11">
    <w:abstractNumId w:val="37"/>
  </w:num>
  <w:num w:numId="12">
    <w:abstractNumId w:val="45"/>
  </w:num>
  <w:num w:numId="13">
    <w:abstractNumId w:val="43"/>
  </w:num>
  <w:num w:numId="14">
    <w:abstractNumId w:val="54"/>
  </w:num>
  <w:num w:numId="15">
    <w:abstractNumId w:val="35"/>
  </w:num>
  <w:num w:numId="16">
    <w:abstractNumId w:val="4"/>
  </w:num>
  <w:num w:numId="17">
    <w:abstractNumId w:val="38"/>
  </w:num>
  <w:num w:numId="18">
    <w:abstractNumId w:val="22"/>
  </w:num>
  <w:num w:numId="19">
    <w:abstractNumId w:val="57"/>
  </w:num>
  <w:num w:numId="20">
    <w:abstractNumId w:val="33"/>
  </w:num>
  <w:num w:numId="21">
    <w:abstractNumId w:val="24"/>
  </w:num>
  <w:num w:numId="22">
    <w:abstractNumId w:val="19"/>
  </w:num>
  <w:num w:numId="23">
    <w:abstractNumId w:val="50"/>
  </w:num>
  <w:num w:numId="24">
    <w:abstractNumId w:val="30"/>
  </w:num>
  <w:num w:numId="25">
    <w:abstractNumId w:val="21"/>
  </w:num>
  <w:num w:numId="26">
    <w:abstractNumId w:val="62"/>
  </w:num>
  <w:num w:numId="27">
    <w:abstractNumId w:val="58"/>
    <w:lvlOverride w:ilvl="0">
      <w:startOverride w:val="1"/>
    </w:lvlOverride>
  </w:num>
  <w:num w:numId="28">
    <w:abstractNumId w:val="64"/>
  </w:num>
  <w:num w:numId="29">
    <w:abstractNumId w:val="25"/>
  </w:num>
  <w:num w:numId="30">
    <w:abstractNumId w:val="44"/>
  </w:num>
  <w:num w:numId="31">
    <w:abstractNumId w:val="31"/>
  </w:num>
  <w:num w:numId="32">
    <w:abstractNumId w:val="48"/>
  </w:num>
  <w:num w:numId="33">
    <w:abstractNumId w:val="55"/>
  </w:num>
  <w:num w:numId="34">
    <w:abstractNumId w:val="63"/>
  </w:num>
  <w:num w:numId="35">
    <w:abstractNumId w:val="27"/>
  </w:num>
  <w:num w:numId="36">
    <w:abstractNumId w:val="56"/>
  </w:num>
  <w:num w:numId="37">
    <w:abstractNumId w:val="40"/>
  </w:num>
  <w:num w:numId="38">
    <w:abstractNumId w:val="41"/>
  </w:num>
  <w:num w:numId="39">
    <w:abstractNumId w:val="28"/>
  </w:num>
  <w:num w:numId="40">
    <w:abstractNumId w:val="60"/>
  </w:num>
  <w:num w:numId="41">
    <w:abstractNumId w:val="39"/>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59"/>
  </w:num>
  <w:num w:numId="45">
    <w:abstractNumId w:val="18"/>
  </w:num>
  <w:num w:numId="46">
    <w:abstractNumId w:val="51"/>
  </w:num>
  <w:num w:numId="47">
    <w:abstractNumId w:val="29"/>
  </w:num>
  <w:num w:numId="48">
    <w:abstractNumId w:val="68"/>
  </w:num>
  <w:num w:numId="49">
    <w:abstractNumId w:val="52"/>
  </w:num>
  <w:num w:numId="50">
    <w:abstractNumId w:val="49"/>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551"/>
    <w:rsid w:val="00002A84"/>
    <w:rsid w:val="00002BC1"/>
    <w:rsid w:val="00003821"/>
    <w:rsid w:val="00004611"/>
    <w:rsid w:val="000046FC"/>
    <w:rsid w:val="000049A0"/>
    <w:rsid w:val="00004A25"/>
    <w:rsid w:val="00005529"/>
    <w:rsid w:val="0000601C"/>
    <w:rsid w:val="000063DE"/>
    <w:rsid w:val="00006410"/>
    <w:rsid w:val="00006E07"/>
    <w:rsid w:val="00007127"/>
    <w:rsid w:val="00011B49"/>
    <w:rsid w:val="00011FA8"/>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60"/>
    <w:rsid w:val="00015EDA"/>
    <w:rsid w:val="000165A5"/>
    <w:rsid w:val="0001690A"/>
    <w:rsid w:val="00016C01"/>
    <w:rsid w:val="000170CB"/>
    <w:rsid w:val="000176DB"/>
    <w:rsid w:val="00017765"/>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865"/>
    <w:rsid w:val="0002496F"/>
    <w:rsid w:val="00024ED7"/>
    <w:rsid w:val="0002510C"/>
    <w:rsid w:val="00025237"/>
    <w:rsid w:val="00025558"/>
    <w:rsid w:val="00025B59"/>
    <w:rsid w:val="00025FC8"/>
    <w:rsid w:val="00026C93"/>
    <w:rsid w:val="00027241"/>
    <w:rsid w:val="00027CA2"/>
    <w:rsid w:val="00030426"/>
    <w:rsid w:val="00030F0C"/>
    <w:rsid w:val="000315AB"/>
    <w:rsid w:val="000327D5"/>
    <w:rsid w:val="00033462"/>
    <w:rsid w:val="0003366C"/>
    <w:rsid w:val="00033854"/>
    <w:rsid w:val="0003432F"/>
    <w:rsid w:val="0003454D"/>
    <w:rsid w:val="000349F9"/>
    <w:rsid w:val="00034FA6"/>
    <w:rsid w:val="000357E0"/>
    <w:rsid w:val="0003599B"/>
    <w:rsid w:val="000359F9"/>
    <w:rsid w:val="000363F7"/>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70D"/>
    <w:rsid w:val="00050C37"/>
    <w:rsid w:val="000510CA"/>
    <w:rsid w:val="00052B00"/>
    <w:rsid w:val="00053586"/>
    <w:rsid w:val="00053589"/>
    <w:rsid w:val="000536B1"/>
    <w:rsid w:val="00054255"/>
    <w:rsid w:val="00054624"/>
    <w:rsid w:val="00054718"/>
    <w:rsid w:val="000547AD"/>
    <w:rsid w:val="0005532F"/>
    <w:rsid w:val="00055A52"/>
    <w:rsid w:val="00055C47"/>
    <w:rsid w:val="000560D1"/>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2F64"/>
    <w:rsid w:val="00063663"/>
    <w:rsid w:val="000642B9"/>
    <w:rsid w:val="00064547"/>
    <w:rsid w:val="00064CE1"/>
    <w:rsid w:val="000664F3"/>
    <w:rsid w:val="00066B5A"/>
    <w:rsid w:val="0006706E"/>
    <w:rsid w:val="0007070F"/>
    <w:rsid w:val="00071CDE"/>
    <w:rsid w:val="00072133"/>
    <w:rsid w:val="00072435"/>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F0"/>
    <w:rsid w:val="00081E93"/>
    <w:rsid w:val="000822C3"/>
    <w:rsid w:val="000822D5"/>
    <w:rsid w:val="00082D09"/>
    <w:rsid w:val="00082E04"/>
    <w:rsid w:val="00082E74"/>
    <w:rsid w:val="00083C8E"/>
    <w:rsid w:val="000841DB"/>
    <w:rsid w:val="00084257"/>
    <w:rsid w:val="00084DF7"/>
    <w:rsid w:val="00085037"/>
    <w:rsid w:val="00085243"/>
    <w:rsid w:val="000861C3"/>
    <w:rsid w:val="000863CC"/>
    <w:rsid w:val="000866DC"/>
    <w:rsid w:val="00087318"/>
    <w:rsid w:val="00087408"/>
    <w:rsid w:val="0009009B"/>
    <w:rsid w:val="000905E9"/>
    <w:rsid w:val="00090EC1"/>
    <w:rsid w:val="00091329"/>
    <w:rsid w:val="00091737"/>
    <w:rsid w:val="00091B6D"/>
    <w:rsid w:val="00091EDF"/>
    <w:rsid w:val="000924F2"/>
    <w:rsid w:val="00092EEC"/>
    <w:rsid w:val="000934D4"/>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DCF"/>
    <w:rsid w:val="00097E43"/>
    <w:rsid w:val="000A0D14"/>
    <w:rsid w:val="000A1310"/>
    <w:rsid w:val="000A1C9C"/>
    <w:rsid w:val="000A1F79"/>
    <w:rsid w:val="000A247D"/>
    <w:rsid w:val="000A2573"/>
    <w:rsid w:val="000A288D"/>
    <w:rsid w:val="000A332E"/>
    <w:rsid w:val="000A343E"/>
    <w:rsid w:val="000A3790"/>
    <w:rsid w:val="000A44C1"/>
    <w:rsid w:val="000A4625"/>
    <w:rsid w:val="000A52D6"/>
    <w:rsid w:val="000A64BC"/>
    <w:rsid w:val="000A676D"/>
    <w:rsid w:val="000A6B4E"/>
    <w:rsid w:val="000A6F4D"/>
    <w:rsid w:val="000B053F"/>
    <w:rsid w:val="000B0726"/>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67C"/>
    <w:rsid w:val="000B5877"/>
    <w:rsid w:val="000B5E88"/>
    <w:rsid w:val="000B5ED0"/>
    <w:rsid w:val="000B67F7"/>
    <w:rsid w:val="000B6A40"/>
    <w:rsid w:val="000B6D42"/>
    <w:rsid w:val="000B72FF"/>
    <w:rsid w:val="000B7627"/>
    <w:rsid w:val="000C00D5"/>
    <w:rsid w:val="000C2369"/>
    <w:rsid w:val="000C2716"/>
    <w:rsid w:val="000C27FB"/>
    <w:rsid w:val="000C2BDC"/>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929"/>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1D4"/>
    <w:rsid w:val="000E6DAC"/>
    <w:rsid w:val="000E734F"/>
    <w:rsid w:val="000E793B"/>
    <w:rsid w:val="000E79CE"/>
    <w:rsid w:val="000F0C9A"/>
    <w:rsid w:val="000F17D5"/>
    <w:rsid w:val="000F1882"/>
    <w:rsid w:val="000F1D74"/>
    <w:rsid w:val="000F270E"/>
    <w:rsid w:val="000F2A83"/>
    <w:rsid w:val="000F30D8"/>
    <w:rsid w:val="000F5B77"/>
    <w:rsid w:val="000F5E3D"/>
    <w:rsid w:val="000F6156"/>
    <w:rsid w:val="000F6704"/>
    <w:rsid w:val="000F6B6A"/>
    <w:rsid w:val="00100224"/>
    <w:rsid w:val="0010079D"/>
    <w:rsid w:val="001009A2"/>
    <w:rsid w:val="00100DC9"/>
    <w:rsid w:val="001014E0"/>
    <w:rsid w:val="0010209D"/>
    <w:rsid w:val="001025F5"/>
    <w:rsid w:val="001026EE"/>
    <w:rsid w:val="0010295C"/>
    <w:rsid w:val="0010335D"/>
    <w:rsid w:val="0010372C"/>
    <w:rsid w:val="00103947"/>
    <w:rsid w:val="001039E5"/>
    <w:rsid w:val="00103DDB"/>
    <w:rsid w:val="00103E40"/>
    <w:rsid w:val="0010435E"/>
    <w:rsid w:val="00104D60"/>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116B1"/>
    <w:rsid w:val="00111B4F"/>
    <w:rsid w:val="00111ED7"/>
    <w:rsid w:val="00112107"/>
    <w:rsid w:val="00112895"/>
    <w:rsid w:val="00112C35"/>
    <w:rsid w:val="001130CC"/>
    <w:rsid w:val="00113600"/>
    <w:rsid w:val="00113C40"/>
    <w:rsid w:val="00115F82"/>
    <w:rsid w:val="00117179"/>
    <w:rsid w:val="0011729B"/>
    <w:rsid w:val="00117A33"/>
    <w:rsid w:val="00117C9C"/>
    <w:rsid w:val="00120769"/>
    <w:rsid w:val="00121036"/>
    <w:rsid w:val="001214D5"/>
    <w:rsid w:val="00121DD1"/>
    <w:rsid w:val="00121F3E"/>
    <w:rsid w:val="00121FF6"/>
    <w:rsid w:val="00122D87"/>
    <w:rsid w:val="00124023"/>
    <w:rsid w:val="0012489B"/>
    <w:rsid w:val="00125383"/>
    <w:rsid w:val="00125BDA"/>
    <w:rsid w:val="00125E6A"/>
    <w:rsid w:val="00125FCE"/>
    <w:rsid w:val="00126268"/>
    <w:rsid w:val="0012636C"/>
    <w:rsid w:val="00126656"/>
    <w:rsid w:val="001267B4"/>
    <w:rsid w:val="00126EED"/>
    <w:rsid w:val="0012764B"/>
    <w:rsid w:val="00127894"/>
    <w:rsid w:val="00127A11"/>
    <w:rsid w:val="00130B17"/>
    <w:rsid w:val="00130C02"/>
    <w:rsid w:val="00131435"/>
    <w:rsid w:val="00131F6A"/>
    <w:rsid w:val="00131FF8"/>
    <w:rsid w:val="00132044"/>
    <w:rsid w:val="00132553"/>
    <w:rsid w:val="001328A8"/>
    <w:rsid w:val="00132BE7"/>
    <w:rsid w:val="0013304A"/>
    <w:rsid w:val="00133419"/>
    <w:rsid w:val="001337F7"/>
    <w:rsid w:val="001341E9"/>
    <w:rsid w:val="00134C4C"/>
    <w:rsid w:val="00135B5A"/>
    <w:rsid w:val="00136DB8"/>
    <w:rsid w:val="0013770B"/>
    <w:rsid w:val="00137ED8"/>
    <w:rsid w:val="001401C0"/>
    <w:rsid w:val="00140ABE"/>
    <w:rsid w:val="00141FB7"/>
    <w:rsid w:val="00142250"/>
    <w:rsid w:val="001436F6"/>
    <w:rsid w:val="00143AA3"/>
    <w:rsid w:val="00143BA8"/>
    <w:rsid w:val="00143E2B"/>
    <w:rsid w:val="00143FF4"/>
    <w:rsid w:val="001441F6"/>
    <w:rsid w:val="00144281"/>
    <w:rsid w:val="001442DF"/>
    <w:rsid w:val="00144371"/>
    <w:rsid w:val="00144854"/>
    <w:rsid w:val="001449B0"/>
    <w:rsid w:val="00144A16"/>
    <w:rsid w:val="00144BFE"/>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36EF"/>
    <w:rsid w:val="001540BC"/>
    <w:rsid w:val="00154464"/>
    <w:rsid w:val="00154802"/>
    <w:rsid w:val="0015497A"/>
    <w:rsid w:val="00154EC5"/>
    <w:rsid w:val="00155590"/>
    <w:rsid w:val="00155A7F"/>
    <w:rsid w:val="00156B7D"/>
    <w:rsid w:val="00156EF8"/>
    <w:rsid w:val="00157330"/>
    <w:rsid w:val="00157A97"/>
    <w:rsid w:val="00157D50"/>
    <w:rsid w:val="00161C01"/>
    <w:rsid w:val="00161CBD"/>
    <w:rsid w:val="0016269F"/>
    <w:rsid w:val="001630F1"/>
    <w:rsid w:val="001634E0"/>
    <w:rsid w:val="00163956"/>
    <w:rsid w:val="001650A3"/>
    <w:rsid w:val="0016585F"/>
    <w:rsid w:val="001658B7"/>
    <w:rsid w:val="00166C59"/>
    <w:rsid w:val="001670EB"/>
    <w:rsid w:val="0016798D"/>
    <w:rsid w:val="00170646"/>
    <w:rsid w:val="00170C66"/>
    <w:rsid w:val="0017118F"/>
    <w:rsid w:val="001713B3"/>
    <w:rsid w:val="001726BE"/>
    <w:rsid w:val="00172B1A"/>
    <w:rsid w:val="00172B32"/>
    <w:rsid w:val="00172C26"/>
    <w:rsid w:val="001730F8"/>
    <w:rsid w:val="001736F7"/>
    <w:rsid w:val="00173C25"/>
    <w:rsid w:val="00174349"/>
    <w:rsid w:val="001748F1"/>
    <w:rsid w:val="00174C1E"/>
    <w:rsid w:val="00174E97"/>
    <w:rsid w:val="00175256"/>
    <w:rsid w:val="00175904"/>
    <w:rsid w:val="00175932"/>
    <w:rsid w:val="00175A53"/>
    <w:rsid w:val="00175BDA"/>
    <w:rsid w:val="00175BF2"/>
    <w:rsid w:val="00176309"/>
    <w:rsid w:val="00176E30"/>
    <w:rsid w:val="001773EE"/>
    <w:rsid w:val="00180B4C"/>
    <w:rsid w:val="00180F93"/>
    <w:rsid w:val="00180FFB"/>
    <w:rsid w:val="00181254"/>
    <w:rsid w:val="001812AE"/>
    <w:rsid w:val="00181445"/>
    <w:rsid w:val="00181447"/>
    <w:rsid w:val="001821D8"/>
    <w:rsid w:val="00183C7E"/>
    <w:rsid w:val="00183EB4"/>
    <w:rsid w:val="00186B6E"/>
    <w:rsid w:val="00187206"/>
    <w:rsid w:val="001874F7"/>
    <w:rsid w:val="001875C8"/>
    <w:rsid w:val="0019046F"/>
    <w:rsid w:val="001908C8"/>
    <w:rsid w:val="00190E57"/>
    <w:rsid w:val="0019110F"/>
    <w:rsid w:val="001914F7"/>
    <w:rsid w:val="00191E1B"/>
    <w:rsid w:val="00192644"/>
    <w:rsid w:val="001926E9"/>
    <w:rsid w:val="0019273B"/>
    <w:rsid w:val="00192AA8"/>
    <w:rsid w:val="00194039"/>
    <w:rsid w:val="00194528"/>
    <w:rsid w:val="0019543A"/>
    <w:rsid w:val="00195927"/>
    <w:rsid w:val="00195A11"/>
    <w:rsid w:val="00195DFD"/>
    <w:rsid w:val="00196208"/>
    <w:rsid w:val="00196703"/>
    <w:rsid w:val="00196B4D"/>
    <w:rsid w:val="00196F1D"/>
    <w:rsid w:val="001970CD"/>
    <w:rsid w:val="001971C1"/>
    <w:rsid w:val="001973CF"/>
    <w:rsid w:val="001977B6"/>
    <w:rsid w:val="001979EA"/>
    <w:rsid w:val="00197D6A"/>
    <w:rsid w:val="00197F43"/>
    <w:rsid w:val="001A0094"/>
    <w:rsid w:val="001A1204"/>
    <w:rsid w:val="001A12EF"/>
    <w:rsid w:val="001A1E04"/>
    <w:rsid w:val="001A27C7"/>
    <w:rsid w:val="001A2EC6"/>
    <w:rsid w:val="001A344D"/>
    <w:rsid w:val="001A391A"/>
    <w:rsid w:val="001A3FC1"/>
    <w:rsid w:val="001A483D"/>
    <w:rsid w:val="001A506B"/>
    <w:rsid w:val="001A5256"/>
    <w:rsid w:val="001A5359"/>
    <w:rsid w:val="001A55AA"/>
    <w:rsid w:val="001A5626"/>
    <w:rsid w:val="001A5B96"/>
    <w:rsid w:val="001A67D4"/>
    <w:rsid w:val="001A6B4D"/>
    <w:rsid w:val="001B0898"/>
    <w:rsid w:val="001B0958"/>
    <w:rsid w:val="001B0A88"/>
    <w:rsid w:val="001B0D98"/>
    <w:rsid w:val="001B1492"/>
    <w:rsid w:val="001B1B8C"/>
    <w:rsid w:val="001B2BDA"/>
    <w:rsid w:val="001B319E"/>
    <w:rsid w:val="001B336F"/>
    <w:rsid w:val="001B3692"/>
    <w:rsid w:val="001B42DD"/>
    <w:rsid w:val="001B465F"/>
    <w:rsid w:val="001B4BE7"/>
    <w:rsid w:val="001B5BA9"/>
    <w:rsid w:val="001B6666"/>
    <w:rsid w:val="001B6669"/>
    <w:rsid w:val="001B6FE1"/>
    <w:rsid w:val="001C0173"/>
    <w:rsid w:val="001C04F0"/>
    <w:rsid w:val="001C139D"/>
    <w:rsid w:val="001C1D66"/>
    <w:rsid w:val="001C2539"/>
    <w:rsid w:val="001C261E"/>
    <w:rsid w:val="001C3136"/>
    <w:rsid w:val="001C313B"/>
    <w:rsid w:val="001C47E6"/>
    <w:rsid w:val="001C48E8"/>
    <w:rsid w:val="001C5AA8"/>
    <w:rsid w:val="001C5F20"/>
    <w:rsid w:val="001C65E3"/>
    <w:rsid w:val="001C68B1"/>
    <w:rsid w:val="001C6CCB"/>
    <w:rsid w:val="001C6EE1"/>
    <w:rsid w:val="001C70A5"/>
    <w:rsid w:val="001C7427"/>
    <w:rsid w:val="001C75B8"/>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F72"/>
    <w:rsid w:val="001E246A"/>
    <w:rsid w:val="001E27D7"/>
    <w:rsid w:val="001E287E"/>
    <w:rsid w:val="001E3720"/>
    <w:rsid w:val="001E64EA"/>
    <w:rsid w:val="001E694B"/>
    <w:rsid w:val="001E7664"/>
    <w:rsid w:val="001E7ECE"/>
    <w:rsid w:val="001E7FD6"/>
    <w:rsid w:val="001F02CB"/>
    <w:rsid w:val="001F0E34"/>
    <w:rsid w:val="001F1531"/>
    <w:rsid w:val="001F1932"/>
    <w:rsid w:val="001F236E"/>
    <w:rsid w:val="001F2629"/>
    <w:rsid w:val="001F3463"/>
    <w:rsid w:val="001F3D71"/>
    <w:rsid w:val="001F48E2"/>
    <w:rsid w:val="001F52D4"/>
    <w:rsid w:val="001F54D7"/>
    <w:rsid w:val="001F564E"/>
    <w:rsid w:val="001F56C4"/>
    <w:rsid w:val="001F5803"/>
    <w:rsid w:val="001F5916"/>
    <w:rsid w:val="001F59E2"/>
    <w:rsid w:val="001F655A"/>
    <w:rsid w:val="001F66A6"/>
    <w:rsid w:val="001F72CF"/>
    <w:rsid w:val="001F7993"/>
    <w:rsid w:val="001F7AD0"/>
    <w:rsid w:val="001F7D57"/>
    <w:rsid w:val="00200295"/>
    <w:rsid w:val="00200F14"/>
    <w:rsid w:val="00201352"/>
    <w:rsid w:val="0020149F"/>
    <w:rsid w:val="0020190A"/>
    <w:rsid w:val="00201A97"/>
    <w:rsid w:val="00201BEB"/>
    <w:rsid w:val="00201D9D"/>
    <w:rsid w:val="00201FF4"/>
    <w:rsid w:val="00202718"/>
    <w:rsid w:val="00203226"/>
    <w:rsid w:val="00203426"/>
    <w:rsid w:val="00203D08"/>
    <w:rsid w:val="00203F84"/>
    <w:rsid w:val="00204063"/>
    <w:rsid w:val="002042FA"/>
    <w:rsid w:val="002044E6"/>
    <w:rsid w:val="00204B8E"/>
    <w:rsid w:val="00204C3D"/>
    <w:rsid w:val="002050B8"/>
    <w:rsid w:val="00205342"/>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9F2"/>
    <w:rsid w:val="00221C1D"/>
    <w:rsid w:val="00222372"/>
    <w:rsid w:val="00222BDA"/>
    <w:rsid w:val="00223561"/>
    <w:rsid w:val="002245B8"/>
    <w:rsid w:val="002247FA"/>
    <w:rsid w:val="0022518F"/>
    <w:rsid w:val="00225BD1"/>
    <w:rsid w:val="00225DFD"/>
    <w:rsid w:val="002276D9"/>
    <w:rsid w:val="00227EDF"/>
    <w:rsid w:val="0023027E"/>
    <w:rsid w:val="002306F6"/>
    <w:rsid w:val="00230979"/>
    <w:rsid w:val="0023149B"/>
    <w:rsid w:val="002317C1"/>
    <w:rsid w:val="00231CCC"/>
    <w:rsid w:val="00232935"/>
    <w:rsid w:val="0023319A"/>
    <w:rsid w:val="00233622"/>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5A75"/>
    <w:rsid w:val="00256129"/>
    <w:rsid w:val="0025612A"/>
    <w:rsid w:val="00256332"/>
    <w:rsid w:val="00257072"/>
    <w:rsid w:val="00257E3D"/>
    <w:rsid w:val="00257FD1"/>
    <w:rsid w:val="002602D1"/>
    <w:rsid w:val="002604E1"/>
    <w:rsid w:val="002604E4"/>
    <w:rsid w:val="00260553"/>
    <w:rsid w:val="00260BDE"/>
    <w:rsid w:val="0026166D"/>
    <w:rsid w:val="00262296"/>
    <w:rsid w:val="002622BF"/>
    <w:rsid w:val="002625F3"/>
    <w:rsid w:val="002628FB"/>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216"/>
    <w:rsid w:val="002723E8"/>
    <w:rsid w:val="00272602"/>
    <w:rsid w:val="00272EC3"/>
    <w:rsid w:val="00273021"/>
    <w:rsid w:val="0027303E"/>
    <w:rsid w:val="00273232"/>
    <w:rsid w:val="00274388"/>
    <w:rsid w:val="00274DBE"/>
    <w:rsid w:val="00275495"/>
    <w:rsid w:val="002757EF"/>
    <w:rsid w:val="00275EE7"/>
    <w:rsid w:val="002764CE"/>
    <w:rsid w:val="00276C7D"/>
    <w:rsid w:val="002774EE"/>
    <w:rsid w:val="0027793A"/>
    <w:rsid w:val="00277DD6"/>
    <w:rsid w:val="00277E51"/>
    <w:rsid w:val="0028038A"/>
    <w:rsid w:val="00280E4B"/>
    <w:rsid w:val="00281098"/>
    <w:rsid w:val="00281405"/>
    <w:rsid w:val="0028197A"/>
    <w:rsid w:val="00282333"/>
    <w:rsid w:val="0028259B"/>
    <w:rsid w:val="00282B6E"/>
    <w:rsid w:val="002830DF"/>
    <w:rsid w:val="0028370A"/>
    <w:rsid w:val="0028371B"/>
    <w:rsid w:val="00283F4A"/>
    <w:rsid w:val="0028424F"/>
    <w:rsid w:val="0028476C"/>
    <w:rsid w:val="0028526C"/>
    <w:rsid w:val="00285A75"/>
    <w:rsid w:val="00285C96"/>
    <w:rsid w:val="00287110"/>
    <w:rsid w:val="0028758E"/>
    <w:rsid w:val="00287B46"/>
    <w:rsid w:val="00287B62"/>
    <w:rsid w:val="002901C4"/>
    <w:rsid w:val="002901D1"/>
    <w:rsid w:val="002904F3"/>
    <w:rsid w:val="0029151D"/>
    <w:rsid w:val="00291E1F"/>
    <w:rsid w:val="002922C4"/>
    <w:rsid w:val="00293002"/>
    <w:rsid w:val="00293161"/>
    <w:rsid w:val="0029345F"/>
    <w:rsid w:val="00293660"/>
    <w:rsid w:val="0029384E"/>
    <w:rsid w:val="002943E1"/>
    <w:rsid w:val="00294575"/>
    <w:rsid w:val="00294B82"/>
    <w:rsid w:val="00295497"/>
    <w:rsid w:val="00295522"/>
    <w:rsid w:val="0029570A"/>
    <w:rsid w:val="002957D8"/>
    <w:rsid w:val="0029618B"/>
    <w:rsid w:val="002966DD"/>
    <w:rsid w:val="00296E17"/>
    <w:rsid w:val="00296FD9"/>
    <w:rsid w:val="00297832"/>
    <w:rsid w:val="00297876"/>
    <w:rsid w:val="002979EE"/>
    <w:rsid w:val="00297BCE"/>
    <w:rsid w:val="002A0921"/>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50A5"/>
    <w:rsid w:val="002A5326"/>
    <w:rsid w:val="002A678E"/>
    <w:rsid w:val="002A7199"/>
    <w:rsid w:val="002A723A"/>
    <w:rsid w:val="002A7C8C"/>
    <w:rsid w:val="002B09EE"/>
    <w:rsid w:val="002B16D8"/>
    <w:rsid w:val="002B1AA5"/>
    <w:rsid w:val="002B2F47"/>
    <w:rsid w:val="002B3514"/>
    <w:rsid w:val="002B4128"/>
    <w:rsid w:val="002B4156"/>
    <w:rsid w:val="002B43B5"/>
    <w:rsid w:val="002B4A42"/>
    <w:rsid w:val="002B4CB8"/>
    <w:rsid w:val="002B4CDE"/>
    <w:rsid w:val="002B4CF9"/>
    <w:rsid w:val="002B5030"/>
    <w:rsid w:val="002B511B"/>
    <w:rsid w:val="002B5CBE"/>
    <w:rsid w:val="002B6075"/>
    <w:rsid w:val="002B658B"/>
    <w:rsid w:val="002B6883"/>
    <w:rsid w:val="002B7250"/>
    <w:rsid w:val="002B753B"/>
    <w:rsid w:val="002B7816"/>
    <w:rsid w:val="002B7907"/>
    <w:rsid w:val="002B7A8E"/>
    <w:rsid w:val="002B7BA9"/>
    <w:rsid w:val="002B7CB8"/>
    <w:rsid w:val="002B7D3E"/>
    <w:rsid w:val="002C00A1"/>
    <w:rsid w:val="002C00FE"/>
    <w:rsid w:val="002C0643"/>
    <w:rsid w:val="002C0E1E"/>
    <w:rsid w:val="002C0F76"/>
    <w:rsid w:val="002C1143"/>
    <w:rsid w:val="002C11D9"/>
    <w:rsid w:val="002C1507"/>
    <w:rsid w:val="002C19E3"/>
    <w:rsid w:val="002C21DA"/>
    <w:rsid w:val="002C23BB"/>
    <w:rsid w:val="002C2D13"/>
    <w:rsid w:val="002C2D2B"/>
    <w:rsid w:val="002C2DB8"/>
    <w:rsid w:val="002C2DEB"/>
    <w:rsid w:val="002C3276"/>
    <w:rsid w:val="002C346B"/>
    <w:rsid w:val="002C3816"/>
    <w:rsid w:val="002C426E"/>
    <w:rsid w:val="002C46C5"/>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541"/>
    <w:rsid w:val="002E3CAC"/>
    <w:rsid w:val="002E3E19"/>
    <w:rsid w:val="002E4114"/>
    <w:rsid w:val="002E4328"/>
    <w:rsid w:val="002E4554"/>
    <w:rsid w:val="002E485D"/>
    <w:rsid w:val="002E4F00"/>
    <w:rsid w:val="002E4F9D"/>
    <w:rsid w:val="002E5214"/>
    <w:rsid w:val="002E5DEB"/>
    <w:rsid w:val="002E706F"/>
    <w:rsid w:val="002E75F8"/>
    <w:rsid w:val="002E7D5E"/>
    <w:rsid w:val="002F00AC"/>
    <w:rsid w:val="002F0E24"/>
    <w:rsid w:val="002F152F"/>
    <w:rsid w:val="002F1614"/>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4FF"/>
    <w:rsid w:val="002F57FD"/>
    <w:rsid w:val="002F5920"/>
    <w:rsid w:val="002F6008"/>
    <w:rsid w:val="002F6322"/>
    <w:rsid w:val="002F7ABF"/>
    <w:rsid w:val="002F7BD3"/>
    <w:rsid w:val="003000EC"/>
    <w:rsid w:val="00300573"/>
    <w:rsid w:val="003006B6"/>
    <w:rsid w:val="00300E74"/>
    <w:rsid w:val="003016F6"/>
    <w:rsid w:val="00301840"/>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79EC"/>
    <w:rsid w:val="00307D13"/>
    <w:rsid w:val="00307D41"/>
    <w:rsid w:val="00310825"/>
    <w:rsid w:val="00310CE5"/>
    <w:rsid w:val="00311853"/>
    <w:rsid w:val="00311F65"/>
    <w:rsid w:val="0031293F"/>
    <w:rsid w:val="00313072"/>
    <w:rsid w:val="00314210"/>
    <w:rsid w:val="003144ED"/>
    <w:rsid w:val="00314FC3"/>
    <w:rsid w:val="003156ED"/>
    <w:rsid w:val="00315D7E"/>
    <w:rsid w:val="003162B5"/>
    <w:rsid w:val="0031774C"/>
    <w:rsid w:val="00317C6F"/>
    <w:rsid w:val="00320A14"/>
    <w:rsid w:val="00320C14"/>
    <w:rsid w:val="0032187A"/>
    <w:rsid w:val="0032203A"/>
    <w:rsid w:val="00322525"/>
    <w:rsid w:val="00322950"/>
    <w:rsid w:val="00322FA6"/>
    <w:rsid w:val="0032318B"/>
    <w:rsid w:val="00323296"/>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08B"/>
    <w:rsid w:val="0033242B"/>
    <w:rsid w:val="00332C5F"/>
    <w:rsid w:val="00332D07"/>
    <w:rsid w:val="003330B5"/>
    <w:rsid w:val="00333121"/>
    <w:rsid w:val="00333806"/>
    <w:rsid w:val="0033387A"/>
    <w:rsid w:val="00333BDC"/>
    <w:rsid w:val="00333C4D"/>
    <w:rsid w:val="00334250"/>
    <w:rsid w:val="003346AF"/>
    <w:rsid w:val="00335434"/>
    <w:rsid w:val="003367E8"/>
    <w:rsid w:val="00336862"/>
    <w:rsid w:val="00337037"/>
    <w:rsid w:val="0033772C"/>
    <w:rsid w:val="00337783"/>
    <w:rsid w:val="00337BE1"/>
    <w:rsid w:val="0034046A"/>
    <w:rsid w:val="003404D4"/>
    <w:rsid w:val="00340732"/>
    <w:rsid w:val="00340832"/>
    <w:rsid w:val="00340885"/>
    <w:rsid w:val="003415A6"/>
    <w:rsid w:val="0034213D"/>
    <w:rsid w:val="00343CFA"/>
    <w:rsid w:val="00343FF1"/>
    <w:rsid w:val="003442D9"/>
    <w:rsid w:val="003443D3"/>
    <w:rsid w:val="00345400"/>
    <w:rsid w:val="00345453"/>
    <w:rsid w:val="00345CDE"/>
    <w:rsid w:val="003464FE"/>
    <w:rsid w:val="003465D8"/>
    <w:rsid w:val="003467B7"/>
    <w:rsid w:val="00346901"/>
    <w:rsid w:val="00346CB6"/>
    <w:rsid w:val="00346D13"/>
    <w:rsid w:val="00347021"/>
    <w:rsid w:val="00347210"/>
    <w:rsid w:val="0034724A"/>
    <w:rsid w:val="00347FF0"/>
    <w:rsid w:val="00350443"/>
    <w:rsid w:val="00350D5A"/>
    <w:rsid w:val="00350D8B"/>
    <w:rsid w:val="003513CF"/>
    <w:rsid w:val="00351507"/>
    <w:rsid w:val="00351C21"/>
    <w:rsid w:val="0035215F"/>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77"/>
    <w:rsid w:val="0035675F"/>
    <w:rsid w:val="00356968"/>
    <w:rsid w:val="00356B10"/>
    <w:rsid w:val="003574FA"/>
    <w:rsid w:val="00357748"/>
    <w:rsid w:val="00357EE6"/>
    <w:rsid w:val="00360359"/>
    <w:rsid w:val="00360479"/>
    <w:rsid w:val="003605E9"/>
    <w:rsid w:val="00360839"/>
    <w:rsid w:val="0036138D"/>
    <w:rsid w:val="003614B2"/>
    <w:rsid w:val="0036174D"/>
    <w:rsid w:val="00361CA5"/>
    <w:rsid w:val="00361EDB"/>
    <w:rsid w:val="00362CBE"/>
    <w:rsid w:val="00363B80"/>
    <w:rsid w:val="00364319"/>
    <w:rsid w:val="00364642"/>
    <w:rsid w:val="00364698"/>
    <w:rsid w:val="00364CD4"/>
    <w:rsid w:val="0036514F"/>
    <w:rsid w:val="00365E53"/>
    <w:rsid w:val="003661AD"/>
    <w:rsid w:val="00366828"/>
    <w:rsid w:val="00367399"/>
    <w:rsid w:val="00367ABE"/>
    <w:rsid w:val="00370192"/>
    <w:rsid w:val="00370D0D"/>
    <w:rsid w:val="00370F91"/>
    <w:rsid w:val="00371174"/>
    <w:rsid w:val="003714FC"/>
    <w:rsid w:val="00371572"/>
    <w:rsid w:val="00371BDF"/>
    <w:rsid w:val="00371F97"/>
    <w:rsid w:val="00372ABE"/>
    <w:rsid w:val="00372BAF"/>
    <w:rsid w:val="003736D5"/>
    <w:rsid w:val="003736FE"/>
    <w:rsid w:val="00373A38"/>
    <w:rsid w:val="00373F65"/>
    <w:rsid w:val="0037407E"/>
    <w:rsid w:val="00374F50"/>
    <w:rsid w:val="00375080"/>
    <w:rsid w:val="003753C2"/>
    <w:rsid w:val="00375578"/>
    <w:rsid w:val="00377138"/>
    <w:rsid w:val="00377B72"/>
    <w:rsid w:val="00377DED"/>
    <w:rsid w:val="0038044F"/>
    <w:rsid w:val="003810F5"/>
    <w:rsid w:val="00381ACD"/>
    <w:rsid w:val="00381B1C"/>
    <w:rsid w:val="00381CCE"/>
    <w:rsid w:val="00382295"/>
    <w:rsid w:val="003823C6"/>
    <w:rsid w:val="003824FA"/>
    <w:rsid w:val="00382F4F"/>
    <w:rsid w:val="00384416"/>
    <w:rsid w:val="00384688"/>
    <w:rsid w:val="00384EF3"/>
    <w:rsid w:val="00385118"/>
    <w:rsid w:val="0038536F"/>
    <w:rsid w:val="00386370"/>
    <w:rsid w:val="0038659D"/>
    <w:rsid w:val="003874E5"/>
    <w:rsid w:val="0038786F"/>
    <w:rsid w:val="00387C48"/>
    <w:rsid w:val="003905CD"/>
    <w:rsid w:val="003906B2"/>
    <w:rsid w:val="00390791"/>
    <w:rsid w:val="0039079B"/>
    <w:rsid w:val="00390AF7"/>
    <w:rsid w:val="00390CB1"/>
    <w:rsid w:val="00391370"/>
    <w:rsid w:val="0039280E"/>
    <w:rsid w:val="00392A6D"/>
    <w:rsid w:val="00392C43"/>
    <w:rsid w:val="00393102"/>
    <w:rsid w:val="003936CC"/>
    <w:rsid w:val="003936EA"/>
    <w:rsid w:val="00393BF3"/>
    <w:rsid w:val="00394030"/>
    <w:rsid w:val="0039464D"/>
    <w:rsid w:val="00394668"/>
    <w:rsid w:val="003952F4"/>
    <w:rsid w:val="003954CA"/>
    <w:rsid w:val="00395A80"/>
    <w:rsid w:val="00395DC4"/>
    <w:rsid w:val="00396242"/>
    <w:rsid w:val="003964F1"/>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2D"/>
    <w:rsid w:val="003A50F4"/>
    <w:rsid w:val="003A5117"/>
    <w:rsid w:val="003A58FD"/>
    <w:rsid w:val="003A6954"/>
    <w:rsid w:val="003A6A70"/>
    <w:rsid w:val="003A77EA"/>
    <w:rsid w:val="003A7BCB"/>
    <w:rsid w:val="003B0898"/>
    <w:rsid w:val="003B0A82"/>
    <w:rsid w:val="003B12DB"/>
    <w:rsid w:val="003B17EE"/>
    <w:rsid w:val="003B228B"/>
    <w:rsid w:val="003B2C3C"/>
    <w:rsid w:val="003B2D5A"/>
    <w:rsid w:val="003B33C4"/>
    <w:rsid w:val="003B384D"/>
    <w:rsid w:val="003B56A1"/>
    <w:rsid w:val="003B5887"/>
    <w:rsid w:val="003B5E10"/>
    <w:rsid w:val="003B66B8"/>
    <w:rsid w:val="003B70C6"/>
    <w:rsid w:val="003B731B"/>
    <w:rsid w:val="003C02F5"/>
    <w:rsid w:val="003C0658"/>
    <w:rsid w:val="003C0AD4"/>
    <w:rsid w:val="003C0AE3"/>
    <w:rsid w:val="003C0F9E"/>
    <w:rsid w:val="003C142D"/>
    <w:rsid w:val="003C29BA"/>
    <w:rsid w:val="003C3188"/>
    <w:rsid w:val="003C433B"/>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5F23"/>
    <w:rsid w:val="003D6FBA"/>
    <w:rsid w:val="003D71C3"/>
    <w:rsid w:val="003D7467"/>
    <w:rsid w:val="003D75CD"/>
    <w:rsid w:val="003D7B81"/>
    <w:rsid w:val="003D7FCC"/>
    <w:rsid w:val="003E006D"/>
    <w:rsid w:val="003E036D"/>
    <w:rsid w:val="003E0419"/>
    <w:rsid w:val="003E04A5"/>
    <w:rsid w:val="003E1154"/>
    <w:rsid w:val="003E1DDB"/>
    <w:rsid w:val="003E23D2"/>
    <w:rsid w:val="003E246C"/>
    <w:rsid w:val="003E2677"/>
    <w:rsid w:val="003E2E5E"/>
    <w:rsid w:val="003E2F4B"/>
    <w:rsid w:val="003E3018"/>
    <w:rsid w:val="003E37FC"/>
    <w:rsid w:val="003E3CD8"/>
    <w:rsid w:val="003E4758"/>
    <w:rsid w:val="003E6381"/>
    <w:rsid w:val="003E639D"/>
    <w:rsid w:val="003E6848"/>
    <w:rsid w:val="003E70B9"/>
    <w:rsid w:val="003E7192"/>
    <w:rsid w:val="003E7AEE"/>
    <w:rsid w:val="003E7D28"/>
    <w:rsid w:val="003E7F6B"/>
    <w:rsid w:val="003F04EF"/>
    <w:rsid w:val="003F0E2C"/>
    <w:rsid w:val="003F0F74"/>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4E4"/>
    <w:rsid w:val="00402E48"/>
    <w:rsid w:val="00403753"/>
    <w:rsid w:val="00403A02"/>
    <w:rsid w:val="0040465C"/>
    <w:rsid w:val="004054D3"/>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70"/>
    <w:rsid w:val="00414287"/>
    <w:rsid w:val="004143CA"/>
    <w:rsid w:val="00414A93"/>
    <w:rsid w:val="00415052"/>
    <w:rsid w:val="00415348"/>
    <w:rsid w:val="00416AE4"/>
    <w:rsid w:val="00417C4D"/>
    <w:rsid w:val="004214DE"/>
    <w:rsid w:val="004218BC"/>
    <w:rsid w:val="00422375"/>
    <w:rsid w:val="0042267B"/>
    <w:rsid w:val="00423555"/>
    <w:rsid w:val="00423709"/>
    <w:rsid w:val="00423F92"/>
    <w:rsid w:val="0042490C"/>
    <w:rsid w:val="00424F71"/>
    <w:rsid w:val="004254E2"/>
    <w:rsid w:val="00425A27"/>
    <w:rsid w:val="00425FBB"/>
    <w:rsid w:val="004263B2"/>
    <w:rsid w:val="004267A2"/>
    <w:rsid w:val="00426FDF"/>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3D9"/>
    <w:rsid w:val="004429FF"/>
    <w:rsid w:val="00442D2E"/>
    <w:rsid w:val="004436AF"/>
    <w:rsid w:val="00443796"/>
    <w:rsid w:val="00444009"/>
    <w:rsid w:val="00444277"/>
    <w:rsid w:val="00445077"/>
    <w:rsid w:val="004454A7"/>
    <w:rsid w:val="00445679"/>
    <w:rsid w:val="004458A5"/>
    <w:rsid w:val="0044594B"/>
    <w:rsid w:val="00445A7F"/>
    <w:rsid w:val="00446303"/>
    <w:rsid w:val="00446652"/>
    <w:rsid w:val="00446E14"/>
    <w:rsid w:val="00446F0B"/>
    <w:rsid w:val="00447CD0"/>
    <w:rsid w:val="00447D26"/>
    <w:rsid w:val="00450143"/>
    <w:rsid w:val="00450B49"/>
    <w:rsid w:val="00450EE3"/>
    <w:rsid w:val="00450EF2"/>
    <w:rsid w:val="00450F50"/>
    <w:rsid w:val="00451125"/>
    <w:rsid w:val="00451698"/>
    <w:rsid w:val="00451BB9"/>
    <w:rsid w:val="004521E9"/>
    <w:rsid w:val="00452681"/>
    <w:rsid w:val="00452917"/>
    <w:rsid w:val="00452DFD"/>
    <w:rsid w:val="00453033"/>
    <w:rsid w:val="004530AC"/>
    <w:rsid w:val="00453962"/>
    <w:rsid w:val="00454AFF"/>
    <w:rsid w:val="004554B3"/>
    <w:rsid w:val="0045566B"/>
    <w:rsid w:val="004559D1"/>
    <w:rsid w:val="004564BD"/>
    <w:rsid w:val="0045672C"/>
    <w:rsid w:val="004569F4"/>
    <w:rsid w:val="0046087A"/>
    <w:rsid w:val="004615CA"/>
    <w:rsid w:val="00461ECF"/>
    <w:rsid w:val="004626F4"/>
    <w:rsid w:val="0046272A"/>
    <w:rsid w:val="00462746"/>
    <w:rsid w:val="00462847"/>
    <w:rsid w:val="00462F2F"/>
    <w:rsid w:val="0046319E"/>
    <w:rsid w:val="00463A69"/>
    <w:rsid w:val="00463B32"/>
    <w:rsid w:val="00464352"/>
    <w:rsid w:val="004646A9"/>
    <w:rsid w:val="004647C9"/>
    <w:rsid w:val="004649AA"/>
    <w:rsid w:val="00464C8C"/>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4F6"/>
    <w:rsid w:val="004725A2"/>
    <w:rsid w:val="0047287E"/>
    <w:rsid w:val="0047332C"/>
    <w:rsid w:val="0047380D"/>
    <w:rsid w:val="0047458F"/>
    <w:rsid w:val="0047510C"/>
    <w:rsid w:val="00475225"/>
    <w:rsid w:val="00475586"/>
    <w:rsid w:val="00475780"/>
    <w:rsid w:val="00475800"/>
    <w:rsid w:val="00475987"/>
    <w:rsid w:val="00476343"/>
    <w:rsid w:val="004767C4"/>
    <w:rsid w:val="004773AD"/>
    <w:rsid w:val="00477D4B"/>
    <w:rsid w:val="00477DC6"/>
    <w:rsid w:val="0048113F"/>
    <w:rsid w:val="004819EB"/>
    <w:rsid w:val="0048206C"/>
    <w:rsid w:val="00482E7B"/>
    <w:rsid w:val="00482E97"/>
    <w:rsid w:val="00483D6A"/>
    <w:rsid w:val="00484D42"/>
    <w:rsid w:val="004864B8"/>
    <w:rsid w:val="0048656D"/>
    <w:rsid w:val="00486759"/>
    <w:rsid w:val="00486C2F"/>
    <w:rsid w:val="00487AAB"/>
    <w:rsid w:val="004901A4"/>
    <w:rsid w:val="004904B0"/>
    <w:rsid w:val="00490AD0"/>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5483"/>
    <w:rsid w:val="004965C0"/>
    <w:rsid w:val="0049690A"/>
    <w:rsid w:val="00496991"/>
    <w:rsid w:val="004976FD"/>
    <w:rsid w:val="00497AF0"/>
    <w:rsid w:val="004A08F7"/>
    <w:rsid w:val="004A2AEE"/>
    <w:rsid w:val="004A2E5A"/>
    <w:rsid w:val="004A449A"/>
    <w:rsid w:val="004A4951"/>
    <w:rsid w:val="004A49E6"/>
    <w:rsid w:val="004A4FAE"/>
    <w:rsid w:val="004A51B8"/>
    <w:rsid w:val="004A5967"/>
    <w:rsid w:val="004A5A6B"/>
    <w:rsid w:val="004A5CB6"/>
    <w:rsid w:val="004A6DA3"/>
    <w:rsid w:val="004A6F94"/>
    <w:rsid w:val="004A7520"/>
    <w:rsid w:val="004A7C9A"/>
    <w:rsid w:val="004B0E77"/>
    <w:rsid w:val="004B0E84"/>
    <w:rsid w:val="004B1AC1"/>
    <w:rsid w:val="004B1CC6"/>
    <w:rsid w:val="004B2407"/>
    <w:rsid w:val="004B26FF"/>
    <w:rsid w:val="004B2E4B"/>
    <w:rsid w:val="004B43C5"/>
    <w:rsid w:val="004B47F3"/>
    <w:rsid w:val="004B4B51"/>
    <w:rsid w:val="004B4C83"/>
    <w:rsid w:val="004B4CA2"/>
    <w:rsid w:val="004B4D75"/>
    <w:rsid w:val="004B4DB3"/>
    <w:rsid w:val="004B5212"/>
    <w:rsid w:val="004B5468"/>
    <w:rsid w:val="004B5579"/>
    <w:rsid w:val="004B58ED"/>
    <w:rsid w:val="004B5B22"/>
    <w:rsid w:val="004B5E74"/>
    <w:rsid w:val="004B5F8B"/>
    <w:rsid w:val="004B6E63"/>
    <w:rsid w:val="004B7198"/>
    <w:rsid w:val="004B7516"/>
    <w:rsid w:val="004B7B16"/>
    <w:rsid w:val="004C035E"/>
    <w:rsid w:val="004C037C"/>
    <w:rsid w:val="004C0512"/>
    <w:rsid w:val="004C101E"/>
    <w:rsid w:val="004C154C"/>
    <w:rsid w:val="004C1D68"/>
    <w:rsid w:val="004C24B6"/>
    <w:rsid w:val="004C2EC7"/>
    <w:rsid w:val="004C33BC"/>
    <w:rsid w:val="004C37D3"/>
    <w:rsid w:val="004C4093"/>
    <w:rsid w:val="004C4238"/>
    <w:rsid w:val="004C4315"/>
    <w:rsid w:val="004C454B"/>
    <w:rsid w:val="004C47BA"/>
    <w:rsid w:val="004C71BA"/>
    <w:rsid w:val="004C75F8"/>
    <w:rsid w:val="004D0878"/>
    <w:rsid w:val="004D0D0F"/>
    <w:rsid w:val="004D0F08"/>
    <w:rsid w:val="004D17AE"/>
    <w:rsid w:val="004D19FF"/>
    <w:rsid w:val="004D1D45"/>
    <w:rsid w:val="004D1E0D"/>
    <w:rsid w:val="004D2649"/>
    <w:rsid w:val="004D2EDF"/>
    <w:rsid w:val="004D3443"/>
    <w:rsid w:val="004D3B6C"/>
    <w:rsid w:val="004D41B8"/>
    <w:rsid w:val="004D431C"/>
    <w:rsid w:val="004D46A5"/>
    <w:rsid w:val="004D4D8B"/>
    <w:rsid w:val="004D5A92"/>
    <w:rsid w:val="004D5F6F"/>
    <w:rsid w:val="004D6B45"/>
    <w:rsid w:val="004D7450"/>
    <w:rsid w:val="004D74F3"/>
    <w:rsid w:val="004D7536"/>
    <w:rsid w:val="004E035A"/>
    <w:rsid w:val="004E0A39"/>
    <w:rsid w:val="004E0C2C"/>
    <w:rsid w:val="004E1926"/>
    <w:rsid w:val="004E19BD"/>
    <w:rsid w:val="004E2574"/>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67"/>
    <w:rsid w:val="004F1289"/>
    <w:rsid w:val="004F1719"/>
    <w:rsid w:val="004F1E2A"/>
    <w:rsid w:val="004F23CA"/>
    <w:rsid w:val="004F257E"/>
    <w:rsid w:val="004F3C70"/>
    <w:rsid w:val="004F3DE6"/>
    <w:rsid w:val="004F3E2C"/>
    <w:rsid w:val="004F3ED9"/>
    <w:rsid w:val="004F3FC3"/>
    <w:rsid w:val="004F482F"/>
    <w:rsid w:val="004F4BCE"/>
    <w:rsid w:val="004F4C0D"/>
    <w:rsid w:val="004F4E67"/>
    <w:rsid w:val="004F55AC"/>
    <w:rsid w:val="004F603D"/>
    <w:rsid w:val="004F61F2"/>
    <w:rsid w:val="004F67C8"/>
    <w:rsid w:val="004F6DA0"/>
    <w:rsid w:val="004F72DE"/>
    <w:rsid w:val="004F7440"/>
    <w:rsid w:val="004F769C"/>
    <w:rsid w:val="004F7D5F"/>
    <w:rsid w:val="00500432"/>
    <w:rsid w:val="00500A2C"/>
    <w:rsid w:val="00501B77"/>
    <w:rsid w:val="00501D0C"/>
    <w:rsid w:val="00501D30"/>
    <w:rsid w:val="00501F01"/>
    <w:rsid w:val="00503992"/>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A7E"/>
    <w:rsid w:val="00513D27"/>
    <w:rsid w:val="00514096"/>
    <w:rsid w:val="00514CE6"/>
    <w:rsid w:val="00514D7D"/>
    <w:rsid w:val="00514DE0"/>
    <w:rsid w:val="0051584B"/>
    <w:rsid w:val="005162B4"/>
    <w:rsid w:val="00516399"/>
    <w:rsid w:val="0051650F"/>
    <w:rsid w:val="00516731"/>
    <w:rsid w:val="00516A3F"/>
    <w:rsid w:val="00517502"/>
    <w:rsid w:val="00517E40"/>
    <w:rsid w:val="005212ED"/>
    <w:rsid w:val="00521DCE"/>
    <w:rsid w:val="0052252C"/>
    <w:rsid w:val="00522FD2"/>
    <w:rsid w:val="00523928"/>
    <w:rsid w:val="00523A8C"/>
    <w:rsid w:val="00523DAD"/>
    <w:rsid w:val="00524544"/>
    <w:rsid w:val="00524C32"/>
    <w:rsid w:val="00524DFD"/>
    <w:rsid w:val="0052556A"/>
    <w:rsid w:val="00525B84"/>
    <w:rsid w:val="00525FB1"/>
    <w:rsid w:val="005263BE"/>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655"/>
    <w:rsid w:val="005379DC"/>
    <w:rsid w:val="00540BE6"/>
    <w:rsid w:val="00540E5F"/>
    <w:rsid w:val="0054113E"/>
    <w:rsid w:val="005416D0"/>
    <w:rsid w:val="0054171D"/>
    <w:rsid w:val="00541A4E"/>
    <w:rsid w:val="00542CEA"/>
    <w:rsid w:val="00542EF5"/>
    <w:rsid w:val="005432EA"/>
    <w:rsid w:val="00544AEC"/>
    <w:rsid w:val="00544AF8"/>
    <w:rsid w:val="00545EB1"/>
    <w:rsid w:val="00546723"/>
    <w:rsid w:val="005469AD"/>
    <w:rsid w:val="00546AF4"/>
    <w:rsid w:val="0054767C"/>
    <w:rsid w:val="005506FB"/>
    <w:rsid w:val="00550D6F"/>
    <w:rsid w:val="00550E6E"/>
    <w:rsid w:val="00551ABA"/>
    <w:rsid w:val="00551E01"/>
    <w:rsid w:val="00551F67"/>
    <w:rsid w:val="00553419"/>
    <w:rsid w:val="00554C3F"/>
    <w:rsid w:val="00555A36"/>
    <w:rsid w:val="00555FB3"/>
    <w:rsid w:val="0055708F"/>
    <w:rsid w:val="005579E0"/>
    <w:rsid w:val="00560084"/>
    <w:rsid w:val="00560865"/>
    <w:rsid w:val="0056127E"/>
    <w:rsid w:val="005619B4"/>
    <w:rsid w:val="0056227A"/>
    <w:rsid w:val="00562787"/>
    <w:rsid w:val="005628FF"/>
    <w:rsid w:val="00562B3B"/>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8D4"/>
    <w:rsid w:val="00571C7E"/>
    <w:rsid w:val="00572268"/>
    <w:rsid w:val="00572610"/>
    <w:rsid w:val="0057301C"/>
    <w:rsid w:val="005734D7"/>
    <w:rsid w:val="00573916"/>
    <w:rsid w:val="00573D4B"/>
    <w:rsid w:val="0057521A"/>
    <w:rsid w:val="005752A5"/>
    <w:rsid w:val="00575356"/>
    <w:rsid w:val="005753AC"/>
    <w:rsid w:val="005755E2"/>
    <w:rsid w:val="00575F54"/>
    <w:rsid w:val="0057661C"/>
    <w:rsid w:val="00576C36"/>
    <w:rsid w:val="005770EA"/>
    <w:rsid w:val="00577452"/>
    <w:rsid w:val="00577B61"/>
    <w:rsid w:val="00580D68"/>
    <w:rsid w:val="005816F3"/>
    <w:rsid w:val="00581CA2"/>
    <w:rsid w:val="00581F96"/>
    <w:rsid w:val="0058239D"/>
    <w:rsid w:val="00583006"/>
    <w:rsid w:val="00583457"/>
    <w:rsid w:val="005837ED"/>
    <w:rsid w:val="00584A7B"/>
    <w:rsid w:val="00585374"/>
    <w:rsid w:val="00585A59"/>
    <w:rsid w:val="005864E3"/>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B1D"/>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5A2"/>
    <w:rsid w:val="005A56A2"/>
    <w:rsid w:val="005A5B2C"/>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2EF3"/>
    <w:rsid w:val="005B3505"/>
    <w:rsid w:val="005B357D"/>
    <w:rsid w:val="005B376A"/>
    <w:rsid w:val="005B3A21"/>
    <w:rsid w:val="005B3C59"/>
    <w:rsid w:val="005B457D"/>
    <w:rsid w:val="005B4A0B"/>
    <w:rsid w:val="005B5338"/>
    <w:rsid w:val="005B542F"/>
    <w:rsid w:val="005B5C92"/>
    <w:rsid w:val="005B61E4"/>
    <w:rsid w:val="005B631C"/>
    <w:rsid w:val="005B63CC"/>
    <w:rsid w:val="005B6BA2"/>
    <w:rsid w:val="005B6CB3"/>
    <w:rsid w:val="005B7BCC"/>
    <w:rsid w:val="005C0322"/>
    <w:rsid w:val="005C0674"/>
    <w:rsid w:val="005C1078"/>
    <w:rsid w:val="005C19D3"/>
    <w:rsid w:val="005C2420"/>
    <w:rsid w:val="005C24AF"/>
    <w:rsid w:val="005C26D9"/>
    <w:rsid w:val="005C2A88"/>
    <w:rsid w:val="005C2EB4"/>
    <w:rsid w:val="005C3FBA"/>
    <w:rsid w:val="005C52AB"/>
    <w:rsid w:val="005C557D"/>
    <w:rsid w:val="005C5B65"/>
    <w:rsid w:val="005C5CFF"/>
    <w:rsid w:val="005C6545"/>
    <w:rsid w:val="005C6C6C"/>
    <w:rsid w:val="005C70B8"/>
    <w:rsid w:val="005C7544"/>
    <w:rsid w:val="005D032D"/>
    <w:rsid w:val="005D0554"/>
    <w:rsid w:val="005D12F4"/>
    <w:rsid w:val="005D143D"/>
    <w:rsid w:val="005D18F2"/>
    <w:rsid w:val="005D2436"/>
    <w:rsid w:val="005D294A"/>
    <w:rsid w:val="005D3102"/>
    <w:rsid w:val="005D3347"/>
    <w:rsid w:val="005D52D1"/>
    <w:rsid w:val="005D542F"/>
    <w:rsid w:val="005D5D2D"/>
    <w:rsid w:val="005D65AE"/>
    <w:rsid w:val="005D65E0"/>
    <w:rsid w:val="005D7100"/>
    <w:rsid w:val="005D71EF"/>
    <w:rsid w:val="005D731A"/>
    <w:rsid w:val="005D7AF4"/>
    <w:rsid w:val="005D7F6A"/>
    <w:rsid w:val="005E00CE"/>
    <w:rsid w:val="005E0F8F"/>
    <w:rsid w:val="005E129D"/>
    <w:rsid w:val="005E19CE"/>
    <w:rsid w:val="005E1D6C"/>
    <w:rsid w:val="005E22D6"/>
    <w:rsid w:val="005E2480"/>
    <w:rsid w:val="005E292B"/>
    <w:rsid w:val="005E2DFE"/>
    <w:rsid w:val="005E3122"/>
    <w:rsid w:val="005E3734"/>
    <w:rsid w:val="005E3E87"/>
    <w:rsid w:val="005E4882"/>
    <w:rsid w:val="005E48B3"/>
    <w:rsid w:val="005E527B"/>
    <w:rsid w:val="005E587E"/>
    <w:rsid w:val="005E63BE"/>
    <w:rsid w:val="005E68AC"/>
    <w:rsid w:val="005E6D11"/>
    <w:rsid w:val="005E753E"/>
    <w:rsid w:val="005F074F"/>
    <w:rsid w:val="005F0BCE"/>
    <w:rsid w:val="005F0D81"/>
    <w:rsid w:val="005F1979"/>
    <w:rsid w:val="005F1F58"/>
    <w:rsid w:val="005F203B"/>
    <w:rsid w:val="005F256A"/>
    <w:rsid w:val="005F2C24"/>
    <w:rsid w:val="005F317A"/>
    <w:rsid w:val="005F328A"/>
    <w:rsid w:val="005F3BC4"/>
    <w:rsid w:val="005F41F2"/>
    <w:rsid w:val="005F44A9"/>
    <w:rsid w:val="005F47A4"/>
    <w:rsid w:val="005F4CCB"/>
    <w:rsid w:val="005F4CF7"/>
    <w:rsid w:val="005F55B3"/>
    <w:rsid w:val="005F5B21"/>
    <w:rsid w:val="005F5E17"/>
    <w:rsid w:val="005F694A"/>
    <w:rsid w:val="005F6998"/>
    <w:rsid w:val="005F6F1C"/>
    <w:rsid w:val="005F7EB7"/>
    <w:rsid w:val="006003FB"/>
    <w:rsid w:val="00600BA9"/>
    <w:rsid w:val="0060112E"/>
    <w:rsid w:val="00601A7F"/>
    <w:rsid w:val="00601BCC"/>
    <w:rsid w:val="00601F24"/>
    <w:rsid w:val="006036A8"/>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078F2"/>
    <w:rsid w:val="006103DF"/>
    <w:rsid w:val="006106F5"/>
    <w:rsid w:val="006107D8"/>
    <w:rsid w:val="00610CD1"/>
    <w:rsid w:val="00610D7D"/>
    <w:rsid w:val="00610E57"/>
    <w:rsid w:val="006121A0"/>
    <w:rsid w:val="00612F51"/>
    <w:rsid w:val="00613407"/>
    <w:rsid w:val="0061347A"/>
    <w:rsid w:val="006139C3"/>
    <w:rsid w:val="006143F1"/>
    <w:rsid w:val="006149A8"/>
    <w:rsid w:val="006152A3"/>
    <w:rsid w:val="00615B84"/>
    <w:rsid w:val="0061625D"/>
    <w:rsid w:val="006177FD"/>
    <w:rsid w:val="0061781B"/>
    <w:rsid w:val="00617823"/>
    <w:rsid w:val="006207DA"/>
    <w:rsid w:val="00620BC2"/>
    <w:rsid w:val="00620FD3"/>
    <w:rsid w:val="0062126C"/>
    <w:rsid w:val="00621A94"/>
    <w:rsid w:val="006220E6"/>
    <w:rsid w:val="006228FF"/>
    <w:rsid w:val="00622A7F"/>
    <w:rsid w:val="00622DA0"/>
    <w:rsid w:val="00623A93"/>
    <w:rsid w:val="00623E24"/>
    <w:rsid w:val="006245F0"/>
    <w:rsid w:val="00624CAD"/>
    <w:rsid w:val="00624D51"/>
    <w:rsid w:val="0062570B"/>
    <w:rsid w:val="006263C8"/>
    <w:rsid w:val="006265DC"/>
    <w:rsid w:val="006267A4"/>
    <w:rsid w:val="006269AC"/>
    <w:rsid w:val="00626ADF"/>
    <w:rsid w:val="006277CD"/>
    <w:rsid w:val="006300A6"/>
    <w:rsid w:val="006305A1"/>
    <w:rsid w:val="006309B8"/>
    <w:rsid w:val="00630A12"/>
    <w:rsid w:val="00630A83"/>
    <w:rsid w:val="00631454"/>
    <w:rsid w:val="00631B69"/>
    <w:rsid w:val="00631BB2"/>
    <w:rsid w:val="00631F88"/>
    <w:rsid w:val="006329EB"/>
    <w:rsid w:val="00632D27"/>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D0B"/>
    <w:rsid w:val="00640E3A"/>
    <w:rsid w:val="00641591"/>
    <w:rsid w:val="006429D4"/>
    <w:rsid w:val="00642E7C"/>
    <w:rsid w:val="00642FB4"/>
    <w:rsid w:val="006437DC"/>
    <w:rsid w:val="0064467F"/>
    <w:rsid w:val="00644E16"/>
    <w:rsid w:val="00644F01"/>
    <w:rsid w:val="00645939"/>
    <w:rsid w:val="00646343"/>
    <w:rsid w:val="006464B4"/>
    <w:rsid w:val="00646599"/>
    <w:rsid w:val="00646EA4"/>
    <w:rsid w:val="0064762F"/>
    <w:rsid w:val="00647C65"/>
    <w:rsid w:val="006508DD"/>
    <w:rsid w:val="00650AEA"/>
    <w:rsid w:val="00650BEC"/>
    <w:rsid w:val="00650E00"/>
    <w:rsid w:val="00652298"/>
    <w:rsid w:val="0065301C"/>
    <w:rsid w:val="00653493"/>
    <w:rsid w:val="0065418D"/>
    <w:rsid w:val="00654324"/>
    <w:rsid w:val="00654372"/>
    <w:rsid w:val="00655A91"/>
    <w:rsid w:val="0065672A"/>
    <w:rsid w:val="00656C1B"/>
    <w:rsid w:val="006571CA"/>
    <w:rsid w:val="00657352"/>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6585"/>
    <w:rsid w:val="006665FF"/>
    <w:rsid w:val="00666B35"/>
    <w:rsid w:val="00666CDA"/>
    <w:rsid w:val="00666E36"/>
    <w:rsid w:val="006679E5"/>
    <w:rsid w:val="00667EF4"/>
    <w:rsid w:val="006701E1"/>
    <w:rsid w:val="00670CF2"/>
    <w:rsid w:val="00670E8D"/>
    <w:rsid w:val="00671C61"/>
    <w:rsid w:val="00672584"/>
    <w:rsid w:val="00672C6A"/>
    <w:rsid w:val="0067347B"/>
    <w:rsid w:val="006737CC"/>
    <w:rsid w:val="0067499D"/>
    <w:rsid w:val="00674F23"/>
    <w:rsid w:val="00675649"/>
    <w:rsid w:val="00675757"/>
    <w:rsid w:val="00675773"/>
    <w:rsid w:val="00675972"/>
    <w:rsid w:val="00675DC4"/>
    <w:rsid w:val="00676714"/>
    <w:rsid w:val="00676796"/>
    <w:rsid w:val="00677152"/>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A028E"/>
    <w:rsid w:val="006A03C5"/>
    <w:rsid w:val="006A0806"/>
    <w:rsid w:val="006A0A7F"/>
    <w:rsid w:val="006A0E0F"/>
    <w:rsid w:val="006A11F3"/>
    <w:rsid w:val="006A1706"/>
    <w:rsid w:val="006A19BD"/>
    <w:rsid w:val="006A1DB8"/>
    <w:rsid w:val="006A1F54"/>
    <w:rsid w:val="006A2119"/>
    <w:rsid w:val="006A22DC"/>
    <w:rsid w:val="006A2AA9"/>
    <w:rsid w:val="006A2ABC"/>
    <w:rsid w:val="006A3331"/>
    <w:rsid w:val="006A33D7"/>
    <w:rsid w:val="006A3A6B"/>
    <w:rsid w:val="006A454B"/>
    <w:rsid w:val="006A4BD9"/>
    <w:rsid w:val="006A4C17"/>
    <w:rsid w:val="006A4FBF"/>
    <w:rsid w:val="006A4FEA"/>
    <w:rsid w:val="006A56EE"/>
    <w:rsid w:val="006A57CF"/>
    <w:rsid w:val="006A5CE1"/>
    <w:rsid w:val="006A5F6E"/>
    <w:rsid w:val="006A61F7"/>
    <w:rsid w:val="006A6BA3"/>
    <w:rsid w:val="006A6D64"/>
    <w:rsid w:val="006A6F2F"/>
    <w:rsid w:val="006A7396"/>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62E"/>
    <w:rsid w:val="006C08A3"/>
    <w:rsid w:val="006C0976"/>
    <w:rsid w:val="006C0C3B"/>
    <w:rsid w:val="006C209A"/>
    <w:rsid w:val="006C22B3"/>
    <w:rsid w:val="006C3246"/>
    <w:rsid w:val="006C32D5"/>
    <w:rsid w:val="006C3604"/>
    <w:rsid w:val="006C3811"/>
    <w:rsid w:val="006C3F39"/>
    <w:rsid w:val="006C427D"/>
    <w:rsid w:val="006C4A6F"/>
    <w:rsid w:val="006C4CD0"/>
    <w:rsid w:val="006C4D77"/>
    <w:rsid w:val="006C5052"/>
    <w:rsid w:val="006C534A"/>
    <w:rsid w:val="006C58EE"/>
    <w:rsid w:val="006C5C6B"/>
    <w:rsid w:val="006C5D6E"/>
    <w:rsid w:val="006C6D8D"/>
    <w:rsid w:val="006C73B7"/>
    <w:rsid w:val="006C752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DD3"/>
    <w:rsid w:val="006D3EC6"/>
    <w:rsid w:val="006D4147"/>
    <w:rsid w:val="006D5AE1"/>
    <w:rsid w:val="006D7C4F"/>
    <w:rsid w:val="006E04B4"/>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069"/>
    <w:rsid w:val="007101CF"/>
    <w:rsid w:val="00710465"/>
    <w:rsid w:val="00711655"/>
    <w:rsid w:val="0071186D"/>
    <w:rsid w:val="00711A17"/>
    <w:rsid w:val="00712390"/>
    <w:rsid w:val="0071273E"/>
    <w:rsid w:val="00712AEE"/>
    <w:rsid w:val="00712FB0"/>
    <w:rsid w:val="00713738"/>
    <w:rsid w:val="00713A1B"/>
    <w:rsid w:val="00714AD4"/>
    <w:rsid w:val="00714DA6"/>
    <w:rsid w:val="00714EDA"/>
    <w:rsid w:val="00715190"/>
    <w:rsid w:val="007152B9"/>
    <w:rsid w:val="00715BF6"/>
    <w:rsid w:val="00715F00"/>
    <w:rsid w:val="00716BD2"/>
    <w:rsid w:val="00716EA7"/>
    <w:rsid w:val="00716EE5"/>
    <w:rsid w:val="00717716"/>
    <w:rsid w:val="007178E1"/>
    <w:rsid w:val="00717A0D"/>
    <w:rsid w:val="007200C6"/>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E08"/>
    <w:rsid w:val="00731F22"/>
    <w:rsid w:val="00732329"/>
    <w:rsid w:val="0073252B"/>
    <w:rsid w:val="0073312C"/>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08C"/>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5764"/>
    <w:rsid w:val="0075619E"/>
    <w:rsid w:val="00756B0D"/>
    <w:rsid w:val="00756CD2"/>
    <w:rsid w:val="00756EBD"/>
    <w:rsid w:val="0075706E"/>
    <w:rsid w:val="0075736E"/>
    <w:rsid w:val="0076016F"/>
    <w:rsid w:val="0076036F"/>
    <w:rsid w:val="0076095A"/>
    <w:rsid w:val="00760E19"/>
    <w:rsid w:val="0076136D"/>
    <w:rsid w:val="007616FB"/>
    <w:rsid w:val="00761A23"/>
    <w:rsid w:val="00762008"/>
    <w:rsid w:val="007630FB"/>
    <w:rsid w:val="007632AF"/>
    <w:rsid w:val="00763741"/>
    <w:rsid w:val="007638DC"/>
    <w:rsid w:val="00763A13"/>
    <w:rsid w:val="00763CFB"/>
    <w:rsid w:val="00764388"/>
    <w:rsid w:val="00764938"/>
    <w:rsid w:val="00764DC4"/>
    <w:rsid w:val="00764E9E"/>
    <w:rsid w:val="007652C4"/>
    <w:rsid w:val="00765441"/>
    <w:rsid w:val="00766322"/>
    <w:rsid w:val="00766D85"/>
    <w:rsid w:val="00766F02"/>
    <w:rsid w:val="007700EA"/>
    <w:rsid w:val="00770865"/>
    <w:rsid w:val="0077089D"/>
    <w:rsid w:val="00770C80"/>
    <w:rsid w:val="00770FC1"/>
    <w:rsid w:val="007710BC"/>
    <w:rsid w:val="007713CB"/>
    <w:rsid w:val="007718B9"/>
    <w:rsid w:val="007725A7"/>
    <w:rsid w:val="0077282D"/>
    <w:rsid w:val="00772E85"/>
    <w:rsid w:val="00773461"/>
    <w:rsid w:val="007734FC"/>
    <w:rsid w:val="00773684"/>
    <w:rsid w:val="0077470D"/>
    <w:rsid w:val="0077474E"/>
    <w:rsid w:val="00774A9B"/>
    <w:rsid w:val="00774E1D"/>
    <w:rsid w:val="007751EE"/>
    <w:rsid w:val="007760AD"/>
    <w:rsid w:val="007763AC"/>
    <w:rsid w:val="00776B28"/>
    <w:rsid w:val="00777594"/>
    <w:rsid w:val="0077792D"/>
    <w:rsid w:val="00777981"/>
    <w:rsid w:val="00777A57"/>
    <w:rsid w:val="00777B30"/>
    <w:rsid w:val="00777C85"/>
    <w:rsid w:val="0078012F"/>
    <w:rsid w:val="007801C7"/>
    <w:rsid w:val="00780222"/>
    <w:rsid w:val="007806C4"/>
    <w:rsid w:val="00780818"/>
    <w:rsid w:val="0078082E"/>
    <w:rsid w:val="007817C9"/>
    <w:rsid w:val="0078186F"/>
    <w:rsid w:val="00781EAE"/>
    <w:rsid w:val="00782328"/>
    <w:rsid w:val="0078236E"/>
    <w:rsid w:val="00782840"/>
    <w:rsid w:val="00783419"/>
    <w:rsid w:val="007834E1"/>
    <w:rsid w:val="007837D6"/>
    <w:rsid w:val="00783FDF"/>
    <w:rsid w:val="007840FC"/>
    <w:rsid w:val="00785D76"/>
    <w:rsid w:val="00785DC9"/>
    <w:rsid w:val="00786406"/>
    <w:rsid w:val="00786415"/>
    <w:rsid w:val="007872DE"/>
    <w:rsid w:val="0078758F"/>
    <w:rsid w:val="007877F8"/>
    <w:rsid w:val="00787922"/>
    <w:rsid w:val="00790C54"/>
    <w:rsid w:val="00791ADF"/>
    <w:rsid w:val="00791B6F"/>
    <w:rsid w:val="0079255B"/>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6F09"/>
    <w:rsid w:val="0079705E"/>
    <w:rsid w:val="00797B39"/>
    <w:rsid w:val="007A0700"/>
    <w:rsid w:val="007A09AD"/>
    <w:rsid w:val="007A0ED8"/>
    <w:rsid w:val="007A1F73"/>
    <w:rsid w:val="007A1F9C"/>
    <w:rsid w:val="007A38CD"/>
    <w:rsid w:val="007A4513"/>
    <w:rsid w:val="007A54B0"/>
    <w:rsid w:val="007A5AB5"/>
    <w:rsid w:val="007A5B7E"/>
    <w:rsid w:val="007A5E18"/>
    <w:rsid w:val="007A6079"/>
    <w:rsid w:val="007A6B52"/>
    <w:rsid w:val="007B0336"/>
    <w:rsid w:val="007B058B"/>
    <w:rsid w:val="007B0ABF"/>
    <w:rsid w:val="007B0E9F"/>
    <w:rsid w:val="007B0FF1"/>
    <w:rsid w:val="007B111A"/>
    <w:rsid w:val="007B17FD"/>
    <w:rsid w:val="007B1DAB"/>
    <w:rsid w:val="007B1FDE"/>
    <w:rsid w:val="007B2335"/>
    <w:rsid w:val="007B2740"/>
    <w:rsid w:val="007B3A83"/>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014"/>
    <w:rsid w:val="007C3683"/>
    <w:rsid w:val="007C3844"/>
    <w:rsid w:val="007C4195"/>
    <w:rsid w:val="007C4708"/>
    <w:rsid w:val="007C4D6F"/>
    <w:rsid w:val="007C4DC3"/>
    <w:rsid w:val="007C56D9"/>
    <w:rsid w:val="007C6218"/>
    <w:rsid w:val="007C6B27"/>
    <w:rsid w:val="007C6DB7"/>
    <w:rsid w:val="007C7411"/>
    <w:rsid w:val="007C784A"/>
    <w:rsid w:val="007D010A"/>
    <w:rsid w:val="007D056D"/>
    <w:rsid w:val="007D134D"/>
    <w:rsid w:val="007D17B5"/>
    <w:rsid w:val="007D1862"/>
    <w:rsid w:val="007D2049"/>
    <w:rsid w:val="007D26B2"/>
    <w:rsid w:val="007D28B9"/>
    <w:rsid w:val="007D28D7"/>
    <w:rsid w:val="007D2A84"/>
    <w:rsid w:val="007D2FEC"/>
    <w:rsid w:val="007D30F3"/>
    <w:rsid w:val="007D332D"/>
    <w:rsid w:val="007D3771"/>
    <w:rsid w:val="007D3A2A"/>
    <w:rsid w:val="007D3A7A"/>
    <w:rsid w:val="007D3FEA"/>
    <w:rsid w:val="007D4D85"/>
    <w:rsid w:val="007D50EE"/>
    <w:rsid w:val="007D5CF1"/>
    <w:rsid w:val="007D5D7F"/>
    <w:rsid w:val="007D6D71"/>
    <w:rsid w:val="007D6E52"/>
    <w:rsid w:val="007D7369"/>
    <w:rsid w:val="007D7CFE"/>
    <w:rsid w:val="007D7E2D"/>
    <w:rsid w:val="007E0424"/>
    <w:rsid w:val="007E137D"/>
    <w:rsid w:val="007E1A06"/>
    <w:rsid w:val="007E1C96"/>
    <w:rsid w:val="007E20E1"/>
    <w:rsid w:val="007E31A5"/>
    <w:rsid w:val="007E3786"/>
    <w:rsid w:val="007E3BD4"/>
    <w:rsid w:val="007E4056"/>
    <w:rsid w:val="007E48FB"/>
    <w:rsid w:val="007E4E60"/>
    <w:rsid w:val="007E5194"/>
    <w:rsid w:val="007E586A"/>
    <w:rsid w:val="007E5991"/>
    <w:rsid w:val="007E60EB"/>
    <w:rsid w:val="007E6743"/>
    <w:rsid w:val="007E6798"/>
    <w:rsid w:val="007E67BD"/>
    <w:rsid w:val="007E687B"/>
    <w:rsid w:val="007E6E87"/>
    <w:rsid w:val="007E7641"/>
    <w:rsid w:val="007E771F"/>
    <w:rsid w:val="007E7913"/>
    <w:rsid w:val="007E7CA2"/>
    <w:rsid w:val="007F000A"/>
    <w:rsid w:val="007F1790"/>
    <w:rsid w:val="007F259A"/>
    <w:rsid w:val="007F30D4"/>
    <w:rsid w:val="007F3540"/>
    <w:rsid w:val="007F37F9"/>
    <w:rsid w:val="007F400D"/>
    <w:rsid w:val="007F449E"/>
    <w:rsid w:val="007F4698"/>
    <w:rsid w:val="007F5637"/>
    <w:rsid w:val="007F5653"/>
    <w:rsid w:val="007F6070"/>
    <w:rsid w:val="007F78C9"/>
    <w:rsid w:val="0080014A"/>
    <w:rsid w:val="0080092C"/>
    <w:rsid w:val="00800A6C"/>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326F"/>
    <w:rsid w:val="00813344"/>
    <w:rsid w:val="008137E6"/>
    <w:rsid w:val="008137F1"/>
    <w:rsid w:val="0081430D"/>
    <w:rsid w:val="008143A5"/>
    <w:rsid w:val="00814656"/>
    <w:rsid w:val="00814A86"/>
    <w:rsid w:val="00814C59"/>
    <w:rsid w:val="00816536"/>
    <w:rsid w:val="00816A4C"/>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07F1"/>
    <w:rsid w:val="008311B9"/>
    <w:rsid w:val="008317CE"/>
    <w:rsid w:val="00831AF5"/>
    <w:rsid w:val="00831DF0"/>
    <w:rsid w:val="008321C6"/>
    <w:rsid w:val="0083273C"/>
    <w:rsid w:val="00832DAE"/>
    <w:rsid w:val="008334C1"/>
    <w:rsid w:val="008338CF"/>
    <w:rsid w:val="00833D28"/>
    <w:rsid w:val="008344A3"/>
    <w:rsid w:val="00834C93"/>
    <w:rsid w:val="00834DF9"/>
    <w:rsid w:val="008355B7"/>
    <w:rsid w:val="00835907"/>
    <w:rsid w:val="00836509"/>
    <w:rsid w:val="008368A1"/>
    <w:rsid w:val="00836A31"/>
    <w:rsid w:val="00836F03"/>
    <w:rsid w:val="008371E6"/>
    <w:rsid w:val="00837286"/>
    <w:rsid w:val="008372EE"/>
    <w:rsid w:val="00837864"/>
    <w:rsid w:val="00840018"/>
    <w:rsid w:val="008406CA"/>
    <w:rsid w:val="0084075D"/>
    <w:rsid w:val="00840CE9"/>
    <w:rsid w:val="00840FB0"/>
    <w:rsid w:val="00841F8D"/>
    <w:rsid w:val="00842004"/>
    <w:rsid w:val="0084207D"/>
    <w:rsid w:val="008420B1"/>
    <w:rsid w:val="00842535"/>
    <w:rsid w:val="008426D1"/>
    <w:rsid w:val="00842921"/>
    <w:rsid w:val="00842956"/>
    <w:rsid w:val="00842D68"/>
    <w:rsid w:val="0084351D"/>
    <w:rsid w:val="0084388D"/>
    <w:rsid w:val="00843EB8"/>
    <w:rsid w:val="008442A9"/>
    <w:rsid w:val="00844CB9"/>
    <w:rsid w:val="00844E04"/>
    <w:rsid w:val="00844E96"/>
    <w:rsid w:val="00845319"/>
    <w:rsid w:val="00845471"/>
    <w:rsid w:val="008459A5"/>
    <w:rsid w:val="00846247"/>
    <w:rsid w:val="00846450"/>
    <w:rsid w:val="00846833"/>
    <w:rsid w:val="00846D59"/>
    <w:rsid w:val="008474C1"/>
    <w:rsid w:val="00847720"/>
    <w:rsid w:val="00847EC3"/>
    <w:rsid w:val="0085015B"/>
    <w:rsid w:val="008509DA"/>
    <w:rsid w:val="00850AE7"/>
    <w:rsid w:val="00850FCF"/>
    <w:rsid w:val="00851EF2"/>
    <w:rsid w:val="008526D3"/>
    <w:rsid w:val="00852BC6"/>
    <w:rsid w:val="00852E5C"/>
    <w:rsid w:val="0085326C"/>
    <w:rsid w:val="0085327D"/>
    <w:rsid w:val="00853756"/>
    <w:rsid w:val="00853C77"/>
    <w:rsid w:val="00853D95"/>
    <w:rsid w:val="00855057"/>
    <w:rsid w:val="00855108"/>
    <w:rsid w:val="008551C3"/>
    <w:rsid w:val="0085575B"/>
    <w:rsid w:val="00855B28"/>
    <w:rsid w:val="0085631D"/>
    <w:rsid w:val="008566C3"/>
    <w:rsid w:val="0085699D"/>
    <w:rsid w:val="008576F3"/>
    <w:rsid w:val="00860971"/>
    <w:rsid w:val="00861623"/>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0E0"/>
    <w:rsid w:val="0087158D"/>
    <w:rsid w:val="00871934"/>
    <w:rsid w:val="00871A52"/>
    <w:rsid w:val="008721CB"/>
    <w:rsid w:val="008722D9"/>
    <w:rsid w:val="00872586"/>
    <w:rsid w:val="008726E0"/>
    <w:rsid w:val="00872E99"/>
    <w:rsid w:val="008733C0"/>
    <w:rsid w:val="00873658"/>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85"/>
    <w:rsid w:val="00887136"/>
    <w:rsid w:val="00887542"/>
    <w:rsid w:val="00887867"/>
    <w:rsid w:val="0088789B"/>
    <w:rsid w:val="00890429"/>
    <w:rsid w:val="00890D6B"/>
    <w:rsid w:val="008912F4"/>
    <w:rsid w:val="0089154A"/>
    <w:rsid w:val="00891848"/>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9CD"/>
    <w:rsid w:val="008A0C48"/>
    <w:rsid w:val="008A0D2D"/>
    <w:rsid w:val="008A0D5D"/>
    <w:rsid w:val="008A1049"/>
    <w:rsid w:val="008A11D8"/>
    <w:rsid w:val="008A15FE"/>
    <w:rsid w:val="008A1D4E"/>
    <w:rsid w:val="008A2604"/>
    <w:rsid w:val="008A27EE"/>
    <w:rsid w:val="008A2831"/>
    <w:rsid w:val="008A38DE"/>
    <w:rsid w:val="008A4378"/>
    <w:rsid w:val="008A473B"/>
    <w:rsid w:val="008A5572"/>
    <w:rsid w:val="008A5623"/>
    <w:rsid w:val="008A5712"/>
    <w:rsid w:val="008A5CDE"/>
    <w:rsid w:val="008A64B6"/>
    <w:rsid w:val="008A6B9A"/>
    <w:rsid w:val="008A6F9C"/>
    <w:rsid w:val="008A7182"/>
    <w:rsid w:val="008A7663"/>
    <w:rsid w:val="008A7750"/>
    <w:rsid w:val="008B00D3"/>
    <w:rsid w:val="008B0E4F"/>
    <w:rsid w:val="008B104B"/>
    <w:rsid w:val="008B2065"/>
    <w:rsid w:val="008B306D"/>
    <w:rsid w:val="008B3C99"/>
    <w:rsid w:val="008B46AD"/>
    <w:rsid w:val="008B46E5"/>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7C1"/>
    <w:rsid w:val="008C48E9"/>
    <w:rsid w:val="008C4B1C"/>
    <w:rsid w:val="008C4B52"/>
    <w:rsid w:val="008C53B5"/>
    <w:rsid w:val="008C5414"/>
    <w:rsid w:val="008C5C5C"/>
    <w:rsid w:val="008C66F6"/>
    <w:rsid w:val="008C6D35"/>
    <w:rsid w:val="008C751B"/>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702"/>
    <w:rsid w:val="008D5AE0"/>
    <w:rsid w:val="008D60A2"/>
    <w:rsid w:val="008D6EF2"/>
    <w:rsid w:val="008D73DA"/>
    <w:rsid w:val="008D76AB"/>
    <w:rsid w:val="008D7FD3"/>
    <w:rsid w:val="008E0491"/>
    <w:rsid w:val="008E08B3"/>
    <w:rsid w:val="008E0B4E"/>
    <w:rsid w:val="008E0E30"/>
    <w:rsid w:val="008E21DC"/>
    <w:rsid w:val="008E256E"/>
    <w:rsid w:val="008E26B9"/>
    <w:rsid w:val="008E2868"/>
    <w:rsid w:val="008E287A"/>
    <w:rsid w:val="008E3212"/>
    <w:rsid w:val="008E485D"/>
    <w:rsid w:val="008E4BD6"/>
    <w:rsid w:val="008E51A7"/>
    <w:rsid w:val="008E52FE"/>
    <w:rsid w:val="008E56AE"/>
    <w:rsid w:val="008E69FE"/>
    <w:rsid w:val="008E6CC6"/>
    <w:rsid w:val="008E7001"/>
    <w:rsid w:val="008E7E75"/>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B34"/>
    <w:rsid w:val="008F6EA6"/>
    <w:rsid w:val="008F7303"/>
    <w:rsid w:val="0090008F"/>
    <w:rsid w:val="009001E3"/>
    <w:rsid w:val="00900C66"/>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D02"/>
    <w:rsid w:val="00914DD4"/>
    <w:rsid w:val="00915248"/>
    <w:rsid w:val="009157D9"/>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018"/>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457B"/>
    <w:rsid w:val="00954722"/>
    <w:rsid w:val="009552FF"/>
    <w:rsid w:val="009554ED"/>
    <w:rsid w:val="00955E47"/>
    <w:rsid w:val="00956302"/>
    <w:rsid w:val="009568CB"/>
    <w:rsid w:val="00956BE7"/>
    <w:rsid w:val="0095704D"/>
    <w:rsid w:val="009572E9"/>
    <w:rsid w:val="0095740A"/>
    <w:rsid w:val="009575B1"/>
    <w:rsid w:val="00957E29"/>
    <w:rsid w:val="009604AA"/>
    <w:rsid w:val="009605A0"/>
    <w:rsid w:val="00961D68"/>
    <w:rsid w:val="00961F21"/>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23B"/>
    <w:rsid w:val="0096774F"/>
    <w:rsid w:val="009677B6"/>
    <w:rsid w:val="009679B3"/>
    <w:rsid w:val="00967B5B"/>
    <w:rsid w:val="00970646"/>
    <w:rsid w:val="00970CC1"/>
    <w:rsid w:val="0097166A"/>
    <w:rsid w:val="0097202A"/>
    <w:rsid w:val="009722C4"/>
    <w:rsid w:val="00972525"/>
    <w:rsid w:val="009727CE"/>
    <w:rsid w:val="00972B6A"/>
    <w:rsid w:val="009738FE"/>
    <w:rsid w:val="0097421F"/>
    <w:rsid w:val="00974261"/>
    <w:rsid w:val="0097437F"/>
    <w:rsid w:val="009750D4"/>
    <w:rsid w:val="00976283"/>
    <w:rsid w:val="00976B1E"/>
    <w:rsid w:val="0097778D"/>
    <w:rsid w:val="00980A28"/>
    <w:rsid w:val="00980B1F"/>
    <w:rsid w:val="00981233"/>
    <w:rsid w:val="00981410"/>
    <w:rsid w:val="00981AB3"/>
    <w:rsid w:val="00982215"/>
    <w:rsid w:val="00982787"/>
    <w:rsid w:val="00982A82"/>
    <w:rsid w:val="00982EEC"/>
    <w:rsid w:val="00983144"/>
    <w:rsid w:val="00983587"/>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821"/>
    <w:rsid w:val="009922AC"/>
    <w:rsid w:val="00993433"/>
    <w:rsid w:val="00993CE6"/>
    <w:rsid w:val="00993F80"/>
    <w:rsid w:val="00994309"/>
    <w:rsid w:val="009943CA"/>
    <w:rsid w:val="0099481C"/>
    <w:rsid w:val="009949C4"/>
    <w:rsid w:val="009951F1"/>
    <w:rsid w:val="00995BA7"/>
    <w:rsid w:val="00996B72"/>
    <w:rsid w:val="00996BC1"/>
    <w:rsid w:val="0099733A"/>
    <w:rsid w:val="00997448"/>
    <w:rsid w:val="00997EA6"/>
    <w:rsid w:val="00997FB1"/>
    <w:rsid w:val="009A03B2"/>
    <w:rsid w:val="009A0AAC"/>
    <w:rsid w:val="009A115B"/>
    <w:rsid w:val="009A12E6"/>
    <w:rsid w:val="009A13DE"/>
    <w:rsid w:val="009A19B4"/>
    <w:rsid w:val="009A1E35"/>
    <w:rsid w:val="009A2AF5"/>
    <w:rsid w:val="009A2C48"/>
    <w:rsid w:val="009A3936"/>
    <w:rsid w:val="009A3CDC"/>
    <w:rsid w:val="009A3F31"/>
    <w:rsid w:val="009A4023"/>
    <w:rsid w:val="009A5698"/>
    <w:rsid w:val="009A5818"/>
    <w:rsid w:val="009A6227"/>
    <w:rsid w:val="009A67A7"/>
    <w:rsid w:val="009A7270"/>
    <w:rsid w:val="009A7341"/>
    <w:rsid w:val="009A7B62"/>
    <w:rsid w:val="009B047E"/>
    <w:rsid w:val="009B088C"/>
    <w:rsid w:val="009B0BD7"/>
    <w:rsid w:val="009B1C0E"/>
    <w:rsid w:val="009B1D73"/>
    <w:rsid w:val="009B1E6D"/>
    <w:rsid w:val="009B23D7"/>
    <w:rsid w:val="009B2F96"/>
    <w:rsid w:val="009B4580"/>
    <w:rsid w:val="009B503C"/>
    <w:rsid w:val="009B5557"/>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10B"/>
    <w:rsid w:val="009C46C9"/>
    <w:rsid w:val="009C47F3"/>
    <w:rsid w:val="009C4EAF"/>
    <w:rsid w:val="009C52BF"/>
    <w:rsid w:val="009C5A9E"/>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E0289"/>
    <w:rsid w:val="009E07B6"/>
    <w:rsid w:val="009E0AA3"/>
    <w:rsid w:val="009E0E70"/>
    <w:rsid w:val="009E11A4"/>
    <w:rsid w:val="009E1605"/>
    <w:rsid w:val="009E166B"/>
    <w:rsid w:val="009E1979"/>
    <w:rsid w:val="009E1A87"/>
    <w:rsid w:val="009E1D38"/>
    <w:rsid w:val="009E2FCF"/>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589"/>
    <w:rsid w:val="009F49FA"/>
    <w:rsid w:val="009F51F0"/>
    <w:rsid w:val="009F524B"/>
    <w:rsid w:val="009F58C8"/>
    <w:rsid w:val="009F6130"/>
    <w:rsid w:val="009F6A3F"/>
    <w:rsid w:val="009F6EA6"/>
    <w:rsid w:val="009F6F1C"/>
    <w:rsid w:val="009F7259"/>
    <w:rsid w:val="009F7E08"/>
    <w:rsid w:val="009F7F6B"/>
    <w:rsid w:val="00A00D69"/>
    <w:rsid w:val="00A00E8D"/>
    <w:rsid w:val="00A015B8"/>
    <w:rsid w:val="00A01A0F"/>
    <w:rsid w:val="00A02202"/>
    <w:rsid w:val="00A031AF"/>
    <w:rsid w:val="00A0352D"/>
    <w:rsid w:val="00A03EEF"/>
    <w:rsid w:val="00A03FF2"/>
    <w:rsid w:val="00A0496D"/>
    <w:rsid w:val="00A04C99"/>
    <w:rsid w:val="00A04D9F"/>
    <w:rsid w:val="00A052DC"/>
    <w:rsid w:val="00A063A0"/>
    <w:rsid w:val="00A06731"/>
    <w:rsid w:val="00A06EBB"/>
    <w:rsid w:val="00A06F8B"/>
    <w:rsid w:val="00A106F8"/>
    <w:rsid w:val="00A1083A"/>
    <w:rsid w:val="00A10B08"/>
    <w:rsid w:val="00A117BA"/>
    <w:rsid w:val="00A11BD8"/>
    <w:rsid w:val="00A11D93"/>
    <w:rsid w:val="00A11EC2"/>
    <w:rsid w:val="00A126B7"/>
    <w:rsid w:val="00A12A2F"/>
    <w:rsid w:val="00A13017"/>
    <w:rsid w:val="00A131CC"/>
    <w:rsid w:val="00A134D5"/>
    <w:rsid w:val="00A1375C"/>
    <w:rsid w:val="00A137BF"/>
    <w:rsid w:val="00A13AAA"/>
    <w:rsid w:val="00A13BD1"/>
    <w:rsid w:val="00A13FE0"/>
    <w:rsid w:val="00A14B32"/>
    <w:rsid w:val="00A1522F"/>
    <w:rsid w:val="00A15673"/>
    <w:rsid w:val="00A15AD8"/>
    <w:rsid w:val="00A17A2C"/>
    <w:rsid w:val="00A17E42"/>
    <w:rsid w:val="00A20477"/>
    <w:rsid w:val="00A20DF1"/>
    <w:rsid w:val="00A20F20"/>
    <w:rsid w:val="00A21814"/>
    <w:rsid w:val="00A2256E"/>
    <w:rsid w:val="00A22BEA"/>
    <w:rsid w:val="00A23004"/>
    <w:rsid w:val="00A23CC2"/>
    <w:rsid w:val="00A23E83"/>
    <w:rsid w:val="00A23EAD"/>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ED9"/>
    <w:rsid w:val="00A33EDB"/>
    <w:rsid w:val="00A33F7E"/>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2601"/>
    <w:rsid w:val="00A43921"/>
    <w:rsid w:val="00A43D6A"/>
    <w:rsid w:val="00A43DEB"/>
    <w:rsid w:val="00A44258"/>
    <w:rsid w:val="00A4426A"/>
    <w:rsid w:val="00A44441"/>
    <w:rsid w:val="00A4457E"/>
    <w:rsid w:val="00A447C7"/>
    <w:rsid w:val="00A44C62"/>
    <w:rsid w:val="00A46600"/>
    <w:rsid w:val="00A47877"/>
    <w:rsid w:val="00A47E4A"/>
    <w:rsid w:val="00A501C4"/>
    <w:rsid w:val="00A501EE"/>
    <w:rsid w:val="00A51399"/>
    <w:rsid w:val="00A51498"/>
    <w:rsid w:val="00A51D6F"/>
    <w:rsid w:val="00A51E13"/>
    <w:rsid w:val="00A522AD"/>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BE7"/>
    <w:rsid w:val="00A62CF1"/>
    <w:rsid w:val="00A63158"/>
    <w:rsid w:val="00A63175"/>
    <w:rsid w:val="00A63731"/>
    <w:rsid w:val="00A63908"/>
    <w:rsid w:val="00A645E1"/>
    <w:rsid w:val="00A646B3"/>
    <w:rsid w:val="00A64954"/>
    <w:rsid w:val="00A6496E"/>
    <w:rsid w:val="00A658E1"/>
    <w:rsid w:val="00A6596C"/>
    <w:rsid w:val="00A67332"/>
    <w:rsid w:val="00A6770C"/>
    <w:rsid w:val="00A67975"/>
    <w:rsid w:val="00A70122"/>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684"/>
    <w:rsid w:val="00A8488A"/>
    <w:rsid w:val="00A84C67"/>
    <w:rsid w:val="00A84C88"/>
    <w:rsid w:val="00A84F27"/>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71C"/>
    <w:rsid w:val="00A947EF"/>
    <w:rsid w:val="00A9606F"/>
    <w:rsid w:val="00A961D3"/>
    <w:rsid w:val="00A9645F"/>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030"/>
    <w:rsid w:val="00AA6569"/>
    <w:rsid w:val="00AA66DA"/>
    <w:rsid w:val="00AA66EC"/>
    <w:rsid w:val="00AA6AEC"/>
    <w:rsid w:val="00AA6D0C"/>
    <w:rsid w:val="00AA710F"/>
    <w:rsid w:val="00AA740A"/>
    <w:rsid w:val="00AA77C0"/>
    <w:rsid w:val="00AA7BE7"/>
    <w:rsid w:val="00AB02BA"/>
    <w:rsid w:val="00AB0B57"/>
    <w:rsid w:val="00AB140A"/>
    <w:rsid w:val="00AB1EC3"/>
    <w:rsid w:val="00AB2DBC"/>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F3B"/>
    <w:rsid w:val="00AC04A7"/>
    <w:rsid w:val="00AC07D3"/>
    <w:rsid w:val="00AC0BF7"/>
    <w:rsid w:val="00AC1E79"/>
    <w:rsid w:val="00AC20E4"/>
    <w:rsid w:val="00AC21C1"/>
    <w:rsid w:val="00AC3003"/>
    <w:rsid w:val="00AC30C1"/>
    <w:rsid w:val="00AC3177"/>
    <w:rsid w:val="00AC3880"/>
    <w:rsid w:val="00AC3F43"/>
    <w:rsid w:val="00AC505E"/>
    <w:rsid w:val="00AC5BCC"/>
    <w:rsid w:val="00AC5D20"/>
    <w:rsid w:val="00AC5FB5"/>
    <w:rsid w:val="00AC684F"/>
    <w:rsid w:val="00AC6B4D"/>
    <w:rsid w:val="00AC7128"/>
    <w:rsid w:val="00AC7D02"/>
    <w:rsid w:val="00AD068E"/>
    <w:rsid w:val="00AD0B81"/>
    <w:rsid w:val="00AD13ED"/>
    <w:rsid w:val="00AD2D0E"/>
    <w:rsid w:val="00AD3722"/>
    <w:rsid w:val="00AD3E7E"/>
    <w:rsid w:val="00AD42AC"/>
    <w:rsid w:val="00AD439F"/>
    <w:rsid w:val="00AD448E"/>
    <w:rsid w:val="00AD48F3"/>
    <w:rsid w:val="00AD5E4E"/>
    <w:rsid w:val="00AD6751"/>
    <w:rsid w:val="00AD67C1"/>
    <w:rsid w:val="00AD6955"/>
    <w:rsid w:val="00AD7527"/>
    <w:rsid w:val="00AD795B"/>
    <w:rsid w:val="00AD7B93"/>
    <w:rsid w:val="00AE0774"/>
    <w:rsid w:val="00AE13F7"/>
    <w:rsid w:val="00AE161A"/>
    <w:rsid w:val="00AE185F"/>
    <w:rsid w:val="00AE18FD"/>
    <w:rsid w:val="00AE1F3F"/>
    <w:rsid w:val="00AE27CD"/>
    <w:rsid w:val="00AE3DB3"/>
    <w:rsid w:val="00AE444C"/>
    <w:rsid w:val="00AE4978"/>
    <w:rsid w:val="00AE49A8"/>
    <w:rsid w:val="00AE4BD6"/>
    <w:rsid w:val="00AE4D97"/>
    <w:rsid w:val="00AE61F5"/>
    <w:rsid w:val="00AE75DD"/>
    <w:rsid w:val="00AE76EB"/>
    <w:rsid w:val="00AE79C3"/>
    <w:rsid w:val="00AE7E1B"/>
    <w:rsid w:val="00AF1314"/>
    <w:rsid w:val="00AF22F0"/>
    <w:rsid w:val="00AF2344"/>
    <w:rsid w:val="00AF292A"/>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77D"/>
    <w:rsid w:val="00B01D0E"/>
    <w:rsid w:val="00B01D5C"/>
    <w:rsid w:val="00B0235F"/>
    <w:rsid w:val="00B0262A"/>
    <w:rsid w:val="00B02BFB"/>
    <w:rsid w:val="00B02F44"/>
    <w:rsid w:val="00B0346A"/>
    <w:rsid w:val="00B0461B"/>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2BF2"/>
    <w:rsid w:val="00B1372B"/>
    <w:rsid w:val="00B13AEE"/>
    <w:rsid w:val="00B150F6"/>
    <w:rsid w:val="00B161B6"/>
    <w:rsid w:val="00B16345"/>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2AA"/>
    <w:rsid w:val="00B2643F"/>
    <w:rsid w:val="00B2742C"/>
    <w:rsid w:val="00B274B7"/>
    <w:rsid w:val="00B275DB"/>
    <w:rsid w:val="00B27881"/>
    <w:rsid w:val="00B278A6"/>
    <w:rsid w:val="00B27B52"/>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4CC9"/>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E22"/>
    <w:rsid w:val="00B45764"/>
    <w:rsid w:val="00B470F0"/>
    <w:rsid w:val="00B507B9"/>
    <w:rsid w:val="00B51832"/>
    <w:rsid w:val="00B52191"/>
    <w:rsid w:val="00B52394"/>
    <w:rsid w:val="00B526C9"/>
    <w:rsid w:val="00B52E0F"/>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285D"/>
    <w:rsid w:val="00B63813"/>
    <w:rsid w:val="00B63D34"/>
    <w:rsid w:val="00B63E8E"/>
    <w:rsid w:val="00B63F8E"/>
    <w:rsid w:val="00B64337"/>
    <w:rsid w:val="00B647C2"/>
    <w:rsid w:val="00B6503D"/>
    <w:rsid w:val="00B65226"/>
    <w:rsid w:val="00B652E6"/>
    <w:rsid w:val="00B65A31"/>
    <w:rsid w:val="00B664E5"/>
    <w:rsid w:val="00B6698B"/>
    <w:rsid w:val="00B67645"/>
    <w:rsid w:val="00B677F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3B4"/>
    <w:rsid w:val="00B84526"/>
    <w:rsid w:val="00B84596"/>
    <w:rsid w:val="00B84A64"/>
    <w:rsid w:val="00B84D37"/>
    <w:rsid w:val="00B84FF0"/>
    <w:rsid w:val="00B8547E"/>
    <w:rsid w:val="00B85535"/>
    <w:rsid w:val="00B85938"/>
    <w:rsid w:val="00B86D08"/>
    <w:rsid w:val="00B8725A"/>
    <w:rsid w:val="00B8730A"/>
    <w:rsid w:val="00B8757E"/>
    <w:rsid w:val="00B87786"/>
    <w:rsid w:val="00B8780B"/>
    <w:rsid w:val="00B87FC6"/>
    <w:rsid w:val="00B90769"/>
    <w:rsid w:val="00B908C0"/>
    <w:rsid w:val="00B90AA5"/>
    <w:rsid w:val="00B90BDF"/>
    <w:rsid w:val="00B9117B"/>
    <w:rsid w:val="00B913A1"/>
    <w:rsid w:val="00B9194C"/>
    <w:rsid w:val="00B92215"/>
    <w:rsid w:val="00B923D0"/>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35CF"/>
    <w:rsid w:val="00BA42B3"/>
    <w:rsid w:val="00BA4599"/>
    <w:rsid w:val="00BA487A"/>
    <w:rsid w:val="00BA4AF4"/>
    <w:rsid w:val="00BA55E9"/>
    <w:rsid w:val="00BA593C"/>
    <w:rsid w:val="00BA62B1"/>
    <w:rsid w:val="00BA67B3"/>
    <w:rsid w:val="00BA6C83"/>
    <w:rsid w:val="00BA72E2"/>
    <w:rsid w:val="00BA75E6"/>
    <w:rsid w:val="00BA7C49"/>
    <w:rsid w:val="00BA7ED0"/>
    <w:rsid w:val="00BB05B2"/>
    <w:rsid w:val="00BB19AE"/>
    <w:rsid w:val="00BB253D"/>
    <w:rsid w:val="00BB349D"/>
    <w:rsid w:val="00BB46F9"/>
    <w:rsid w:val="00BB4952"/>
    <w:rsid w:val="00BB4985"/>
    <w:rsid w:val="00BB5C2B"/>
    <w:rsid w:val="00BB634D"/>
    <w:rsid w:val="00BB6E81"/>
    <w:rsid w:val="00BB6FF6"/>
    <w:rsid w:val="00BB70B6"/>
    <w:rsid w:val="00BC0C77"/>
    <w:rsid w:val="00BC14DC"/>
    <w:rsid w:val="00BC1552"/>
    <w:rsid w:val="00BC1B42"/>
    <w:rsid w:val="00BC1E5B"/>
    <w:rsid w:val="00BC2ACA"/>
    <w:rsid w:val="00BC2E21"/>
    <w:rsid w:val="00BC3B8C"/>
    <w:rsid w:val="00BC3FC9"/>
    <w:rsid w:val="00BC443A"/>
    <w:rsid w:val="00BC45B2"/>
    <w:rsid w:val="00BC499A"/>
    <w:rsid w:val="00BC4EE4"/>
    <w:rsid w:val="00BC68A7"/>
    <w:rsid w:val="00BC6B86"/>
    <w:rsid w:val="00BC6EDF"/>
    <w:rsid w:val="00BC717B"/>
    <w:rsid w:val="00BC7329"/>
    <w:rsid w:val="00BC7439"/>
    <w:rsid w:val="00BC7C5B"/>
    <w:rsid w:val="00BC7CBC"/>
    <w:rsid w:val="00BD03C7"/>
    <w:rsid w:val="00BD0ED5"/>
    <w:rsid w:val="00BD2FA3"/>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9B7"/>
    <w:rsid w:val="00BE6ADC"/>
    <w:rsid w:val="00BE6C9F"/>
    <w:rsid w:val="00BE6E52"/>
    <w:rsid w:val="00BE7FE1"/>
    <w:rsid w:val="00BF05BD"/>
    <w:rsid w:val="00BF09E5"/>
    <w:rsid w:val="00BF19BE"/>
    <w:rsid w:val="00BF1C0D"/>
    <w:rsid w:val="00BF1DDB"/>
    <w:rsid w:val="00BF2C21"/>
    <w:rsid w:val="00BF3803"/>
    <w:rsid w:val="00BF3819"/>
    <w:rsid w:val="00BF3FCA"/>
    <w:rsid w:val="00BF5237"/>
    <w:rsid w:val="00BF531D"/>
    <w:rsid w:val="00BF5BE3"/>
    <w:rsid w:val="00BF601C"/>
    <w:rsid w:val="00BF6230"/>
    <w:rsid w:val="00BF6C1A"/>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44A7"/>
    <w:rsid w:val="00C0461C"/>
    <w:rsid w:val="00C0548A"/>
    <w:rsid w:val="00C05C98"/>
    <w:rsid w:val="00C06142"/>
    <w:rsid w:val="00C062F9"/>
    <w:rsid w:val="00C063F4"/>
    <w:rsid w:val="00C076B5"/>
    <w:rsid w:val="00C07CBB"/>
    <w:rsid w:val="00C07E5E"/>
    <w:rsid w:val="00C100D4"/>
    <w:rsid w:val="00C101CD"/>
    <w:rsid w:val="00C107B8"/>
    <w:rsid w:val="00C10FBF"/>
    <w:rsid w:val="00C115F3"/>
    <w:rsid w:val="00C1206F"/>
    <w:rsid w:val="00C141D5"/>
    <w:rsid w:val="00C14784"/>
    <w:rsid w:val="00C149AE"/>
    <w:rsid w:val="00C14CB5"/>
    <w:rsid w:val="00C15146"/>
    <w:rsid w:val="00C15201"/>
    <w:rsid w:val="00C1547D"/>
    <w:rsid w:val="00C15536"/>
    <w:rsid w:val="00C15C40"/>
    <w:rsid w:val="00C16415"/>
    <w:rsid w:val="00C165EC"/>
    <w:rsid w:val="00C17B74"/>
    <w:rsid w:val="00C17E27"/>
    <w:rsid w:val="00C17EEF"/>
    <w:rsid w:val="00C2033C"/>
    <w:rsid w:val="00C203CE"/>
    <w:rsid w:val="00C208A3"/>
    <w:rsid w:val="00C20DB7"/>
    <w:rsid w:val="00C21D6A"/>
    <w:rsid w:val="00C2264B"/>
    <w:rsid w:val="00C22A18"/>
    <w:rsid w:val="00C22BF4"/>
    <w:rsid w:val="00C23613"/>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4E2A"/>
    <w:rsid w:val="00C35518"/>
    <w:rsid w:val="00C35844"/>
    <w:rsid w:val="00C35ABE"/>
    <w:rsid w:val="00C36DBD"/>
    <w:rsid w:val="00C36FC0"/>
    <w:rsid w:val="00C3703B"/>
    <w:rsid w:val="00C3742E"/>
    <w:rsid w:val="00C37E74"/>
    <w:rsid w:val="00C40083"/>
    <w:rsid w:val="00C40555"/>
    <w:rsid w:val="00C405D8"/>
    <w:rsid w:val="00C40B63"/>
    <w:rsid w:val="00C4101C"/>
    <w:rsid w:val="00C41532"/>
    <w:rsid w:val="00C4153C"/>
    <w:rsid w:val="00C42353"/>
    <w:rsid w:val="00C4315E"/>
    <w:rsid w:val="00C433D8"/>
    <w:rsid w:val="00C4353C"/>
    <w:rsid w:val="00C438C8"/>
    <w:rsid w:val="00C44266"/>
    <w:rsid w:val="00C44740"/>
    <w:rsid w:val="00C454BF"/>
    <w:rsid w:val="00C45B68"/>
    <w:rsid w:val="00C45C87"/>
    <w:rsid w:val="00C45D92"/>
    <w:rsid w:val="00C45E97"/>
    <w:rsid w:val="00C4751C"/>
    <w:rsid w:val="00C47B38"/>
    <w:rsid w:val="00C47E22"/>
    <w:rsid w:val="00C50032"/>
    <w:rsid w:val="00C50829"/>
    <w:rsid w:val="00C50A19"/>
    <w:rsid w:val="00C5109E"/>
    <w:rsid w:val="00C5140C"/>
    <w:rsid w:val="00C5172B"/>
    <w:rsid w:val="00C51B05"/>
    <w:rsid w:val="00C539C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C7C"/>
    <w:rsid w:val="00C61CE9"/>
    <w:rsid w:val="00C61DC7"/>
    <w:rsid w:val="00C62B30"/>
    <w:rsid w:val="00C631FB"/>
    <w:rsid w:val="00C63947"/>
    <w:rsid w:val="00C63EF7"/>
    <w:rsid w:val="00C6429C"/>
    <w:rsid w:val="00C655BB"/>
    <w:rsid w:val="00C6639A"/>
    <w:rsid w:val="00C6725A"/>
    <w:rsid w:val="00C673D2"/>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D53"/>
    <w:rsid w:val="00C740E6"/>
    <w:rsid w:val="00C745B0"/>
    <w:rsid w:val="00C74841"/>
    <w:rsid w:val="00C74BCA"/>
    <w:rsid w:val="00C74D28"/>
    <w:rsid w:val="00C74ED6"/>
    <w:rsid w:val="00C75184"/>
    <w:rsid w:val="00C75CC0"/>
    <w:rsid w:val="00C75FE2"/>
    <w:rsid w:val="00C76509"/>
    <w:rsid w:val="00C76803"/>
    <w:rsid w:val="00C7682B"/>
    <w:rsid w:val="00C76836"/>
    <w:rsid w:val="00C77586"/>
    <w:rsid w:val="00C7758B"/>
    <w:rsid w:val="00C77D76"/>
    <w:rsid w:val="00C77FE6"/>
    <w:rsid w:val="00C80268"/>
    <w:rsid w:val="00C818A2"/>
    <w:rsid w:val="00C8231A"/>
    <w:rsid w:val="00C825B6"/>
    <w:rsid w:val="00C8340A"/>
    <w:rsid w:val="00C83D9A"/>
    <w:rsid w:val="00C83DD2"/>
    <w:rsid w:val="00C84743"/>
    <w:rsid w:val="00C84CFA"/>
    <w:rsid w:val="00C85037"/>
    <w:rsid w:val="00C850B3"/>
    <w:rsid w:val="00C85693"/>
    <w:rsid w:val="00C8610D"/>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36FF"/>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92B"/>
    <w:rsid w:val="00CB0AAE"/>
    <w:rsid w:val="00CB1462"/>
    <w:rsid w:val="00CB17EC"/>
    <w:rsid w:val="00CB1F4B"/>
    <w:rsid w:val="00CB233E"/>
    <w:rsid w:val="00CB2603"/>
    <w:rsid w:val="00CB2C34"/>
    <w:rsid w:val="00CB3C88"/>
    <w:rsid w:val="00CB3F8E"/>
    <w:rsid w:val="00CB40B1"/>
    <w:rsid w:val="00CB497B"/>
    <w:rsid w:val="00CB4A18"/>
    <w:rsid w:val="00CB5383"/>
    <w:rsid w:val="00CB5A5D"/>
    <w:rsid w:val="00CB607E"/>
    <w:rsid w:val="00CB6C4E"/>
    <w:rsid w:val="00CC00CE"/>
    <w:rsid w:val="00CC02AA"/>
    <w:rsid w:val="00CC047E"/>
    <w:rsid w:val="00CC0D15"/>
    <w:rsid w:val="00CC18A8"/>
    <w:rsid w:val="00CC2774"/>
    <w:rsid w:val="00CC3359"/>
    <w:rsid w:val="00CC3483"/>
    <w:rsid w:val="00CC34F4"/>
    <w:rsid w:val="00CC37AB"/>
    <w:rsid w:val="00CC3A09"/>
    <w:rsid w:val="00CC3FDB"/>
    <w:rsid w:val="00CC4109"/>
    <w:rsid w:val="00CC4190"/>
    <w:rsid w:val="00CC481F"/>
    <w:rsid w:val="00CC4909"/>
    <w:rsid w:val="00CC49D3"/>
    <w:rsid w:val="00CC5A3A"/>
    <w:rsid w:val="00CC5B03"/>
    <w:rsid w:val="00CC5E78"/>
    <w:rsid w:val="00CC637E"/>
    <w:rsid w:val="00CC6D70"/>
    <w:rsid w:val="00CC7140"/>
    <w:rsid w:val="00CC72CD"/>
    <w:rsid w:val="00CC7502"/>
    <w:rsid w:val="00CC7E4E"/>
    <w:rsid w:val="00CD09AB"/>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144"/>
    <w:rsid w:val="00CE0363"/>
    <w:rsid w:val="00CE114E"/>
    <w:rsid w:val="00CE1194"/>
    <w:rsid w:val="00CE2558"/>
    <w:rsid w:val="00CE26C4"/>
    <w:rsid w:val="00CE289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38D"/>
    <w:rsid w:val="00D069E2"/>
    <w:rsid w:val="00D06D6C"/>
    <w:rsid w:val="00D07253"/>
    <w:rsid w:val="00D072D7"/>
    <w:rsid w:val="00D07306"/>
    <w:rsid w:val="00D10543"/>
    <w:rsid w:val="00D108F1"/>
    <w:rsid w:val="00D10CF6"/>
    <w:rsid w:val="00D1123C"/>
    <w:rsid w:val="00D12183"/>
    <w:rsid w:val="00D1229F"/>
    <w:rsid w:val="00D12A06"/>
    <w:rsid w:val="00D1338B"/>
    <w:rsid w:val="00D13465"/>
    <w:rsid w:val="00D138AE"/>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D1F"/>
    <w:rsid w:val="00D2069D"/>
    <w:rsid w:val="00D208D3"/>
    <w:rsid w:val="00D20BED"/>
    <w:rsid w:val="00D20C00"/>
    <w:rsid w:val="00D20DA3"/>
    <w:rsid w:val="00D20DB3"/>
    <w:rsid w:val="00D2106E"/>
    <w:rsid w:val="00D2166E"/>
    <w:rsid w:val="00D21931"/>
    <w:rsid w:val="00D21A62"/>
    <w:rsid w:val="00D21B37"/>
    <w:rsid w:val="00D220F4"/>
    <w:rsid w:val="00D22C45"/>
    <w:rsid w:val="00D22D24"/>
    <w:rsid w:val="00D23498"/>
    <w:rsid w:val="00D251F2"/>
    <w:rsid w:val="00D25827"/>
    <w:rsid w:val="00D25D3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231"/>
    <w:rsid w:val="00D45456"/>
    <w:rsid w:val="00D4590A"/>
    <w:rsid w:val="00D45BCD"/>
    <w:rsid w:val="00D45E1E"/>
    <w:rsid w:val="00D46B24"/>
    <w:rsid w:val="00D47002"/>
    <w:rsid w:val="00D471AC"/>
    <w:rsid w:val="00D47B5E"/>
    <w:rsid w:val="00D50BE7"/>
    <w:rsid w:val="00D50BED"/>
    <w:rsid w:val="00D50FED"/>
    <w:rsid w:val="00D512BE"/>
    <w:rsid w:val="00D51BC8"/>
    <w:rsid w:val="00D51E9C"/>
    <w:rsid w:val="00D51FA3"/>
    <w:rsid w:val="00D520D1"/>
    <w:rsid w:val="00D53AA8"/>
    <w:rsid w:val="00D5413A"/>
    <w:rsid w:val="00D5490E"/>
    <w:rsid w:val="00D55060"/>
    <w:rsid w:val="00D55571"/>
    <w:rsid w:val="00D559E1"/>
    <w:rsid w:val="00D55DD1"/>
    <w:rsid w:val="00D55E44"/>
    <w:rsid w:val="00D560B7"/>
    <w:rsid w:val="00D561E0"/>
    <w:rsid w:val="00D5638A"/>
    <w:rsid w:val="00D5726F"/>
    <w:rsid w:val="00D60647"/>
    <w:rsid w:val="00D6092C"/>
    <w:rsid w:val="00D60BD5"/>
    <w:rsid w:val="00D60DCB"/>
    <w:rsid w:val="00D61411"/>
    <w:rsid w:val="00D619E4"/>
    <w:rsid w:val="00D61B6D"/>
    <w:rsid w:val="00D61B83"/>
    <w:rsid w:val="00D61C5E"/>
    <w:rsid w:val="00D61CF2"/>
    <w:rsid w:val="00D62CDB"/>
    <w:rsid w:val="00D62D10"/>
    <w:rsid w:val="00D6369E"/>
    <w:rsid w:val="00D65634"/>
    <w:rsid w:val="00D65E9F"/>
    <w:rsid w:val="00D66A1B"/>
    <w:rsid w:val="00D67408"/>
    <w:rsid w:val="00D67DE5"/>
    <w:rsid w:val="00D67F18"/>
    <w:rsid w:val="00D70D23"/>
    <w:rsid w:val="00D70DCB"/>
    <w:rsid w:val="00D7130F"/>
    <w:rsid w:val="00D713B0"/>
    <w:rsid w:val="00D715B2"/>
    <w:rsid w:val="00D71752"/>
    <w:rsid w:val="00D71F39"/>
    <w:rsid w:val="00D71FAA"/>
    <w:rsid w:val="00D72139"/>
    <w:rsid w:val="00D72E7E"/>
    <w:rsid w:val="00D73D99"/>
    <w:rsid w:val="00D73DB8"/>
    <w:rsid w:val="00D73E0E"/>
    <w:rsid w:val="00D74441"/>
    <w:rsid w:val="00D7473B"/>
    <w:rsid w:val="00D74A03"/>
    <w:rsid w:val="00D74ABB"/>
    <w:rsid w:val="00D74E6F"/>
    <w:rsid w:val="00D76BA4"/>
    <w:rsid w:val="00D7747A"/>
    <w:rsid w:val="00D77F1A"/>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906C0"/>
    <w:rsid w:val="00D909AD"/>
    <w:rsid w:val="00D90BE1"/>
    <w:rsid w:val="00D90ECD"/>
    <w:rsid w:val="00D9152D"/>
    <w:rsid w:val="00D91B74"/>
    <w:rsid w:val="00D91CB8"/>
    <w:rsid w:val="00D92118"/>
    <w:rsid w:val="00D922A2"/>
    <w:rsid w:val="00D923C7"/>
    <w:rsid w:val="00D92632"/>
    <w:rsid w:val="00D92BE7"/>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5EE"/>
    <w:rsid w:val="00DB52EA"/>
    <w:rsid w:val="00DB5F66"/>
    <w:rsid w:val="00DB6061"/>
    <w:rsid w:val="00DB6273"/>
    <w:rsid w:val="00DB6385"/>
    <w:rsid w:val="00DB683A"/>
    <w:rsid w:val="00DB69FD"/>
    <w:rsid w:val="00DB6A7B"/>
    <w:rsid w:val="00DB6B91"/>
    <w:rsid w:val="00DB7D81"/>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1F6E"/>
    <w:rsid w:val="00DD2332"/>
    <w:rsid w:val="00DD2402"/>
    <w:rsid w:val="00DD240A"/>
    <w:rsid w:val="00DD240F"/>
    <w:rsid w:val="00DD2893"/>
    <w:rsid w:val="00DD2EB1"/>
    <w:rsid w:val="00DD2EBD"/>
    <w:rsid w:val="00DD3796"/>
    <w:rsid w:val="00DD415F"/>
    <w:rsid w:val="00DD5B5E"/>
    <w:rsid w:val="00DD5DD1"/>
    <w:rsid w:val="00DD719E"/>
    <w:rsid w:val="00DD7429"/>
    <w:rsid w:val="00DD75C6"/>
    <w:rsid w:val="00DD79EE"/>
    <w:rsid w:val="00DE084F"/>
    <w:rsid w:val="00DE0CD2"/>
    <w:rsid w:val="00DE1DC4"/>
    <w:rsid w:val="00DE2043"/>
    <w:rsid w:val="00DE2468"/>
    <w:rsid w:val="00DE2DC8"/>
    <w:rsid w:val="00DE2ED6"/>
    <w:rsid w:val="00DE37D9"/>
    <w:rsid w:val="00DE3D38"/>
    <w:rsid w:val="00DE4230"/>
    <w:rsid w:val="00DE47BA"/>
    <w:rsid w:val="00DE4C72"/>
    <w:rsid w:val="00DE4CF0"/>
    <w:rsid w:val="00DE56C3"/>
    <w:rsid w:val="00DE62EB"/>
    <w:rsid w:val="00DE696F"/>
    <w:rsid w:val="00DE6E03"/>
    <w:rsid w:val="00DE7151"/>
    <w:rsid w:val="00DE75C2"/>
    <w:rsid w:val="00DE78A6"/>
    <w:rsid w:val="00DE7BE7"/>
    <w:rsid w:val="00DE7EAC"/>
    <w:rsid w:val="00DF0457"/>
    <w:rsid w:val="00DF061D"/>
    <w:rsid w:val="00DF0F5F"/>
    <w:rsid w:val="00DF1423"/>
    <w:rsid w:val="00DF18CA"/>
    <w:rsid w:val="00DF1B9C"/>
    <w:rsid w:val="00DF2712"/>
    <w:rsid w:val="00DF2756"/>
    <w:rsid w:val="00DF298D"/>
    <w:rsid w:val="00DF2BFE"/>
    <w:rsid w:val="00DF2FA3"/>
    <w:rsid w:val="00DF30F3"/>
    <w:rsid w:val="00DF39CB"/>
    <w:rsid w:val="00DF3D61"/>
    <w:rsid w:val="00DF3D84"/>
    <w:rsid w:val="00DF45D1"/>
    <w:rsid w:val="00DF4689"/>
    <w:rsid w:val="00DF4755"/>
    <w:rsid w:val="00DF4D8E"/>
    <w:rsid w:val="00DF56F8"/>
    <w:rsid w:val="00DF57DE"/>
    <w:rsid w:val="00DF6114"/>
    <w:rsid w:val="00DF6472"/>
    <w:rsid w:val="00DF694A"/>
    <w:rsid w:val="00DF6AE5"/>
    <w:rsid w:val="00DF7A14"/>
    <w:rsid w:val="00E006BA"/>
    <w:rsid w:val="00E00ABD"/>
    <w:rsid w:val="00E00CCC"/>
    <w:rsid w:val="00E01006"/>
    <w:rsid w:val="00E01BDD"/>
    <w:rsid w:val="00E028D6"/>
    <w:rsid w:val="00E03A97"/>
    <w:rsid w:val="00E043CC"/>
    <w:rsid w:val="00E04A7C"/>
    <w:rsid w:val="00E05737"/>
    <w:rsid w:val="00E05B36"/>
    <w:rsid w:val="00E06445"/>
    <w:rsid w:val="00E06783"/>
    <w:rsid w:val="00E06A2A"/>
    <w:rsid w:val="00E07500"/>
    <w:rsid w:val="00E07B57"/>
    <w:rsid w:val="00E07B65"/>
    <w:rsid w:val="00E10198"/>
    <w:rsid w:val="00E10F61"/>
    <w:rsid w:val="00E1109C"/>
    <w:rsid w:val="00E11384"/>
    <w:rsid w:val="00E114F4"/>
    <w:rsid w:val="00E11693"/>
    <w:rsid w:val="00E1299F"/>
    <w:rsid w:val="00E13170"/>
    <w:rsid w:val="00E13E27"/>
    <w:rsid w:val="00E13EEF"/>
    <w:rsid w:val="00E15F95"/>
    <w:rsid w:val="00E160A4"/>
    <w:rsid w:val="00E16564"/>
    <w:rsid w:val="00E17B00"/>
    <w:rsid w:val="00E2007F"/>
    <w:rsid w:val="00E2050F"/>
    <w:rsid w:val="00E20741"/>
    <w:rsid w:val="00E209CA"/>
    <w:rsid w:val="00E209E3"/>
    <w:rsid w:val="00E21263"/>
    <w:rsid w:val="00E21480"/>
    <w:rsid w:val="00E21689"/>
    <w:rsid w:val="00E2177E"/>
    <w:rsid w:val="00E21C6B"/>
    <w:rsid w:val="00E221D7"/>
    <w:rsid w:val="00E2244B"/>
    <w:rsid w:val="00E22C02"/>
    <w:rsid w:val="00E22C29"/>
    <w:rsid w:val="00E22FBE"/>
    <w:rsid w:val="00E24322"/>
    <w:rsid w:val="00E24F58"/>
    <w:rsid w:val="00E26424"/>
    <w:rsid w:val="00E271E5"/>
    <w:rsid w:val="00E2728B"/>
    <w:rsid w:val="00E272A8"/>
    <w:rsid w:val="00E27703"/>
    <w:rsid w:val="00E301A2"/>
    <w:rsid w:val="00E30225"/>
    <w:rsid w:val="00E30548"/>
    <w:rsid w:val="00E30B6E"/>
    <w:rsid w:val="00E31251"/>
    <w:rsid w:val="00E313D7"/>
    <w:rsid w:val="00E3198E"/>
    <w:rsid w:val="00E31AF6"/>
    <w:rsid w:val="00E32149"/>
    <w:rsid w:val="00E325EF"/>
    <w:rsid w:val="00E32C52"/>
    <w:rsid w:val="00E338F3"/>
    <w:rsid w:val="00E33CCD"/>
    <w:rsid w:val="00E33FA7"/>
    <w:rsid w:val="00E34702"/>
    <w:rsid w:val="00E34C9E"/>
    <w:rsid w:val="00E35103"/>
    <w:rsid w:val="00E354EE"/>
    <w:rsid w:val="00E35839"/>
    <w:rsid w:val="00E365E8"/>
    <w:rsid w:val="00E36C63"/>
    <w:rsid w:val="00E37CE5"/>
    <w:rsid w:val="00E37F05"/>
    <w:rsid w:val="00E40245"/>
    <w:rsid w:val="00E40A03"/>
    <w:rsid w:val="00E40D71"/>
    <w:rsid w:val="00E40F0F"/>
    <w:rsid w:val="00E41D03"/>
    <w:rsid w:val="00E41F0C"/>
    <w:rsid w:val="00E422BB"/>
    <w:rsid w:val="00E42313"/>
    <w:rsid w:val="00E426EE"/>
    <w:rsid w:val="00E431B6"/>
    <w:rsid w:val="00E433E6"/>
    <w:rsid w:val="00E43E0D"/>
    <w:rsid w:val="00E441EB"/>
    <w:rsid w:val="00E442DE"/>
    <w:rsid w:val="00E44AC4"/>
    <w:rsid w:val="00E4533C"/>
    <w:rsid w:val="00E458DB"/>
    <w:rsid w:val="00E45D81"/>
    <w:rsid w:val="00E4600F"/>
    <w:rsid w:val="00E46568"/>
    <w:rsid w:val="00E468E2"/>
    <w:rsid w:val="00E46A3A"/>
    <w:rsid w:val="00E46F64"/>
    <w:rsid w:val="00E4722C"/>
    <w:rsid w:val="00E47565"/>
    <w:rsid w:val="00E505E1"/>
    <w:rsid w:val="00E50C37"/>
    <w:rsid w:val="00E51736"/>
    <w:rsid w:val="00E52253"/>
    <w:rsid w:val="00E523A9"/>
    <w:rsid w:val="00E53112"/>
    <w:rsid w:val="00E534FF"/>
    <w:rsid w:val="00E538C4"/>
    <w:rsid w:val="00E538CC"/>
    <w:rsid w:val="00E53977"/>
    <w:rsid w:val="00E54255"/>
    <w:rsid w:val="00E54AE7"/>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BFB"/>
    <w:rsid w:val="00E760DE"/>
    <w:rsid w:val="00E76789"/>
    <w:rsid w:val="00E76BA0"/>
    <w:rsid w:val="00E778AE"/>
    <w:rsid w:val="00E80026"/>
    <w:rsid w:val="00E80122"/>
    <w:rsid w:val="00E80E73"/>
    <w:rsid w:val="00E812F5"/>
    <w:rsid w:val="00E81544"/>
    <w:rsid w:val="00E817A1"/>
    <w:rsid w:val="00E8181F"/>
    <w:rsid w:val="00E81DF5"/>
    <w:rsid w:val="00E8276A"/>
    <w:rsid w:val="00E8295F"/>
    <w:rsid w:val="00E82B4A"/>
    <w:rsid w:val="00E83F49"/>
    <w:rsid w:val="00E845A6"/>
    <w:rsid w:val="00E84742"/>
    <w:rsid w:val="00E84A68"/>
    <w:rsid w:val="00E84B59"/>
    <w:rsid w:val="00E8536C"/>
    <w:rsid w:val="00E85613"/>
    <w:rsid w:val="00E8563D"/>
    <w:rsid w:val="00E85891"/>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E69"/>
    <w:rsid w:val="00EB7F3B"/>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881"/>
    <w:rsid w:val="00ED003B"/>
    <w:rsid w:val="00ED0673"/>
    <w:rsid w:val="00ED0695"/>
    <w:rsid w:val="00ED1FFA"/>
    <w:rsid w:val="00ED216E"/>
    <w:rsid w:val="00ED2598"/>
    <w:rsid w:val="00ED270D"/>
    <w:rsid w:val="00ED28F8"/>
    <w:rsid w:val="00ED2FB3"/>
    <w:rsid w:val="00ED42B4"/>
    <w:rsid w:val="00ED4668"/>
    <w:rsid w:val="00ED4DA7"/>
    <w:rsid w:val="00ED4F8D"/>
    <w:rsid w:val="00ED55CC"/>
    <w:rsid w:val="00ED5DE2"/>
    <w:rsid w:val="00ED5E8D"/>
    <w:rsid w:val="00ED626D"/>
    <w:rsid w:val="00ED62C4"/>
    <w:rsid w:val="00ED6338"/>
    <w:rsid w:val="00ED64D7"/>
    <w:rsid w:val="00ED6501"/>
    <w:rsid w:val="00ED6A4B"/>
    <w:rsid w:val="00ED71CD"/>
    <w:rsid w:val="00EE001E"/>
    <w:rsid w:val="00EE0322"/>
    <w:rsid w:val="00EE0467"/>
    <w:rsid w:val="00EE0F5B"/>
    <w:rsid w:val="00EE0F9F"/>
    <w:rsid w:val="00EE11EE"/>
    <w:rsid w:val="00EE1455"/>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6E7"/>
    <w:rsid w:val="00EF28A7"/>
    <w:rsid w:val="00EF2D16"/>
    <w:rsid w:val="00EF2D3B"/>
    <w:rsid w:val="00EF2E23"/>
    <w:rsid w:val="00EF325B"/>
    <w:rsid w:val="00EF3C28"/>
    <w:rsid w:val="00EF40A9"/>
    <w:rsid w:val="00EF4EC2"/>
    <w:rsid w:val="00EF5244"/>
    <w:rsid w:val="00EF5F3E"/>
    <w:rsid w:val="00EF6147"/>
    <w:rsid w:val="00EF61FF"/>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5186"/>
    <w:rsid w:val="00F05A64"/>
    <w:rsid w:val="00F05CFD"/>
    <w:rsid w:val="00F06166"/>
    <w:rsid w:val="00F06E2D"/>
    <w:rsid w:val="00F06E31"/>
    <w:rsid w:val="00F076A2"/>
    <w:rsid w:val="00F076FF"/>
    <w:rsid w:val="00F100BE"/>
    <w:rsid w:val="00F102B3"/>
    <w:rsid w:val="00F106CC"/>
    <w:rsid w:val="00F10AC1"/>
    <w:rsid w:val="00F10D6C"/>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02E0"/>
    <w:rsid w:val="00F2114A"/>
    <w:rsid w:val="00F21402"/>
    <w:rsid w:val="00F21878"/>
    <w:rsid w:val="00F21C84"/>
    <w:rsid w:val="00F23387"/>
    <w:rsid w:val="00F23849"/>
    <w:rsid w:val="00F23DD0"/>
    <w:rsid w:val="00F24218"/>
    <w:rsid w:val="00F24637"/>
    <w:rsid w:val="00F24ACE"/>
    <w:rsid w:val="00F24C2E"/>
    <w:rsid w:val="00F24D47"/>
    <w:rsid w:val="00F250E6"/>
    <w:rsid w:val="00F25820"/>
    <w:rsid w:val="00F2595C"/>
    <w:rsid w:val="00F261C0"/>
    <w:rsid w:val="00F2642A"/>
    <w:rsid w:val="00F27166"/>
    <w:rsid w:val="00F27630"/>
    <w:rsid w:val="00F276BC"/>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99C"/>
    <w:rsid w:val="00F43B98"/>
    <w:rsid w:val="00F442F6"/>
    <w:rsid w:val="00F44AB8"/>
    <w:rsid w:val="00F451AF"/>
    <w:rsid w:val="00F45964"/>
    <w:rsid w:val="00F45CE0"/>
    <w:rsid w:val="00F46841"/>
    <w:rsid w:val="00F46B5F"/>
    <w:rsid w:val="00F471EE"/>
    <w:rsid w:val="00F47626"/>
    <w:rsid w:val="00F51748"/>
    <w:rsid w:val="00F518D3"/>
    <w:rsid w:val="00F532B3"/>
    <w:rsid w:val="00F53631"/>
    <w:rsid w:val="00F53708"/>
    <w:rsid w:val="00F53EF5"/>
    <w:rsid w:val="00F53F8B"/>
    <w:rsid w:val="00F540BE"/>
    <w:rsid w:val="00F540CE"/>
    <w:rsid w:val="00F541AC"/>
    <w:rsid w:val="00F54528"/>
    <w:rsid w:val="00F54BDB"/>
    <w:rsid w:val="00F55600"/>
    <w:rsid w:val="00F55F10"/>
    <w:rsid w:val="00F55FD7"/>
    <w:rsid w:val="00F5690A"/>
    <w:rsid w:val="00F571F5"/>
    <w:rsid w:val="00F57310"/>
    <w:rsid w:val="00F5744E"/>
    <w:rsid w:val="00F61253"/>
    <w:rsid w:val="00F61615"/>
    <w:rsid w:val="00F63582"/>
    <w:rsid w:val="00F63797"/>
    <w:rsid w:val="00F637CE"/>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882"/>
    <w:rsid w:val="00F72AFB"/>
    <w:rsid w:val="00F73144"/>
    <w:rsid w:val="00F7317F"/>
    <w:rsid w:val="00F7351D"/>
    <w:rsid w:val="00F75FEF"/>
    <w:rsid w:val="00F762B5"/>
    <w:rsid w:val="00F76385"/>
    <w:rsid w:val="00F76AE5"/>
    <w:rsid w:val="00F76C20"/>
    <w:rsid w:val="00F76E00"/>
    <w:rsid w:val="00F76EC1"/>
    <w:rsid w:val="00F7765B"/>
    <w:rsid w:val="00F77665"/>
    <w:rsid w:val="00F7786A"/>
    <w:rsid w:val="00F77B71"/>
    <w:rsid w:val="00F80076"/>
    <w:rsid w:val="00F801FC"/>
    <w:rsid w:val="00F80B50"/>
    <w:rsid w:val="00F814D7"/>
    <w:rsid w:val="00F81750"/>
    <w:rsid w:val="00F81CE4"/>
    <w:rsid w:val="00F81E93"/>
    <w:rsid w:val="00F81F02"/>
    <w:rsid w:val="00F824F8"/>
    <w:rsid w:val="00F82884"/>
    <w:rsid w:val="00F82AAA"/>
    <w:rsid w:val="00F8402E"/>
    <w:rsid w:val="00F843BD"/>
    <w:rsid w:val="00F847A7"/>
    <w:rsid w:val="00F84DDA"/>
    <w:rsid w:val="00F85384"/>
    <w:rsid w:val="00F85E81"/>
    <w:rsid w:val="00F86371"/>
    <w:rsid w:val="00F86889"/>
    <w:rsid w:val="00F86FF4"/>
    <w:rsid w:val="00F87260"/>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5D"/>
    <w:rsid w:val="00F93CA0"/>
    <w:rsid w:val="00F9428D"/>
    <w:rsid w:val="00F94DB2"/>
    <w:rsid w:val="00F94F75"/>
    <w:rsid w:val="00F95016"/>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3B6"/>
    <w:rsid w:val="00FA2A60"/>
    <w:rsid w:val="00FA2EAD"/>
    <w:rsid w:val="00FA2EF8"/>
    <w:rsid w:val="00FA36E9"/>
    <w:rsid w:val="00FA3C12"/>
    <w:rsid w:val="00FA44DC"/>
    <w:rsid w:val="00FA4AD5"/>
    <w:rsid w:val="00FA4BC7"/>
    <w:rsid w:val="00FA4EB3"/>
    <w:rsid w:val="00FA509C"/>
    <w:rsid w:val="00FA5917"/>
    <w:rsid w:val="00FA5971"/>
    <w:rsid w:val="00FA6188"/>
    <w:rsid w:val="00FA64B2"/>
    <w:rsid w:val="00FA67C4"/>
    <w:rsid w:val="00FA695E"/>
    <w:rsid w:val="00FA6FE2"/>
    <w:rsid w:val="00FA70E4"/>
    <w:rsid w:val="00FA70F9"/>
    <w:rsid w:val="00FA7C0D"/>
    <w:rsid w:val="00FB034E"/>
    <w:rsid w:val="00FB03EB"/>
    <w:rsid w:val="00FB0A1D"/>
    <w:rsid w:val="00FB0ADA"/>
    <w:rsid w:val="00FB1B34"/>
    <w:rsid w:val="00FB1C2A"/>
    <w:rsid w:val="00FB21A6"/>
    <w:rsid w:val="00FB3096"/>
    <w:rsid w:val="00FB362C"/>
    <w:rsid w:val="00FB3693"/>
    <w:rsid w:val="00FB3EBA"/>
    <w:rsid w:val="00FB440A"/>
    <w:rsid w:val="00FB547B"/>
    <w:rsid w:val="00FB5A9E"/>
    <w:rsid w:val="00FB60A5"/>
    <w:rsid w:val="00FB6825"/>
    <w:rsid w:val="00FB68E8"/>
    <w:rsid w:val="00FB76F0"/>
    <w:rsid w:val="00FB7FAE"/>
    <w:rsid w:val="00FC013C"/>
    <w:rsid w:val="00FC0698"/>
    <w:rsid w:val="00FC0ADF"/>
    <w:rsid w:val="00FC1EF5"/>
    <w:rsid w:val="00FC25E3"/>
    <w:rsid w:val="00FC273C"/>
    <w:rsid w:val="00FC2EF7"/>
    <w:rsid w:val="00FC37A5"/>
    <w:rsid w:val="00FC4A77"/>
    <w:rsid w:val="00FC5036"/>
    <w:rsid w:val="00FC5608"/>
    <w:rsid w:val="00FC59B3"/>
    <w:rsid w:val="00FC677C"/>
    <w:rsid w:val="00FC7C06"/>
    <w:rsid w:val="00FC7CA2"/>
    <w:rsid w:val="00FD04DE"/>
    <w:rsid w:val="00FD0615"/>
    <w:rsid w:val="00FD11B0"/>
    <w:rsid w:val="00FD2171"/>
    <w:rsid w:val="00FD269C"/>
    <w:rsid w:val="00FD2AFC"/>
    <w:rsid w:val="00FD34BC"/>
    <w:rsid w:val="00FD374F"/>
    <w:rsid w:val="00FD3D73"/>
    <w:rsid w:val="00FD4015"/>
    <w:rsid w:val="00FD4BF7"/>
    <w:rsid w:val="00FD4D79"/>
    <w:rsid w:val="00FD5642"/>
    <w:rsid w:val="00FD56A8"/>
    <w:rsid w:val="00FD60A1"/>
    <w:rsid w:val="00FD67CF"/>
    <w:rsid w:val="00FD714B"/>
    <w:rsid w:val="00FD7CA9"/>
    <w:rsid w:val="00FE011A"/>
    <w:rsid w:val="00FE0C03"/>
    <w:rsid w:val="00FE0DB0"/>
    <w:rsid w:val="00FE132C"/>
    <w:rsid w:val="00FE18BD"/>
    <w:rsid w:val="00FE2590"/>
    <w:rsid w:val="00FE2760"/>
    <w:rsid w:val="00FE27B6"/>
    <w:rsid w:val="00FE2DB1"/>
    <w:rsid w:val="00FE34AA"/>
    <w:rsid w:val="00FE35AE"/>
    <w:rsid w:val="00FE3B82"/>
    <w:rsid w:val="00FE3F76"/>
    <w:rsid w:val="00FE4886"/>
    <w:rsid w:val="00FE4EA3"/>
    <w:rsid w:val="00FE56A8"/>
    <w:rsid w:val="00FE59E8"/>
    <w:rsid w:val="00FE6152"/>
    <w:rsid w:val="00FE6489"/>
    <w:rsid w:val="00FE66D5"/>
    <w:rsid w:val="00FE71A4"/>
    <w:rsid w:val="00FE727B"/>
    <w:rsid w:val="00FE72A8"/>
    <w:rsid w:val="00FE7C59"/>
    <w:rsid w:val="00FE7F30"/>
    <w:rsid w:val="00FF0101"/>
    <w:rsid w:val="00FF0D83"/>
    <w:rsid w:val="00FF11C8"/>
    <w:rsid w:val="00FF173B"/>
    <w:rsid w:val="00FF1F61"/>
    <w:rsid w:val="00FF2131"/>
    <w:rsid w:val="00FF2AC3"/>
    <w:rsid w:val="00FF30AC"/>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8882E"/>
  <w15:chartTrackingRefBased/>
  <w15:docId w15:val="{75CFF989-D8A2-439B-A9DA-3F1AC574D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2">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394668"/>
    <w:pPr>
      <w:widowControl/>
      <w:tabs>
        <w:tab w:val="left" w:pos="567"/>
        <w:tab w:val="left" w:pos="1985"/>
        <w:tab w:val="left" w:pos="9781"/>
      </w:tabs>
      <w:spacing w:after="120"/>
      <w:ind w:right="34" w:firstLine="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3">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4">
    <w:name w:val="Body Text 3"/>
    <w:aliases w:val="Знак7,Знак19"/>
    <w:basedOn w:val="a5"/>
    <w:link w:val="35"/>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5">
    <w:name w:val="Основной текст 3 Знак"/>
    <w:aliases w:val="Знак7 Знак,Знак19 Знак"/>
    <w:link w:val="34"/>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6">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6"/>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7">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8">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9">
    <w:name w:val="Стиль3"/>
    <w:basedOn w:val="a5"/>
    <w:link w:val="3a"/>
    <w:uiPriority w:val="99"/>
    <w:rsid w:val="00723EC0"/>
    <w:pPr>
      <w:keepLines/>
      <w:widowControl/>
      <w:spacing w:line="360" w:lineRule="auto"/>
      <w:ind w:firstLine="567"/>
    </w:pPr>
    <w:rPr>
      <w:rFonts w:ascii="Arial" w:hAnsi="Arial"/>
      <w:sz w:val="22"/>
    </w:rPr>
  </w:style>
  <w:style w:type="character" w:customStyle="1" w:styleId="3a">
    <w:name w:val="Стиль3 Знак"/>
    <w:link w:val="39"/>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b">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c">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d">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e">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f">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5"/>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6"/>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0">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8"/>
      </w:numPr>
    </w:pPr>
  </w:style>
  <w:style w:type="numbering" w:customStyle="1" w:styleId="7">
    <w:name w:val="Стиль7"/>
    <w:uiPriority w:val="99"/>
    <w:rsid w:val="00811E9F"/>
    <w:pPr>
      <w:numPr>
        <w:numId w:val="39"/>
      </w:numPr>
    </w:pPr>
  </w:style>
  <w:style w:type="numbering" w:customStyle="1" w:styleId="80">
    <w:name w:val="Стиль8"/>
    <w:uiPriority w:val="99"/>
    <w:rsid w:val="00730266"/>
    <w:pPr>
      <w:numPr>
        <w:numId w:val="40"/>
      </w:numPr>
    </w:pPr>
  </w:style>
  <w:style w:type="numbering" w:customStyle="1" w:styleId="9">
    <w:name w:val="Стиль9"/>
    <w:uiPriority w:val="99"/>
    <w:rsid w:val="00730266"/>
    <w:pPr>
      <w:numPr>
        <w:numId w:val="41"/>
      </w:numPr>
    </w:pPr>
  </w:style>
  <w:style w:type="character" w:customStyle="1" w:styleId="afffffffff1">
    <w:name w:val="коммент"/>
    <w:uiPriority w:val="99"/>
    <w:rsid w:val="00180B4C"/>
    <w:rPr>
      <w:i/>
      <w:sz w:val="24"/>
      <w:u w:val="single"/>
      <w:shd w:val="clear" w:color="auto" w:fill="FFFF99"/>
    </w:rPr>
  </w:style>
  <w:style w:type="character" w:customStyle="1" w:styleId="af8">
    <w:name w:val="Таблица текст Знак"/>
    <w:link w:val="af7"/>
    <w:locked/>
    <w:rsid w:val="00C203CE"/>
    <w:rPr>
      <w:bCs/>
      <w:sz w:val="24"/>
      <w:szCs w:val="22"/>
    </w:rPr>
  </w:style>
  <w:style w:type="numbering" w:customStyle="1" w:styleId="31">
    <w:name w:val="Импортированный стиль 31"/>
    <w:rsid w:val="00A02202"/>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98110800">
      <w:bodyDiv w:val="1"/>
      <w:marLeft w:val="0"/>
      <w:marRight w:val="0"/>
      <w:marTop w:val="0"/>
      <w:marBottom w:val="0"/>
      <w:divBdr>
        <w:top w:val="none" w:sz="0" w:space="0" w:color="auto"/>
        <w:left w:val="none" w:sz="0" w:space="0" w:color="auto"/>
        <w:bottom w:val="none" w:sz="0" w:space="0" w:color="auto"/>
        <w:right w:val="none" w:sz="0" w:space="0" w:color="auto"/>
      </w:divBdr>
    </w:div>
    <w:div w:id="155075017">
      <w:bodyDiv w:val="1"/>
      <w:marLeft w:val="0"/>
      <w:marRight w:val="0"/>
      <w:marTop w:val="0"/>
      <w:marBottom w:val="0"/>
      <w:divBdr>
        <w:top w:val="none" w:sz="0" w:space="0" w:color="auto"/>
        <w:left w:val="none" w:sz="0" w:space="0" w:color="auto"/>
        <w:bottom w:val="none" w:sz="0" w:space="0" w:color="auto"/>
        <w:right w:val="none" w:sz="0" w:space="0" w:color="auto"/>
      </w:divBdr>
    </w:div>
    <w:div w:id="237524352">
      <w:bodyDiv w:val="1"/>
      <w:marLeft w:val="0"/>
      <w:marRight w:val="0"/>
      <w:marTop w:val="0"/>
      <w:marBottom w:val="0"/>
      <w:divBdr>
        <w:top w:val="none" w:sz="0" w:space="0" w:color="auto"/>
        <w:left w:val="none" w:sz="0" w:space="0" w:color="auto"/>
        <w:bottom w:val="none" w:sz="0" w:space="0" w:color="auto"/>
        <w:right w:val="none" w:sz="0" w:space="0" w:color="auto"/>
      </w:divBdr>
    </w:div>
    <w:div w:id="425468117">
      <w:bodyDiv w:val="1"/>
      <w:marLeft w:val="0"/>
      <w:marRight w:val="0"/>
      <w:marTop w:val="0"/>
      <w:marBottom w:val="0"/>
      <w:divBdr>
        <w:top w:val="none" w:sz="0" w:space="0" w:color="auto"/>
        <w:left w:val="none" w:sz="0" w:space="0" w:color="auto"/>
        <w:bottom w:val="none" w:sz="0" w:space="0" w:color="auto"/>
        <w:right w:val="none" w:sz="0" w:space="0" w:color="auto"/>
      </w:divBdr>
    </w:div>
    <w:div w:id="465127126">
      <w:bodyDiv w:val="1"/>
      <w:marLeft w:val="0"/>
      <w:marRight w:val="0"/>
      <w:marTop w:val="0"/>
      <w:marBottom w:val="0"/>
      <w:divBdr>
        <w:top w:val="none" w:sz="0" w:space="0" w:color="auto"/>
        <w:left w:val="none" w:sz="0" w:space="0" w:color="auto"/>
        <w:bottom w:val="none" w:sz="0" w:space="0" w:color="auto"/>
        <w:right w:val="none" w:sz="0" w:space="0" w:color="auto"/>
      </w:divBdr>
    </w:div>
    <w:div w:id="513227793">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624585624">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423842631">
      <w:bodyDiv w:val="1"/>
      <w:marLeft w:val="0"/>
      <w:marRight w:val="0"/>
      <w:marTop w:val="0"/>
      <w:marBottom w:val="0"/>
      <w:divBdr>
        <w:top w:val="none" w:sz="0" w:space="0" w:color="auto"/>
        <w:left w:val="none" w:sz="0" w:space="0" w:color="auto"/>
        <w:bottom w:val="none" w:sz="0" w:space="0" w:color="auto"/>
        <w:right w:val="none" w:sz="0" w:space="0" w:color="auto"/>
      </w:divBdr>
    </w:div>
    <w:div w:id="1786728807">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46901975">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header" Target="header3.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3.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835F6-4C5B-4618-B2FE-A8C320466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33</Pages>
  <Words>8599</Words>
  <Characters>49020</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57504</CharactersWithSpaces>
  <SharedDoc>false</SharedDoc>
  <HLinks>
    <vt:vector size="516" baseType="variant">
      <vt:variant>
        <vt:i4>655379</vt:i4>
      </vt:variant>
      <vt:variant>
        <vt:i4>555</vt:i4>
      </vt:variant>
      <vt:variant>
        <vt:i4>0</vt:i4>
      </vt:variant>
      <vt:variant>
        <vt:i4>5</vt:i4>
      </vt:variant>
      <vt:variant>
        <vt:lpwstr>https://eac-reestr.digital.gov.ru/reestr/</vt:lpwstr>
      </vt:variant>
      <vt:variant>
        <vt:lpwstr/>
      </vt:variant>
      <vt:variant>
        <vt:i4>4587541</vt:i4>
      </vt:variant>
      <vt:variant>
        <vt:i4>552</vt:i4>
      </vt:variant>
      <vt:variant>
        <vt:i4>0</vt:i4>
      </vt:variant>
      <vt:variant>
        <vt:i4>5</vt:i4>
      </vt:variant>
      <vt:variant>
        <vt:lpwstr>https://reestr.digital.gov.ru/reestr/</vt:lpwstr>
      </vt:variant>
      <vt:variant>
        <vt:lpwstr/>
      </vt:variant>
      <vt:variant>
        <vt:i4>8126527</vt:i4>
      </vt:variant>
      <vt:variant>
        <vt:i4>549</vt:i4>
      </vt:variant>
      <vt:variant>
        <vt:i4>0</vt:i4>
      </vt:variant>
      <vt:variant>
        <vt:i4>5</vt:i4>
      </vt:variant>
      <vt:variant>
        <vt:lpwstr>https://goszakupki.eaeunion.org/erpt/ru/registers/products</vt:lpwstr>
      </vt:variant>
      <vt:variant>
        <vt:lpwstr/>
      </vt:variant>
      <vt:variant>
        <vt:i4>1048591</vt:i4>
      </vt:variant>
      <vt:variant>
        <vt:i4>546</vt:i4>
      </vt:variant>
      <vt:variant>
        <vt:i4>0</vt:i4>
      </vt:variant>
      <vt:variant>
        <vt:i4>5</vt:i4>
      </vt:variant>
      <vt:variant>
        <vt:lpwstr>https://gisp.gov.ru/pp719v2/pub/prod/</vt:lpwstr>
      </vt:variant>
      <vt:variant>
        <vt:lpwstr/>
      </vt:variant>
      <vt:variant>
        <vt:i4>2556013</vt:i4>
      </vt:variant>
      <vt:variant>
        <vt:i4>525</vt:i4>
      </vt:variant>
      <vt:variant>
        <vt:i4>0</vt:i4>
      </vt:variant>
      <vt:variant>
        <vt:i4>5</vt:i4>
      </vt:variant>
      <vt:variant>
        <vt:lpwstr>consultantplus://offline/ref=B7E04B8F5BC345C22463EADCAE81D93CF4CA1215A36F6052F6BC85F6f9C8L</vt:lpwstr>
      </vt:variant>
      <vt:variant>
        <vt:lpwstr/>
      </vt:variant>
      <vt:variant>
        <vt:i4>1835093</vt:i4>
      </vt:variant>
      <vt:variant>
        <vt:i4>522</vt:i4>
      </vt:variant>
      <vt:variant>
        <vt:i4>0</vt:i4>
      </vt:variant>
      <vt:variant>
        <vt:i4>5</vt:i4>
      </vt:variant>
      <vt:variant>
        <vt:lpwstr>consultantplus://offline/ref=B7E04B8F5BC345C22463EADCAE81D93CF0C11310A0643D58FEE589F49Ff2C9L</vt:lpwstr>
      </vt:variant>
      <vt:variant>
        <vt:lpwstr/>
      </vt:variant>
      <vt:variant>
        <vt:i4>1835093</vt:i4>
      </vt:variant>
      <vt:variant>
        <vt:i4>519</vt:i4>
      </vt:variant>
      <vt:variant>
        <vt:i4>0</vt:i4>
      </vt:variant>
      <vt:variant>
        <vt:i4>5</vt:i4>
      </vt:variant>
      <vt:variant>
        <vt:lpwstr>consultantplus://offline/ref=B7E04B8F5BC345C22463EADCAE81D93CF0C11310A0643D58FEE589F49Ff2C9L</vt:lpwstr>
      </vt:variant>
      <vt:variant>
        <vt:lpwstr/>
      </vt:variant>
      <vt:variant>
        <vt:i4>1179698</vt:i4>
      </vt:variant>
      <vt:variant>
        <vt:i4>470</vt:i4>
      </vt:variant>
      <vt:variant>
        <vt:i4>0</vt:i4>
      </vt:variant>
      <vt:variant>
        <vt:i4>5</vt:i4>
      </vt:variant>
      <vt:variant>
        <vt:lpwstr/>
      </vt:variant>
      <vt:variant>
        <vt:lpwstr>_Toc189135997</vt:lpwstr>
      </vt:variant>
      <vt:variant>
        <vt:i4>1179698</vt:i4>
      </vt:variant>
      <vt:variant>
        <vt:i4>464</vt:i4>
      </vt:variant>
      <vt:variant>
        <vt:i4>0</vt:i4>
      </vt:variant>
      <vt:variant>
        <vt:i4>5</vt:i4>
      </vt:variant>
      <vt:variant>
        <vt:lpwstr/>
      </vt:variant>
      <vt:variant>
        <vt:lpwstr>_Toc189135996</vt:lpwstr>
      </vt:variant>
      <vt:variant>
        <vt:i4>1179698</vt:i4>
      </vt:variant>
      <vt:variant>
        <vt:i4>458</vt:i4>
      </vt:variant>
      <vt:variant>
        <vt:i4>0</vt:i4>
      </vt:variant>
      <vt:variant>
        <vt:i4>5</vt:i4>
      </vt:variant>
      <vt:variant>
        <vt:lpwstr/>
      </vt:variant>
      <vt:variant>
        <vt:lpwstr>_Toc189135995</vt:lpwstr>
      </vt:variant>
      <vt:variant>
        <vt:i4>1179698</vt:i4>
      </vt:variant>
      <vt:variant>
        <vt:i4>452</vt:i4>
      </vt:variant>
      <vt:variant>
        <vt:i4>0</vt:i4>
      </vt:variant>
      <vt:variant>
        <vt:i4>5</vt:i4>
      </vt:variant>
      <vt:variant>
        <vt:lpwstr/>
      </vt:variant>
      <vt:variant>
        <vt:lpwstr>_Toc189135994</vt:lpwstr>
      </vt:variant>
      <vt:variant>
        <vt:i4>1179698</vt:i4>
      </vt:variant>
      <vt:variant>
        <vt:i4>446</vt:i4>
      </vt:variant>
      <vt:variant>
        <vt:i4>0</vt:i4>
      </vt:variant>
      <vt:variant>
        <vt:i4>5</vt:i4>
      </vt:variant>
      <vt:variant>
        <vt:lpwstr/>
      </vt:variant>
      <vt:variant>
        <vt:lpwstr>_Toc189135993</vt:lpwstr>
      </vt:variant>
      <vt:variant>
        <vt:i4>1179698</vt:i4>
      </vt:variant>
      <vt:variant>
        <vt:i4>440</vt:i4>
      </vt:variant>
      <vt:variant>
        <vt:i4>0</vt:i4>
      </vt:variant>
      <vt:variant>
        <vt:i4>5</vt:i4>
      </vt:variant>
      <vt:variant>
        <vt:lpwstr/>
      </vt:variant>
      <vt:variant>
        <vt:lpwstr>_Toc189135992</vt:lpwstr>
      </vt:variant>
      <vt:variant>
        <vt:i4>1179698</vt:i4>
      </vt:variant>
      <vt:variant>
        <vt:i4>434</vt:i4>
      </vt:variant>
      <vt:variant>
        <vt:i4>0</vt:i4>
      </vt:variant>
      <vt:variant>
        <vt:i4>5</vt:i4>
      </vt:variant>
      <vt:variant>
        <vt:lpwstr/>
      </vt:variant>
      <vt:variant>
        <vt:lpwstr>_Toc189135991</vt:lpwstr>
      </vt:variant>
      <vt:variant>
        <vt:i4>1179698</vt:i4>
      </vt:variant>
      <vt:variant>
        <vt:i4>428</vt:i4>
      </vt:variant>
      <vt:variant>
        <vt:i4>0</vt:i4>
      </vt:variant>
      <vt:variant>
        <vt:i4>5</vt:i4>
      </vt:variant>
      <vt:variant>
        <vt:lpwstr/>
      </vt:variant>
      <vt:variant>
        <vt:lpwstr>_Toc189135990</vt:lpwstr>
      </vt:variant>
      <vt:variant>
        <vt:i4>1245234</vt:i4>
      </vt:variant>
      <vt:variant>
        <vt:i4>422</vt:i4>
      </vt:variant>
      <vt:variant>
        <vt:i4>0</vt:i4>
      </vt:variant>
      <vt:variant>
        <vt:i4>5</vt:i4>
      </vt:variant>
      <vt:variant>
        <vt:lpwstr/>
      </vt:variant>
      <vt:variant>
        <vt:lpwstr>_Toc189135989</vt:lpwstr>
      </vt:variant>
      <vt:variant>
        <vt:i4>1245234</vt:i4>
      </vt:variant>
      <vt:variant>
        <vt:i4>416</vt:i4>
      </vt:variant>
      <vt:variant>
        <vt:i4>0</vt:i4>
      </vt:variant>
      <vt:variant>
        <vt:i4>5</vt:i4>
      </vt:variant>
      <vt:variant>
        <vt:lpwstr/>
      </vt:variant>
      <vt:variant>
        <vt:lpwstr>_Toc189135988</vt:lpwstr>
      </vt:variant>
      <vt:variant>
        <vt:i4>1245234</vt:i4>
      </vt:variant>
      <vt:variant>
        <vt:i4>410</vt:i4>
      </vt:variant>
      <vt:variant>
        <vt:i4>0</vt:i4>
      </vt:variant>
      <vt:variant>
        <vt:i4>5</vt:i4>
      </vt:variant>
      <vt:variant>
        <vt:lpwstr/>
      </vt:variant>
      <vt:variant>
        <vt:lpwstr>_Toc189135987</vt:lpwstr>
      </vt:variant>
      <vt:variant>
        <vt:i4>1245234</vt:i4>
      </vt:variant>
      <vt:variant>
        <vt:i4>404</vt:i4>
      </vt:variant>
      <vt:variant>
        <vt:i4>0</vt:i4>
      </vt:variant>
      <vt:variant>
        <vt:i4>5</vt:i4>
      </vt:variant>
      <vt:variant>
        <vt:lpwstr/>
      </vt:variant>
      <vt:variant>
        <vt:lpwstr>_Toc189135986</vt:lpwstr>
      </vt:variant>
      <vt:variant>
        <vt:i4>1245234</vt:i4>
      </vt:variant>
      <vt:variant>
        <vt:i4>398</vt:i4>
      </vt:variant>
      <vt:variant>
        <vt:i4>0</vt:i4>
      </vt:variant>
      <vt:variant>
        <vt:i4>5</vt:i4>
      </vt:variant>
      <vt:variant>
        <vt:lpwstr/>
      </vt:variant>
      <vt:variant>
        <vt:lpwstr>_Toc189135985</vt:lpwstr>
      </vt:variant>
      <vt:variant>
        <vt:i4>1245234</vt:i4>
      </vt:variant>
      <vt:variant>
        <vt:i4>392</vt:i4>
      </vt:variant>
      <vt:variant>
        <vt:i4>0</vt:i4>
      </vt:variant>
      <vt:variant>
        <vt:i4>5</vt:i4>
      </vt:variant>
      <vt:variant>
        <vt:lpwstr/>
      </vt:variant>
      <vt:variant>
        <vt:lpwstr>_Toc189135984</vt:lpwstr>
      </vt:variant>
      <vt:variant>
        <vt:i4>1245234</vt:i4>
      </vt:variant>
      <vt:variant>
        <vt:i4>386</vt:i4>
      </vt:variant>
      <vt:variant>
        <vt:i4>0</vt:i4>
      </vt:variant>
      <vt:variant>
        <vt:i4>5</vt:i4>
      </vt:variant>
      <vt:variant>
        <vt:lpwstr/>
      </vt:variant>
      <vt:variant>
        <vt:lpwstr>_Toc189135983</vt:lpwstr>
      </vt:variant>
      <vt:variant>
        <vt:i4>1245234</vt:i4>
      </vt:variant>
      <vt:variant>
        <vt:i4>380</vt:i4>
      </vt:variant>
      <vt:variant>
        <vt:i4>0</vt:i4>
      </vt:variant>
      <vt:variant>
        <vt:i4>5</vt:i4>
      </vt:variant>
      <vt:variant>
        <vt:lpwstr/>
      </vt:variant>
      <vt:variant>
        <vt:lpwstr>_Toc189135982</vt:lpwstr>
      </vt:variant>
      <vt:variant>
        <vt:i4>1245234</vt:i4>
      </vt:variant>
      <vt:variant>
        <vt:i4>374</vt:i4>
      </vt:variant>
      <vt:variant>
        <vt:i4>0</vt:i4>
      </vt:variant>
      <vt:variant>
        <vt:i4>5</vt:i4>
      </vt:variant>
      <vt:variant>
        <vt:lpwstr/>
      </vt:variant>
      <vt:variant>
        <vt:lpwstr>_Toc189135981</vt:lpwstr>
      </vt:variant>
      <vt:variant>
        <vt:i4>1245234</vt:i4>
      </vt:variant>
      <vt:variant>
        <vt:i4>368</vt:i4>
      </vt:variant>
      <vt:variant>
        <vt:i4>0</vt:i4>
      </vt:variant>
      <vt:variant>
        <vt:i4>5</vt:i4>
      </vt:variant>
      <vt:variant>
        <vt:lpwstr/>
      </vt:variant>
      <vt:variant>
        <vt:lpwstr>_Toc189135980</vt:lpwstr>
      </vt:variant>
      <vt:variant>
        <vt:i4>1835058</vt:i4>
      </vt:variant>
      <vt:variant>
        <vt:i4>362</vt:i4>
      </vt:variant>
      <vt:variant>
        <vt:i4>0</vt:i4>
      </vt:variant>
      <vt:variant>
        <vt:i4>5</vt:i4>
      </vt:variant>
      <vt:variant>
        <vt:lpwstr/>
      </vt:variant>
      <vt:variant>
        <vt:lpwstr>_Toc189135979</vt:lpwstr>
      </vt:variant>
      <vt:variant>
        <vt:i4>1835058</vt:i4>
      </vt:variant>
      <vt:variant>
        <vt:i4>356</vt:i4>
      </vt:variant>
      <vt:variant>
        <vt:i4>0</vt:i4>
      </vt:variant>
      <vt:variant>
        <vt:i4>5</vt:i4>
      </vt:variant>
      <vt:variant>
        <vt:lpwstr/>
      </vt:variant>
      <vt:variant>
        <vt:lpwstr>_Toc189135978</vt:lpwstr>
      </vt:variant>
      <vt:variant>
        <vt:i4>1835058</vt:i4>
      </vt:variant>
      <vt:variant>
        <vt:i4>350</vt:i4>
      </vt:variant>
      <vt:variant>
        <vt:i4>0</vt:i4>
      </vt:variant>
      <vt:variant>
        <vt:i4>5</vt:i4>
      </vt:variant>
      <vt:variant>
        <vt:lpwstr/>
      </vt:variant>
      <vt:variant>
        <vt:lpwstr>_Toc189135977</vt:lpwstr>
      </vt:variant>
      <vt:variant>
        <vt:i4>1835058</vt:i4>
      </vt:variant>
      <vt:variant>
        <vt:i4>344</vt:i4>
      </vt:variant>
      <vt:variant>
        <vt:i4>0</vt:i4>
      </vt:variant>
      <vt:variant>
        <vt:i4>5</vt:i4>
      </vt:variant>
      <vt:variant>
        <vt:lpwstr/>
      </vt:variant>
      <vt:variant>
        <vt:lpwstr>_Toc189135976</vt:lpwstr>
      </vt:variant>
      <vt:variant>
        <vt:i4>1835058</vt:i4>
      </vt:variant>
      <vt:variant>
        <vt:i4>338</vt:i4>
      </vt:variant>
      <vt:variant>
        <vt:i4>0</vt:i4>
      </vt:variant>
      <vt:variant>
        <vt:i4>5</vt:i4>
      </vt:variant>
      <vt:variant>
        <vt:lpwstr/>
      </vt:variant>
      <vt:variant>
        <vt:lpwstr>_Toc189135975</vt:lpwstr>
      </vt:variant>
      <vt:variant>
        <vt:i4>1835058</vt:i4>
      </vt:variant>
      <vt:variant>
        <vt:i4>332</vt:i4>
      </vt:variant>
      <vt:variant>
        <vt:i4>0</vt:i4>
      </vt:variant>
      <vt:variant>
        <vt:i4>5</vt:i4>
      </vt:variant>
      <vt:variant>
        <vt:lpwstr/>
      </vt:variant>
      <vt:variant>
        <vt:lpwstr>_Toc189135974</vt:lpwstr>
      </vt:variant>
      <vt:variant>
        <vt:i4>1835058</vt:i4>
      </vt:variant>
      <vt:variant>
        <vt:i4>326</vt:i4>
      </vt:variant>
      <vt:variant>
        <vt:i4>0</vt:i4>
      </vt:variant>
      <vt:variant>
        <vt:i4>5</vt:i4>
      </vt:variant>
      <vt:variant>
        <vt:lpwstr/>
      </vt:variant>
      <vt:variant>
        <vt:lpwstr>_Toc189135973</vt:lpwstr>
      </vt:variant>
      <vt:variant>
        <vt:i4>1835058</vt:i4>
      </vt:variant>
      <vt:variant>
        <vt:i4>320</vt:i4>
      </vt:variant>
      <vt:variant>
        <vt:i4>0</vt:i4>
      </vt:variant>
      <vt:variant>
        <vt:i4>5</vt:i4>
      </vt:variant>
      <vt:variant>
        <vt:lpwstr/>
      </vt:variant>
      <vt:variant>
        <vt:lpwstr>_Toc189135972</vt:lpwstr>
      </vt:variant>
      <vt:variant>
        <vt:i4>1835058</vt:i4>
      </vt:variant>
      <vt:variant>
        <vt:i4>314</vt:i4>
      </vt:variant>
      <vt:variant>
        <vt:i4>0</vt:i4>
      </vt:variant>
      <vt:variant>
        <vt:i4>5</vt:i4>
      </vt:variant>
      <vt:variant>
        <vt:lpwstr/>
      </vt:variant>
      <vt:variant>
        <vt:lpwstr>_Toc189135971</vt:lpwstr>
      </vt:variant>
      <vt:variant>
        <vt:i4>1835058</vt:i4>
      </vt:variant>
      <vt:variant>
        <vt:i4>308</vt:i4>
      </vt:variant>
      <vt:variant>
        <vt:i4>0</vt:i4>
      </vt:variant>
      <vt:variant>
        <vt:i4>5</vt:i4>
      </vt:variant>
      <vt:variant>
        <vt:lpwstr/>
      </vt:variant>
      <vt:variant>
        <vt:lpwstr>_Toc189135970</vt:lpwstr>
      </vt:variant>
      <vt:variant>
        <vt:i4>1900594</vt:i4>
      </vt:variant>
      <vt:variant>
        <vt:i4>302</vt:i4>
      </vt:variant>
      <vt:variant>
        <vt:i4>0</vt:i4>
      </vt:variant>
      <vt:variant>
        <vt:i4>5</vt:i4>
      </vt:variant>
      <vt:variant>
        <vt:lpwstr/>
      </vt:variant>
      <vt:variant>
        <vt:lpwstr>_Toc189135969</vt:lpwstr>
      </vt:variant>
      <vt:variant>
        <vt:i4>1900594</vt:i4>
      </vt:variant>
      <vt:variant>
        <vt:i4>296</vt:i4>
      </vt:variant>
      <vt:variant>
        <vt:i4>0</vt:i4>
      </vt:variant>
      <vt:variant>
        <vt:i4>5</vt:i4>
      </vt:variant>
      <vt:variant>
        <vt:lpwstr/>
      </vt:variant>
      <vt:variant>
        <vt:lpwstr>_Toc189135968</vt:lpwstr>
      </vt:variant>
      <vt:variant>
        <vt:i4>1900594</vt:i4>
      </vt:variant>
      <vt:variant>
        <vt:i4>290</vt:i4>
      </vt:variant>
      <vt:variant>
        <vt:i4>0</vt:i4>
      </vt:variant>
      <vt:variant>
        <vt:i4>5</vt:i4>
      </vt:variant>
      <vt:variant>
        <vt:lpwstr/>
      </vt:variant>
      <vt:variant>
        <vt:lpwstr>_Toc189135967</vt:lpwstr>
      </vt:variant>
      <vt:variant>
        <vt:i4>1900594</vt:i4>
      </vt:variant>
      <vt:variant>
        <vt:i4>284</vt:i4>
      </vt:variant>
      <vt:variant>
        <vt:i4>0</vt:i4>
      </vt:variant>
      <vt:variant>
        <vt:i4>5</vt:i4>
      </vt:variant>
      <vt:variant>
        <vt:lpwstr/>
      </vt:variant>
      <vt:variant>
        <vt:lpwstr>_Toc189135966</vt:lpwstr>
      </vt:variant>
      <vt:variant>
        <vt:i4>1900594</vt:i4>
      </vt:variant>
      <vt:variant>
        <vt:i4>278</vt:i4>
      </vt:variant>
      <vt:variant>
        <vt:i4>0</vt:i4>
      </vt:variant>
      <vt:variant>
        <vt:i4>5</vt:i4>
      </vt:variant>
      <vt:variant>
        <vt:lpwstr/>
      </vt:variant>
      <vt:variant>
        <vt:lpwstr>_Toc189135965</vt:lpwstr>
      </vt:variant>
      <vt:variant>
        <vt:i4>1900594</vt:i4>
      </vt:variant>
      <vt:variant>
        <vt:i4>272</vt:i4>
      </vt:variant>
      <vt:variant>
        <vt:i4>0</vt:i4>
      </vt:variant>
      <vt:variant>
        <vt:i4>5</vt:i4>
      </vt:variant>
      <vt:variant>
        <vt:lpwstr/>
      </vt:variant>
      <vt:variant>
        <vt:lpwstr>_Toc189135964</vt:lpwstr>
      </vt:variant>
      <vt:variant>
        <vt:i4>1900594</vt:i4>
      </vt:variant>
      <vt:variant>
        <vt:i4>266</vt:i4>
      </vt:variant>
      <vt:variant>
        <vt:i4>0</vt:i4>
      </vt:variant>
      <vt:variant>
        <vt:i4>5</vt:i4>
      </vt:variant>
      <vt:variant>
        <vt:lpwstr/>
      </vt:variant>
      <vt:variant>
        <vt:lpwstr>_Toc189135963</vt:lpwstr>
      </vt:variant>
      <vt:variant>
        <vt:i4>1900594</vt:i4>
      </vt:variant>
      <vt:variant>
        <vt:i4>260</vt:i4>
      </vt:variant>
      <vt:variant>
        <vt:i4>0</vt:i4>
      </vt:variant>
      <vt:variant>
        <vt:i4>5</vt:i4>
      </vt:variant>
      <vt:variant>
        <vt:lpwstr/>
      </vt:variant>
      <vt:variant>
        <vt:lpwstr>_Toc189135962</vt:lpwstr>
      </vt:variant>
      <vt:variant>
        <vt:i4>1900594</vt:i4>
      </vt:variant>
      <vt:variant>
        <vt:i4>254</vt:i4>
      </vt:variant>
      <vt:variant>
        <vt:i4>0</vt:i4>
      </vt:variant>
      <vt:variant>
        <vt:i4>5</vt:i4>
      </vt:variant>
      <vt:variant>
        <vt:lpwstr/>
      </vt:variant>
      <vt:variant>
        <vt:lpwstr>_Toc189135961</vt:lpwstr>
      </vt:variant>
      <vt:variant>
        <vt:i4>1900594</vt:i4>
      </vt:variant>
      <vt:variant>
        <vt:i4>248</vt:i4>
      </vt:variant>
      <vt:variant>
        <vt:i4>0</vt:i4>
      </vt:variant>
      <vt:variant>
        <vt:i4>5</vt:i4>
      </vt:variant>
      <vt:variant>
        <vt:lpwstr/>
      </vt:variant>
      <vt:variant>
        <vt:lpwstr>_Toc189135960</vt:lpwstr>
      </vt:variant>
      <vt:variant>
        <vt:i4>1966130</vt:i4>
      </vt:variant>
      <vt:variant>
        <vt:i4>242</vt:i4>
      </vt:variant>
      <vt:variant>
        <vt:i4>0</vt:i4>
      </vt:variant>
      <vt:variant>
        <vt:i4>5</vt:i4>
      </vt:variant>
      <vt:variant>
        <vt:lpwstr/>
      </vt:variant>
      <vt:variant>
        <vt:lpwstr>_Toc189135959</vt:lpwstr>
      </vt:variant>
      <vt:variant>
        <vt:i4>1966130</vt:i4>
      </vt:variant>
      <vt:variant>
        <vt:i4>236</vt:i4>
      </vt:variant>
      <vt:variant>
        <vt:i4>0</vt:i4>
      </vt:variant>
      <vt:variant>
        <vt:i4>5</vt:i4>
      </vt:variant>
      <vt:variant>
        <vt:lpwstr/>
      </vt:variant>
      <vt:variant>
        <vt:lpwstr>_Toc189135958</vt:lpwstr>
      </vt:variant>
      <vt:variant>
        <vt:i4>1966130</vt:i4>
      </vt:variant>
      <vt:variant>
        <vt:i4>230</vt:i4>
      </vt:variant>
      <vt:variant>
        <vt:i4>0</vt:i4>
      </vt:variant>
      <vt:variant>
        <vt:i4>5</vt:i4>
      </vt:variant>
      <vt:variant>
        <vt:lpwstr/>
      </vt:variant>
      <vt:variant>
        <vt:lpwstr>_Toc189135957</vt:lpwstr>
      </vt:variant>
      <vt:variant>
        <vt:i4>1966130</vt:i4>
      </vt:variant>
      <vt:variant>
        <vt:i4>224</vt:i4>
      </vt:variant>
      <vt:variant>
        <vt:i4>0</vt:i4>
      </vt:variant>
      <vt:variant>
        <vt:i4>5</vt:i4>
      </vt:variant>
      <vt:variant>
        <vt:lpwstr/>
      </vt:variant>
      <vt:variant>
        <vt:lpwstr>_Toc189135956</vt:lpwstr>
      </vt:variant>
      <vt:variant>
        <vt:i4>1966130</vt:i4>
      </vt:variant>
      <vt:variant>
        <vt:i4>218</vt:i4>
      </vt:variant>
      <vt:variant>
        <vt:i4>0</vt:i4>
      </vt:variant>
      <vt:variant>
        <vt:i4>5</vt:i4>
      </vt:variant>
      <vt:variant>
        <vt:lpwstr/>
      </vt:variant>
      <vt:variant>
        <vt:lpwstr>_Toc189135955</vt:lpwstr>
      </vt:variant>
      <vt:variant>
        <vt:i4>1966130</vt:i4>
      </vt:variant>
      <vt:variant>
        <vt:i4>212</vt:i4>
      </vt:variant>
      <vt:variant>
        <vt:i4>0</vt:i4>
      </vt:variant>
      <vt:variant>
        <vt:i4>5</vt:i4>
      </vt:variant>
      <vt:variant>
        <vt:lpwstr/>
      </vt:variant>
      <vt:variant>
        <vt:lpwstr>_Toc189135954</vt:lpwstr>
      </vt:variant>
      <vt:variant>
        <vt:i4>1966130</vt:i4>
      </vt:variant>
      <vt:variant>
        <vt:i4>206</vt:i4>
      </vt:variant>
      <vt:variant>
        <vt:i4>0</vt:i4>
      </vt:variant>
      <vt:variant>
        <vt:i4>5</vt:i4>
      </vt:variant>
      <vt:variant>
        <vt:lpwstr/>
      </vt:variant>
      <vt:variant>
        <vt:lpwstr>_Toc189135953</vt:lpwstr>
      </vt:variant>
      <vt:variant>
        <vt:i4>1966130</vt:i4>
      </vt:variant>
      <vt:variant>
        <vt:i4>200</vt:i4>
      </vt:variant>
      <vt:variant>
        <vt:i4>0</vt:i4>
      </vt:variant>
      <vt:variant>
        <vt:i4>5</vt:i4>
      </vt:variant>
      <vt:variant>
        <vt:lpwstr/>
      </vt:variant>
      <vt:variant>
        <vt:lpwstr>_Toc189135952</vt:lpwstr>
      </vt:variant>
      <vt:variant>
        <vt:i4>1966130</vt:i4>
      </vt:variant>
      <vt:variant>
        <vt:i4>194</vt:i4>
      </vt:variant>
      <vt:variant>
        <vt:i4>0</vt:i4>
      </vt:variant>
      <vt:variant>
        <vt:i4>5</vt:i4>
      </vt:variant>
      <vt:variant>
        <vt:lpwstr/>
      </vt:variant>
      <vt:variant>
        <vt:lpwstr>_Toc189135951</vt:lpwstr>
      </vt:variant>
      <vt:variant>
        <vt:i4>1966130</vt:i4>
      </vt:variant>
      <vt:variant>
        <vt:i4>188</vt:i4>
      </vt:variant>
      <vt:variant>
        <vt:i4>0</vt:i4>
      </vt:variant>
      <vt:variant>
        <vt:i4>5</vt:i4>
      </vt:variant>
      <vt:variant>
        <vt:lpwstr/>
      </vt:variant>
      <vt:variant>
        <vt:lpwstr>_Toc189135950</vt:lpwstr>
      </vt:variant>
      <vt:variant>
        <vt:i4>2031666</vt:i4>
      </vt:variant>
      <vt:variant>
        <vt:i4>182</vt:i4>
      </vt:variant>
      <vt:variant>
        <vt:i4>0</vt:i4>
      </vt:variant>
      <vt:variant>
        <vt:i4>5</vt:i4>
      </vt:variant>
      <vt:variant>
        <vt:lpwstr/>
      </vt:variant>
      <vt:variant>
        <vt:lpwstr>_Toc189135949</vt:lpwstr>
      </vt:variant>
      <vt:variant>
        <vt:i4>2031666</vt:i4>
      </vt:variant>
      <vt:variant>
        <vt:i4>176</vt:i4>
      </vt:variant>
      <vt:variant>
        <vt:i4>0</vt:i4>
      </vt:variant>
      <vt:variant>
        <vt:i4>5</vt:i4>
      </vt:variant>
      <vt:variant>
        <vt:lpwstr/>
      </vt:variant>
      <vt:variant>
        <vt:lpwstr>_Toc189135948</vt:lpwstr>
      </vt:variant>
      <vt:variant>
        <vt:i4>2031666</vt:i4>
      </vt:variant>
      <vt:variant>
        <vt:i4>170</vt:i4>
      </vt:variant>
      <vt:variant>
        <vt:i4>0</vt:i4>
      </vt:variant>
      <vt:variant>
        <vt:i4>5</vt:i4>
      </vt:variant>
      <vt:variant>
        <vt:lpwstr/>
      </vt:variant>
      <vt:variant>
        <vt:lpwstr>_Toc189135947</vt:lpwstr>
      </vt:variant>
      <vt:variant>
        <vt:i4>2031666</vt:i4>
      </vt:variant>
      <vt:variant>
        <vt:i4>164</vt:i4>
      </vt:variant>
      <vt:variant>
        <vt:i4>0</vt:i4>
      </vt:variant>
      <vt:variant>
        <vt:i4>5</vt:i4>
      </vt:variant>
      <vt:variant>
        <vt:lpwstr/>
      </vt:variant>
      <vt:variant>
        <vt:lpwstr>_Toc189135946</vt:lpwstr>
      </vt:variant>
      <vt:variant>
        <vt:i4>2031666</vt:i4>
      </vt:variant>
      <vt:variant>
        <vt:i4>158</vt:i4>
      </vt:variant>
      <vt:variant>
        <vt:i4>0</vt:i4>
      </vt:variant>
      <vt:variant>
        <vt:i4>5</vt:i4>
      </vt:variant>
      <vt:variant>
        <vt:lpwstr/>
      </vt:variant>
      <vt:variant>
        <vt:lpwstr>_Toc189135945</vt:lpwstr>
      </vt:variant>
      <vt:variant>
        <vt:i4>2031666</vt:i4>
      </vt:variant>
      <vt:variant>
        <vt:i4>152</vt:i4>
      </vt:variant>
      <vt:variant>
        <vt:i4>0</vt:i4>
      </vt:variant>
      <vt:variant>
        <vt:i4>5</vt:i4>
      </vt:variant>
      <vt:variant>
        <vt:lpwstr/>
      </vt:variant>
      <vt:variant>
        <vt:lpwstr>_Toc189135944</vt:lpwstr>
      </vt:variant>
      <vt:variant>
        <vt:i4>2031666</vt:i4>
      </vt:variant>
      <vt:variant>
        <vt:i4>146</vt:i4>
      </vt:variant>
      <vt:variant>
        <vt:i4>0</vt:i4>
      </vt:variant>
      <vt:variant>
        <vt:i4>5</vt:i4>
      </vt:variant>
      <vt:variant>
        <vt:lpwstr/>
      </vt:variant>
      <vt:variant>
        <vt:lpwstr>_Toc189135943</vt:lpwstr>
      </vt:variant>
      <vt:variant>
        <vt:i4>2031666</vt:i4>
      </vt:variant>
      <vt:variant>
        <vt:i4>140</vt:i4>
      </vt:variant>
      <vt:variant>
        <vt:i4>0</vt:i4>
      </vt:variant>
      <vt:variant>
        <vt:i4>5</vt:i4>
      </vt:variant>
      <vt:variant>
        <vt:lpwstr/>
      </vt:variant>
      <vt:variant>
        <vt:lpwstr>_Toc189135942</vt:lpwstr>
      </vt:variant>
      <vt:variant>
        <vt:i4>2031666</vt:i4>
      </vt:variant>
      <vt:variant>
        <vt:i4>134</vt:i4>
      </vt:variant>
      <vt:variant>
        <vt:i4>0</vt:i4>
      </vt:variant>
      <vt:variant>
        <vt:i4>5</vt:i4>
      </vt:variant>
      <vt:variant>
        <vt:lpwstr/>
      </vt:variant>
      <vt:variant>
        <vt:lpwstr>_Toc189135941</vt:lpwstr>
      </vt:variant>
      <vt:variant>
        <vt:i4>2031666</vt:i4>
      </vt:variant>
      <vt:variant>
        <vt:i4>128</vt:i4>
      </vt:variant>
      <vt:variant>
        <vt:i4>0</vt:i4>
      </vt:variant>
      <vt:variant>
        <vt:i4>5</vt:i4>
      </vt:variant>
      <vt:variant>
        <vt:lpwstr/>
      </vt:variant>
      <vt:variant>
        <vt:lpwstr>_Toc189135940</vt:lpwstr>
      </vt:variant>
      <vt:variant>
        <vt:i4>1572914</vt:i4>
      </vt:variant>
      <vt:variant>
        <vt:i4>122</vt:i4>
      </vt:variant>
      <vt:variant>
        <vt:i4>0</vt:i4>
      </vt:variant>
      <vt:variant>
        <vt:i4>5</vt:i4>
      </vt:variant>
      <vt:variant>
        <vt:lpwstr/>
      </vt:variant>
      <vt:variant>
        <vt:lpwstr>_Toc189135939</vt:lpwstr>
      </vt:variant>
      <vt:variant>
        <vt:i4>1572914</vt:i4>
      </vt:variant>
      <vt:variant>
        <vt:i4>116</vt:i4>
      </vt:variant>
      <vt:variant>
        <vt:i4>0</vt:i4>
      </vt:variant>
      <vt:variant>
        <vt:i4>5</vt:i4>
      </vt:variant>
      <vt:variant>
        <vt:lpwstr/>
      </vt:variant>
      <vt:variant>
        <vt:lpwstr>_Toc189135938</vt:lpwstr>
      </vt:variant>
      <vt:variant>
        <vt:i4>1572914</vt:i4>
      </vt:variant>
      <vt:variant>
        <vt:i4>110</vt:i4>
      </vt:variant>
      <vt:variant>
        <vt:i4>0</vt:i4>
      </vt:variant>
      <vt:variant>
        <vt:i4>5</vt:i4>
      </vt:variant>
      <vt:variant>
        <vt:lpwstr/>
      </vt:variant>
      <vt:variant>
        <vt:lpwstr>_Toc189135937</vt:lpwstr>
      </vt:variant>
      <vt:variant>
        <vt:i4>1572914</vt:i4>
      </vt:variant>
      <vt:variant>
        <vt:i4>104</vt:i4>
      </vt:variant>
      <vt:variant>
        <vt:i4>0</vt:i4>
      </vt:variant>
      <vt:variant>
        <vt:i4>5</vt:i4>
      </vt:variant>
      <vt:variant>
        <vt:lpwstr/>
      </vt:variant>
      <vt:variant>
        <vt:lpwstr>_Toc189135936</vt:lpwstr>
      </vt:variant>
      <vt:variant>
        <vt:i4>1572914</vt:i4>
      </vt:variant>
      <vt:variant>
        <vt:i4>98</vt:i4>
      </vt:variant>
      <vt:variant>
        <vt:i4>0</vt:i4>
      </vt:variant>
      <vt:variant>
        <vt:i4>5</vt:i4>
      </vt:variant>
      <vt:variant>
        <vt:lpwstr/>
      </vt:variant>
      <vt:variant>
        <vt:lpwstr>_Toc189135935</vt:lpwstr>
      </vt:variant>
      <vt:variant>
        <vt:i4>1572914</vt:i4>
      </vt:variant>
      <vt:variant>
        <vt:i4>92</vt:i4>
      </vt:variant>
      <vt:variant>
        <vt:i4>0</vt:i4>
      </vt:variant>
      <vt:variant>
        <vt:i4>5</vt:i4>
      </vt:variant>
      <vt:variant>
        <vt:lpwstr/>
      </vt:variant>
      <vt:variant>
        <vt:lpwstr>_Toc189135934</vt:lpwstr>
      </vt:variant>
      <vt:variant>
        <vt:i4>1572914</vt:i4>
      </vt:variant>
      <vt:variant>
        <vt:i4>86</vt:i4>
      </vt:variant>
      <vt:variant>
        <vt:i4>0</vt:i4>
      </vt:variant>
      <vt:variant>
        <vt:i4>5</vt:i4>
      </vt:variant>
      <vt:variant>
        <vt:lpwstr/>
      </vt:variant>
      <vt:variant>
        <vt:lpwstr>_Toc189135933</vt:lpwstr>
      </vt:variant>
      <vt:variant>
        <vt:i4>1572914</vt:i4>
      </vt:variant>
      <vt:variant>
        <vt:i4>80</vt:i4>
      </vt:variant>
      <vt:variant>
        <vt:i4>0</vt:i4>
      </vt:variant>
      <vt:variant>
        <vt:i4>5</vt:i4>
      </vt:variant>
      <vt:variant>
        <vt:lpwstr/>
      </vt:variant>
      <vt:variant>
        <vt:lpwstr>_Toc189135932</vt:lpwstr>
      </vt:variant>
      <vt:variant>
        <vt:i4>1572914</vt:i4>
      </vt:variant>
      <vt:variant>
        <vt:i4>74</vt:i4>
      </vt:variant>
      <vt:variant>
        <vt:i4>0</vt:i4>
      </vt:variant>
      <vt:variant>
        <vt:i4>5</vt:i4>
      </vt:variant>
      <vt:variant>
        <vt:lpwstr/>
      </vt:variant>
      <vt:variant>
        <vt:lpwstr>_Toc189135931</vt:lpwstr>
      </vt:variant>
      <vt:variant>
        <vt:i4>1572914</vt:i4>
      </vt:variant>
      <vt:variant>
        <vt:i4>68</vt:i4>
      </vt:variant>
      <vt:variant>
        <vt:i4>0</vt:i4>
      </vt:variant>
      <vt:variant>
        <vt:i4>5</vt:i4>
      </vt:variant>
      <vt:variant>
        <vt:lpwstr/>
      </vt:variant>
      <vt:variant>
        <vt:lpwstr>_Toc189135930</vt:lpwstr>
      </vt:variant>
      <vt:variant>
        <vt:i4>1638450</vt:i4>
      </vt:variant>
      <vt:variant>
        <vt:i4>62</vt:i4>
      </vt:variant>
      <vt:variant>
        <vt:i4>0</vt:i4>
      </vt:variant>
      <vt:variant>
        <vt:i4>5</vt:i4>
      </vt:variant>
      <vt:variant>
        <vt:lpwstr/>
      </vt:variant>
      <vt:variant>
        <vt:lpwstr>_Toc189135929</vt:lpwstr>
      </vt:variant>
      <vt:variant>
        <vt:i4>1638450</vt:i4>
      </vt:variant>
      <vt:variant>
        <vt:i4>56</vt:i4>
      </vt:variant>
      <vt:variant>
        <vt:i4>0</vt:i4>
      </vt:variant>
      <vt:variant>
        <vt:i4>5</vt:i4>
      </vt:variant>
      <vt:variant>
        <vt:lpwstr/>
      </vt:variant>
      <vt:variant>
        <vt:lpwstr>_Toc189135928</vt:lpwstr>
      </vt:variant>
      <vt:variant>
        <vt:i4>1638450</vt:i4>
      </vt:variant>
      <vt:variant>
        <vt:i4>50</vt:i4>
      </vt:variant>
      <vt:variant>
        <vt:i4>0</vt:i4>
      </vt:variant>
      <vt:variant>
        <vt:i4>5</vt:i4>
      </vt:variant>
      <vt:variant>
        <vt:lpwstr/>
      </vt:variant>
      <vt:variant>
        <vt:lpwstr>_Toc189135927</vt:lpwstr>
      </vt:variant>
      <vt:variant>
        <vt:i4>1638450</vt:i4>
      </vt:variant>
      <vt:variant>
        <vt:i4>44</vt:i4>
      </vt:variant>
      <vt:variant>
        <vt:i4>0</vt:i4>
      </vt:variant>
      <vt:variant>
        <vt:i4>5</vt:i4>
      </vt:variant>
      <vt:variant>
        <vt:lpwstr/>
      </vt:variant>
      <vt:variant>
        <vt:lpwstr>_Toc189135926</vt:lpwstr>
      </vt:variant>
      <vt:variant>
        <vt:i4>1638450</vt:i4>
      </vt:variant>
      <vt:variant>
        <vt:i4>38</vt:i4>
      </vt:variant>
      <vt:variant>
        <vt:i4>0</vt:i4>
      </vt:variant>
      <vt:variant>
        <vt:i4>5</vt:i4>
      </vt:variant>
      <vt:variant>
        <vt:lpwstr/>
      </vt:variant>
      <vt:variant>
        <vt:lpwstr>_Toc189135925</vt:lpwstr>
      </vt:variant>
      <vt:variant>
        <vt:i4>1638450</vt:i4>
      </vt:variant>
      <vt:variant>
        <vt:i4>32</vt:i4>
      </vt:variant>
      <vt:variant>
        <vt:i4>0</vt:i4>
      </vt:variant>
      <vt:variant>
        <vt:i4>5</vt:i4>
      </vt:variant>
      <vt:variant>
        <vt:lpwstr/>
      </vt:variant>
      <vt:variant>
        <vt:lpwstr>_Toc189135924</vt:lpwstr>
      </vt:variant>
      <vt:variant>
        <vt:i4>1638450</vt:i4>
      </vt:variant>
      <vt:variant>
        <vt:i4>26</vt:i4>
      </vt:variant>
      <vt:variant>
        <vt:i4>0</vt:i4>
      </vt:variant>
      <vt:variant>
        <vt:i4>5</vt:i4>
      </vt:variant>
      <vt:variant>
        <vt:lpwstr/>
      </vt:variant>
      <vt:variant>
        <vt:lpwstr>_Toc189135923</vt:lpwstr>
      </vt:variant>
      <vt:variant>
        <vt:i4>1638450</vt:i4>
      </vt:variant>
      <vt:variant>
        <vt:i4>20</vt:i4>
      </vt:variant>
      <vt:variant>
        <vt:i4>0</vt:i4>
      </vt:variant>
      <vt:variant>
        <vt:i4>5</vt:i4>
      </vt:variant>
      <vt:variant>
        <vt:lpwstr/>
      </vt:variant>
      <vt:variant>
        <vt:lpwstr>_Toc189135922</vt:lpwstr>
      </vt:variant>
      <vt:variant>
        <vt:i4>1638450</vt:i4>
      </vt:variant>
      <vt:variant>
        <vt:i4>14</vt:i4>
      </vt:variant>
      <vt:variant>
        <vt:i4>0</vt:i4>
      </vt:variant>
      <vt:variant>
        <vt:i4>5</vt:i4>
      </vt:variant>
      <vt:variant>
        <vt:lpwstr/>
      </vt:variant>
      <vt:variant>
        <vt:lpwstr>_Toc189135921</vt:lpwstr>
      </vt:variant>
      <vt:variant>
        <vt:i4>1638450</vt:i4>
      </vt:variant>
      <vt:variant>
        <vt:i4>8</vt:i4>
      </vt:variant>
      <vt:variant>
        <vt:i4>0</vt:i4>
      </vt:variant>
      <vt:variant>
        <vt:i4>5</vt:i4>
      </vt:variant>
      <vt:variant>
        <vt:lpwstr/>
      </vt:variant>
      <vt:variant>
        <vt:lpwstr>_Toc189135920</vt:lpwstr>
      </vt:variant>
      <vt:variant>
        <vt:i4>1703986</vt:i4>
      </vt:variant>
      <vt:variant>
        <vt:i4>2</vt:i4>
      </vt:variant>
      <vt:variant>
        <vt:i4>0</vt:i4>
      </vt:variant>
      <vt:variant>
        <vt:i4>5</vt:i4>
      </vt:variant>
      <vt:variant>
        <vt:lpwstr/>
      </vt:variant>
      <vt:variant>
        <vt:lpwstr>_Toc189135919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Мельник Галина Анатольевна</cp:lastModifiedBy>
  <cp:revision>47</cp:revision>
  <cp:lastPrinted>2019-01-21T14:01:00Z</cp:lastPrinted>
  <dcterms:created xsi:type="dcterms:W3CDTF">2025-08-21T14:06:00Z</dcterms:created>
  <dcterms:modified xsi:type="dcterms:W3CDTF">2026-05-07T12:51:00Z</dcterms:modified>
</cp:coreProperties>
</file>